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6CC" w:rsidRPr="00365321" w:rsidRDefault="001F16CC" w:rsidP="001F16CC">
      <w:pPr>
        <w:jc w:val="center"/>
        <w:rPr>
          <w:b/>
          <w:sz w:val="28"/>
          <w:szCs w:val="28"/>
        </w:rPr>
      </w:pPr>
      <w:r w:rsidRPr="00365321">
        <w:rPr>
          <w:b/>
          <w:sz w:val="28"/>
          <w:szCs w:val="28"/>
        </w:rPr>
        <w:t>Автономная некоммерческая организация высшего образования</w:t>
      </w:r>
    </w:p>
    <w:p w:rsidR="001F16CC" w:rsidRPr="00365321" w:rsidRDefault="001F16CC" w:rsidP="001F16CC">
      <w:pPr>
        <w:jc w:val="center"/>
        <w:rPr>
          <w:b/>
          <w:sz w:val="28"/>
          <w:szCs w:val="28"/>
        </w:rPr>
      </w:pPr>
      <w:r w:rsidRPr="00365321">
        <w:rPr>
          <w:b/>
          <w:sz w:val="28"/>
          <w:szCs w:val="28"/>
        </w:rPr>
        <w:t>«Открытый университет экономики, управления и права»</w:t>
      </w:r>
    </w:p>
    <w:p w:rsidR="001F16CC" w:rsidRPr="00365321" w:rsidRDefault="001F16CC" w:rsidP="001F16CC">
      <w:pPr>
        <w:jc w:val="center"/>
        <w:rPr>
          <w:sz w:val="28"/>
          <w:szCs w:val="28"/>
        </w:rPr>
      </w:pPr>
      <w:r w:rsidRPr="00365321">
        <w:rPr>
          <w:b/>
          <w:sz w:val="28"/>
          <w:szCs w:val="28"/>
        </w:rPr>
        <w:t>(АНО ВО ОУЭП)</w:t>
      </w:r>
    </w:p>
    <w:p w:rsidR="001F16CC" w:rsidRPr="00365321" w:rsidRDefault="001F16CC" w:rsidP="001F16CC">
      <w:pPr>
        <w:tabs>
          <w:tab w:val="left" w:pos="900"/>
          <w:tab w:val="left" w:pos="1080"/>
        </w:tabs>
        <w:suppressAutoHyphens/>
        <w:ind w:firstLine="709"/>
        <w:jc w:val="both"/>
        <w:rPr>
          <w:b/>
          <w:sz w:val="20"/>
          <w:szCs w:val="20"/>
        </w:rPr>
      </w:pPr>
    </w:p>
    <w:p w:rsidR="001F16CC" w:rsidRPr="00365321" w:rsidRDefault="001F16CC" w:rsidP="001F16CC">
      <w:pPr>
        <w:tabs>
          <w:tab w:val="left" w:pos="900"/>
          <w:tab w:val="left" w:pos="1080"/>
        </w:tabs>
        <w:suppressAutoHyphens/>
        <w:ind w:firstLine="709"/>
        <w:jc w:val="both"/>
        <w:rPr>
          <w:b/>
          <w:sz w:val="20"/>
          <w:szCs w:val="20"/>
        </w:rPr>
      </w:pPr>
    </w:p>
    <w:p w:rsidR="001F16CC" w:rsidRPr="00365321" w:rsidRDefault="001F16CC" w:rsidP="001F16CC">
      <w:pPr>
        <w:tabs>
          <w:tab w:val="left" w:pos="900"/>
          <w:tab w:val="left" w:pos="1080"/>
        </w:tabs>
        <w:suppressAutoHyphens/>
        <w:ind w:firstLine="709"/>
        <w:jc w:val="both"/>
        <w:rPr>
          <w:b/>
          <w:sz w:val="20"/>
          <w:szCs w:val="20"/>
        </w:rPr>
      </w:pPr>
    </w:p>
    <w:p w:rsidR="001F16CC" w:rsidRPr="00365321" w:rsidRDefault="001F16CC" w:rsidP="001F16CC">
      <w:pPr>
        <w:tabs>
          <w:tab w:val="left" w:pos="900"/>
          <w:tab w:val="left" w:pos="1080"/>
        </w:tabs>
        <w:suppressAutoHyphens/>
        <w:ind w:firstLine="709"/>
        <w:jc w:val="both"/>
        <w:rPr>
          <w:b/>
          <w:sz w:val="20"/>
          <w:szCs w:val="20"/>
        </w:rPr>
      </w:pPr>
    </w:p>
    <w:p w:rsidR="001F16CC" w:rsidRPr="000C11EC" w:rsidRDefault="001F16CC" w:rsidP="001F16CC">
      <w:pPr>
        <w:tabs>
          <w:tab w:val="left" w:pos="900"/>
          <w:tab w:val="left" w:pos="1080"/>
        </w:tabs>
        <w:suppressAutoHyphens/>
        <w:ind w:firstLine="709"/>
        <w:jc w:val="right"/>
        <w:rPr>
          <w:b/>
          <w:sz w:val="20"/>
          <w:szCs w:val="20"/>
        </w:rPr>
      </w:pPr>
      <w:r w:rsidRPr="000C11EC">
        <w:rPr>
          <w:b/>
          <w:sz w:val="20"/>
          <w:szCs w:val="20"/>
        </w:rPr>
        <w:t>УТВЕРЖДАЮ:</w:t>
      </w:r>
    </w:p>
    <w:p w:rsidR="001F16CC" w:rsidRPr="000C11EC" w:rsidRDefault="001F16CC" w:rsidP="001F16CC">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1F16CC" w:rsidRPr="000C11EC" w:rsidRDefault="001F16CC" w:rsidP="001F16CC">
      <w:pPr>
        <w:tabs>
          <w:tab w:val="left" w:pos="900"/>
          <w:tab w:val="left" w:pos="1080"/>
        </w:tabs>
        <w:suppressAutoHyphens/>
        <w:ind w:firstLine="709"/>
        <w:jc w:val="right"/>
        <w:rPr>
          <w:sz w:val="20"/>
          <w:szCs w:val="20"/>
        </w:rPr>
      </w:pPr>
    </w:p>
    <w:p w:rsidR="001F16CC" w:rsidRPr="000C11EC" w:rsidRDefault="001F16CC" w:rsidP="001F16CC">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F16CC" w:rsidRPr="000C11EC" w:rsidRDefault="001F16CC" w:rsidP="001F16CC">
      <w:pPr>
        <w:tabs>
          <w:tab w:val="left" w:pos="900"/>
          <w:tab w:val="left" w:pos="1080"/>
        </w:tabs>
        <w:suppressAutoHyphens/>
        <w:ind w:firstLine="709"/>
        <w:jc w:val="right"/>
        <w:rPr>
          <w:sz w:val="20"/>
          <w:szCs w:val="20"/>
        </w:rPr>
      </w:pPr>
      <w:r w:rsidRPr="000C11EC">
        <w:rPr>
          <w:sz w:val="20"/>
          <w:szCs w:val="20"/>
        </w:rPr>
        <w:t>19 апреля 2023 г.</w:t>
      </w:r>
    </w:p>
    <w:p w:rsidR="001F16CC" w:rsidRPr="000C11EC" w:rsidRDefault="001F16CC" w:rsidP="001F16CC">
      <w:pPr>
        <w:tabs>
          <w:tab w:val="left" w:pos="900"/>
          <w:tab w:val="left" w:pos="1080"/>
        </w:tabs>
        <w:suppressAutoHyphens/>
        <w:ind w:firstLine="709"/>
        <w:jc w:val="right"/>
        <w:rPr>
          <w:sz w:val="20"/>
          <w:szCs w:val="20"/>
        </w:rPr>
      </w:pPr>
    </w:p>
    <w:p w:rsidR="001F16CC" w:rsidRPr="000C11EC" w:rsidRDefault="001F16CC" w:rsidP="001F16CC">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1F16CC" w:rsidRPr="000C11EC" w:rsidRDefault="001F16CC" w:rsidP="001F16CC">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1F16CC" w:rsidRDefault="001F16CC" w:rsidP="00006CF5">
      <w:pPr>
        <w:tabs>
          <w:tab w:val="left" w:pos="900"/>
          <w:tab w:val="left" w:pos="1080"/>
        </w:tabs>
        <w:suppressAutoHyphens/>
        <w:ind w:firstLine="709"/>
        <w:jc w:val="center"/>
        <w:rPr>
          <w:b/>
        </w:rPr>
      </w:pPr>
    </w:p>
    <w:p w:rsidR="001F16CC" w:rsidRDefault="001F16CC" w:rsidP="00006CF5">
      <w:pPr>
        <w:tabs>
          <w:tab w:val="left" w:pos="900"/>
          <w:tab w:val="left" w:pos="1080"/>
        </w:tabs>
        <w:suppressAutoHyphens/>
        <w:ind w:firstLine="709"/>
        <w:jc w:val="center"/>
        <w:rPr>
          <w:b/>
        </w:rPr>
      </w:pPr>
    </w:p>
    <w:p w:rsidR="00006CF5" w:rsidRPr="003D14DD" w:rsidRDefault="00006CF5" w:rsidP="00006CF5">
      <w:pPr>
        <w:tabs>
          <w:tab w:val="left" w:pos="900"/>
          <w:tab w:val="left" w:pos="1080"/>
        </w:tabs>
        <w:suppressAutoHyphens/>
        <w:ind w:firstLine="709"/>
        <w:jc w:val="center"/>
        <w:rPr>
          <w:b/>
        </w:rPr>
      </w:pPr>
      <w:r w:rsidRPr="003D14DD">
        <w:rPr>
          <w:b/>
        </w:rPr>
        <w:t>РАБОЧАЯ ПРОГРАММА</w:t>
      </w:r>
    </w:p>
    <w:p w:rsidR="00006CF5" w:rsidRPr="003D14DD" w:rsidRDefault="00006CF5" w:rsidP="00006CF5">
      <w:pPr>
        <w:jc w:val="center"/>
      </w:pPr>
    </w:p>
    <w:p w:rsidR="00006CF5" w:rsidRPr="003D14DD" w:rsidRDefault="00006CF5" w:rsidP="00006CF5">
      <w:pPr>
        <w:jc w:val="center"/>
        <w:rPr>
          <w:b/>
        </w:rPr>
      </w:pPr>
      <w:r w:rsidRPr="003D14DD">
        <w:rPr>
          <w:b/>
        </w:rPr>
        <w:t>по дисциплине</w:t>
      </w:r>
    </w:p>
    <w:p w:rsidR="00006CF5" w:rsidRPr="003D14DD" w:rsidRDefault="00006CF5" w:rsidP="00006CF5">
      <w:pPr>
        <w:jc w:val="center"/>
      </w:pPr>
    </w:p>
    <w:p w:rsidR="00006CF5" w:rsidRPr="003D14DD" w:rsidRDefault="00006CF5" w:rsidP="007524D6">
      <w:pPr>
        <w:tabs>
          <w:tab w:val="left" w:pos="900"/>
          <w:tab w:val="left" w:pos="1080"/>
        </w:tabs>
        <w:suppressAutoHyphens/>
        <w:ind w:firstLine="709"/>
        <w:jc w:val="center"/>
      </w:pPr>
      <w:r w:rsidRPr="003D14DD">
        <w:t>Наименование дисциплины Б1.В.ДВ.01.02 Разработка электронных образовательных ресурсов</w:t>
      </w:r>
    </w:p>
    <w:p w:rsidR="00006CF5" w:rsidRPr="003D14DD" w:rsidRDefault="00006CF5" w:rsidP="007524D6">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006CF5" w:rsidRPr="003D14DD" w:rsidRDefault="00006CF5" w:rsidP="00006CF5">
      <w:pPr>
        <w:jc w:val="center"/>
      </w:pPr>
    </w:p>
    <w:p w:rsidR="00006CF5" w:rsidRPr="003D14DD" w:rsidRDefault="00006CF5" w:rsidP="00006CF5">
      <w:pPr>
        <w:jc w:val="center"/>
      </w:pPr>
    </w:p>
    <w:p w:rsidR="00006CF5" w:rsidRPr="00591D53" w:rsidRDefault="00006CF5" w:rsidP="002F6824"/>
    <w:p w:rsidR="00006CF5" w:rsidRPr="003D14DD" w:rsidRDefault="00006CF5" w:rsidP="00006CF5">
      <w:pPr>
        <w:jc w:val="center"/>
      </w:pPr>
    </w:p>
    <w:p w:rsidR="00006CF5" w:rsidRPr="003D14DD" w:rsidRDefault="00006CF5" w:rsidP="00006CF5">
      <w:pPr>
        <w:jc w:val="center"/>
      </w:pPr>
    </w:p>
    <w:p w:rsidR="00006CF5" w:rsidRPr="003D14DD" w:rsidRDefault="00006CF5" w:rsidP="00006CF5">
      <w:pPr>
        <w:jc w:val="right"/>
      </w:pPr>
    </w:p>
    <w:p w:rsidR="00006CF5" w:rsidRPr="003D14DD" w:rsidRDefault="001F16CC" w:rsidP="00006CF5">
      <w:pPr>
        <w:jc w:val="center"/>
      </w:pPr>
      <w:r>
        <w:rPr>
          <w:sz w:val="20"/>
          <w:szCs w:val="20"/>
        </w:rPr>
        <w:t xml:space="preserve"> </w:t>
      </w:r>
    </w:p>
    <w:p w:rsidR="00006CF5" w:rsidRPr="00591D53" w:rsidRDefault="00006CF5" w:rsidP="002F6824"/>
    <w:p w:rsidR="00006CF5" w:rsidRPr="003D14DD" w:rsidRDefault="00006CF5" w:rsidP="00006CF5">
      <w:pPr>
        <w:jc w:val="right"/>
      </w:pPr>
    </w:p>
    <w:p w:rsidR="00006CF5" w:rsidRPr="003D14DD" w:rsidRDefault="00006CF5" w:rsidP="00006CF5">
      <w:pPr>
        <w:jc w:val="right"/>
      </w:pPr>
    </w:p>
    <w:p w:rsidR="00006CF5" w:rsidRPr="003D14DD" w:rsidRDefault="00006CF5" w:rsidP="00006CF5">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006CF5" w:rsidRPr="003D14DD" w:rsidRDefault="00006CF5" w:rsidP="00006CF5">
      <w:pPr>
        <w:tabs>
          <w:tab w:val="left" w:pos="900"/>
          <w:tab w:val="left" w:pos="1080"/>
        </w:tabs>
        <w:suppressAutoHyphens/>
        <w:ind w:firstLine="709"/>
        <w:rPr>
          <w:sz w:val="20"/>
          <w:szCs w:val="20"/>
          <w:u w:val="single"/>
        </w:rPr>
      </w:pPr>
    </w:p>
    <w:p w:rsidR="00006CF5" w:rsidRPr="003D14DD" w:rsidRDefault="00006CF5" w:rsidP="00006CF5">
      <w:pPr>
        <w:tabs>
          <w:tab w:val="left" w:pos="900"/>
          <w:tab w:val="left" w:pos="1080"/>
        </w:tabs>
        <w:suppressAutoHyphens/>
        <w:ind w:firstLine="709"/>
        <w:rPr>
          <w:sz w:val="20"/>
          <w:szCs w:val="20"/>
          <w:u w:val="single"/>
        </w:rPr>
      </w:pPr>
    </w:p>
    <w:p w:rsidR="00006CF5" w:rsidRPr="003D14DD" w:rsidRDefault="00006CF5" w:rsidP="00006CF5">
      <w:pPr>
        <w:ind w:firstLine="680"/>
        <w:rPr>
          <w:b/>
          <w:sz w:val="20"/>
          <w:szCs w:val="20"/>
        </w:rPr>
      </w:pPr>
      <w:r w:rsidRPr="003D14DD">
        <w:rPr>
          <w:b/>
          <w:sz w:val="20"/>
          <w:szCs w:val="20"/>
        </w:rPr>
        <w:t xml:space="preserve">Разработчик: </w:t>
      </w:r>
    </w:p>
    <w:p w:rsidR="00006CF5" w:rsidRPr="003D14DD" w:rsidRDefault="00006CF5" w:rsidP="00006CF5">
      <w:pPr>
        <w:tabs>
          <w:tab w:val="left" w:pos="900"/>
          <w:tab w:val="left" w:pos="1080"/>
        </w:tabs>
        <w:suppressAutoHyphens/>
        <w:ind w:firstLine="709"/>
        <w:rPr>
          <w:sz w:val="20"/>
          <w:szCs w:val="20"/>
        </w:rPr>
      </w:pPr>
      <w:proofErr w:type="spellStart"/>
      <w:r w:rsidRPr="003D14DD">
        <w:rPr>
          <w:sz w:val="20"/>
          <w:szCs w:val="20"/>
        </w:rPr>
        <w:t>Евтюхин</w:t>
      </w:r>
      <w:proofErr w:type="spellEnd"/>
      <w:r w:rsidRPr="003D14DD">
        <w:rPr>
          <w:sz w:val="20"/>
          <w:szCs w:val="20"/>
        </w:rPr>
        <w:t xml:space="preserve"> Н.В., к.ф.-м.н.</w:t>
      </w:r>
    </w:p>
    <w:p w:rsidR="00006CF5" w:rsidRPr="003D14DD" w:rsidRDefault="00006CF5" w:rsidP="00006CF5">
      <w:pPr>
        <w:tabs>
          <w:tab w:val="left" w:pos="900"/>
          <w:tab w:val="left" w:pos="1080"/>
        </w:tabs>
        <w:suppressAutoHyphens/>
        <w:ind w:firstLine="709"/>
        <w:rPr>
          <w:sz w:val="20"/>
          <w:szCs w:val="20"/>
          <w:u w:val="single"/>
        </w:rPr>
      </w:pPr>
    </w:p>
    <w:p w:rsidR="00006CF5" w:rsidRPr="003D14DD" w:rsidRDefault="00006CF5" w:rsidP="00006CF5">
      <w:pPr>
        <w:tabs>
          <w:tab w:val="left" w:pos="900"/>
          <w:tab w:val="left" w:pos="1080"/>
        </w:tabs>
        <w:suppressAutoHyphens/>
        <w:ind w:firstLine="709"/>
        <w:rPr>
          <w:sz w:val="20"/>
          <w:szCs w:val="20"/>
          <w:u w:val="single"/>
        </w:rPr>
      </w:pPr>
    </w:p>
    <w:p w:rsidR="00006CF5" w:rsidRPr="00591D53" w:rsidRDefault="00006CF5" w:rsidP="002F6824">
      <w:pPr>
        <w:rPr>
          <w:sz w:val="20"/>
          <w:szCs w:val="20"/>
        </w:rPr>
      </w:pPr>
    </w:p>
    <w:p w:rsidR="00006CF5" w:rsidRPr="003D14DD" w:rsidRDefault="00006CF5" w:rsidP="00006CF5">
      <w:pPr>
        <w:ind w:firstLine="709"/>
        <w:jc w:val="center"/>
        <w:rPr>
          <w:sz w:val="20"/>
          <w:szCs w:val="20"/>
        </w:rPr>
      </w:pPr>
    </w:p>
    <w:p w:rsidR="00006CF5" w:rsidRPr="003D14DD" w:rsidRDefault="00006CF5" w:rsidP="00006CF5">
      <w:pPr>
        <w:ind w:firstLine="709"/>
        <w:jc w:val="center"/>
        <w:rPr>
          <w:sz w:val="20"/>
          <w:szCs w:val="20"/>
        </w:rPr>
      </w:pPr>
    </w:p>
    <w:p w:rsidR="00006CF5" w:rsidRPr="00591D53" w:rsidRDefault="00006CF5" w:rsidP="002F6824">
      <w:pPr>
        <w:rPr>
          <w:sz w:val="20"/>
          <w:szCs w:val="20"/>
        </w:rPr>
      </w:pPr>
    </w:p>
    <w:p w:rsidR="00006CF5" w:rsidRPr="003D14DD" w:rsidRDefault="00006CF5" w:rsidP="00006CF5">
      <w:pPr>
        <w:ind w:firstLine="709"/>
        <w:jc w:val="center"/>
        <w:rPr>
          <w:sz w:val="20"/>
          <w:szCs w:val="20"/>
        </w:rPr>
      </w:pPr>
    </w:p>
    <w:p w:rsidR="00006CF5" w:rsidRPr="003D14DD" w:rsidRDefault="00006CF5" w:rsidP="00006CF5">
      <w:pPr>
        <w:ind w:firstLine="709"/>
        <w:jc w:val="center"/>
        <w:rPr>
          <w:sz w:val="20"/>
          <w:szCs w:val="20"/>
        </w:rPr>
      </w:pPr>
    </w:p>
    <w:p w:rsidR="00006CF5" w:rsidRPr="003D14DD" w:rsidRDefault="0064108F" w:rsidP="00006CF5">
      <w:pPr>
        <w:ind w:firstLine="709"/>
        <w:jc w:val="center"/>
        <w:rPr>
          <w:sz w:val="20"/>
          <w:szCs w:val="20"/>
        </w:rPr>
      </w:pPr>
      <w:r>
        <w:rPr>
          <w:sz w:val="20"/>
          <w:szCs w:val="20"/>
        </w:rPr>
        <w:t>Москва 202</w:t>
      </w:r>
      <w:r w:rsidR="001F16CC">
        <w:rPr>
          <w:sz w:val="20"/>
          <w:szCs w:val="20"/>
        </w:rPr>
        <w:t>3</w:t>
      </w:r>
      <w:bookmarkStart w:id="0" w:name="_GoBack"/>
      <w:bookmarkEnd w:id="0"/>
    </w:p>
    <w:p w:rsidR="00006CF5" w:rsidRPr="003D14DD" w:rsidRDefault="00006CF5" w:rsidP="00006CF5">
      <w:pPr>
        <w:ind w:firstLine="720"/>
        <w:jc w:val="center"/>
        <w:outlineLvl w:val="0"/>
        <w:rPr>
          <w:sz w:val="20"/>
          <w:szCs w:val="20"/>
        </w:rPr>
      </w:pPr>
    </w:p>
    <w:p w:rsidR="00006CF5" w:rsidRPr="003D14DD" w:rsidRDefault="00006CF5" w:rsidP="00407D29">
      <w:pPr>
        <w:ind w:firstLine="720"/>
        <w:outlineLvl w:val="0"/>
        <w:rPr>
          <w:sz w:val="20"/>
          <w:szCs w:val="20"/>
        </w:rPr>
      </w:pPr>
      <w:r w:rsidRPr="003D14DD">
        <w:rPr>
          <w:sz w:val="20"/>
          <w:szCs w:val="20"/>
        </w:rPr>
        <w:br w:type="page"/>
      </w:r>
      <w:r w:rsidRPr="003D14DD">
        <w:rPr>
          <w:b/>
          <w:sz w:val="20"/>
          <w:szCs w:val="20"/>
        </w:rPr>
        <w:lastRenderedPageBreak/>
        <w:t>1. Цели и задачи дисциплины</w:t>
      </w:r>
    </w:p>
    <w:p w:rsidR="00006CF5" w:rsidRPr="003D14DD" w:rsidRDefault="00006CF5" w:rsidP="00006CF5">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у обучающихся системы знаний, умений и навыков в области использования информационных и коммуникационных технологий в процессе разработки электронных образовательных ресурсов, а также в дальнейшей практической деятельности в контексте организации электронного обучения с применением дистанционных образовательных технологий в образовательной организации. </w:t>
      </w:r>
    </w:p>
    <w:p w:rsidR="00006CF5" w:rsidRPr="003D14DD" w:rsidRDefault="00006CF5" w:rsidP="00006CF5">
      <w:pPr>
        <w:tabs>
          <w:tab w:val="left" w:pos="900"/>
          <w:tab w:val="left" w:pos="1440"/>
        </w:tabs>
        <w:suppressAutoHyphens/>
        <w:ind w:firstLine="709"/>
        <w:jc w:val="both"/>
        <w:outlineLvl w:val="0"/>
        <w:rPr>
          <w:b/>
          <w:i/>
          <w:sz w:val="20"/>
          <w:szCs w:val="20"/>
        </w:rPr>
      </w:pPr>
      <w:r w:rsidRPr="003D14DD">
        <w:rPr>
          <w:b/>
          <w:i/>
          <w:sz w:val="20"/>
          <w:szCs w:val="20"/>
        </w:rPr>
        <w:t xml:space="preserve">Задачи дисциплины </w:t>
      </w:r>
    </w:p>
    <w:p w:rsidR="00006CF5" w:rsidRPr="003D14DD" w:rsidRDefault="00006CF5" w:rsidP="00006CF5">
      <w:pPr>
        <w:numPr>
          <w:ilvl w:val="0"/>
          <w:numId w:val="23"/>
        </w:numPr>
        <w:tabs>
          <w:tab w:val="left" w:pos="900"/>
          <w:tab w:val="left" w:pos="1429"/>
        </w:tabs>
        <w:suppressAutoHyphens/>
        <w:ind w:left="0" w:firstLine="709"/>
        <w:jc w:val="both"/>
        <w:rPr>
          <w:sz w:val="20"/>
          <w:szCs w:val="20"/>
        </w:rPr>
      </w:pPr>
      <w:r w:rsidRPr="003D14DD">
        <w:rPr>
          <w:sz w:val="20"/>
          <w:szCs w:val="20"/>
        </w:rPr>
        <w:t>Освоение технологии разработки электронных образовательных ресурсов;</w:t>
      </w:r>
    </w:p>
    <w:p w:rsidR="00006CF5" w:rsidRPr="003D14DD" w:rsidRDefault="00006CF5" w:rsidP="00006CF5">
      <w:pPr>
        <w:numPr>
          <w:ilvl w:val="0"/>
          <w:numId w:val="23"/>
        </w:numPr>
        <w:tabs>
          <w:tab w:val="left" w:pos="900"/>
          <w:tab w:val="left" w:pos="1429"/>
        </w:tabs>
        <w:suppressAutoHyphens/>
        <w:ind w:left="0" w:firstLine="709"/>
        <w:jc w:val="both"/>
        <w:rPr>
          <w:sz w:val="20"/>
          <w:szCs w:val="20"/>
        </w:rPr>
      </w:pPr>
      <w:r w:rsidRPr="003D14DD">
        <w:rPr>
          <w:sz w:val="20"/>
          <w:szCs w:val="20"/>
        </w:rPr>
        <w:t>Формирование практических навыков проектирования и разработки электронных образовательных ресурсов.</w:t>
      </w:r>
    </w:p>
    <w:p w:rsidR="00006CF5" w:rsidRPr="003D14DD" w:rsidRDefault="00006CF5" w:rsidP="00006CF5">
      <w:pPr>
        <w:tabs>
          <w:tab w:val="left" w:pos="900"/>
        </w:tabs>
        <w:suppressAutoHyphens/>
        <w:ind w:firstLine="709"/>
        <w:jc w:val="both"/>
        <w:rPr>
          <w:b/>
          <w:sz w:val="20"/>
          <w:szCs w:val="20"/>
        </w:rPr>
      </w:pPr>
    </w:p>
    <w:p w:rsidR="00006CF5" w:rsidRPr="003D14DD" w:rsidRDefault="00006CF5" w:rsidP="00006CF5">
      <w:pPr>
        <w:tabs>
          <w:tab w:val="left" w:pos="900"/>
        </w:tabs>
        <w:suppressAutoHyphens/>
        <w:ind w:firstLine="709"/>
        <w:jc w:val="both"/>
        <w:rPr>
          <w:b/>
          <w:sz w:val="20"/>
          <w:szCs w:val="20"/>
        </w:rPr>
      </w:pPr>
      <w:r w:rsidRPr="003D14DD">
        <w:rPr>
          <w:b/>
          <w:sz w:val="20"/>
          <w:szCs w:val="20"/>
        </w:rPr>
        <w:t>2. Место дисциплины в структуре ОП</w:t>
      </w:r>
    </w:p>
    <w:p w:rsidR="00006CF5" w:rsidRPr="003D14DD" w:rsidRDefault="00006CF5" w:rsidP="00006CF5">
      <w:pPr>
        <w:tabs>
          <w:tab w:val="left" w:pos="900"/>
        </w:tabs>
        <w:suppressAutoHyphens/>
        <w:ind w:firstLine="709"/>
        <w:jc w:val="both"/>
        <w:rPr>
          <w:b/>
          <w:sz w:val="20"/>
          <w:szCs w:val="20"/>
        </w:rPr>
      </w:pPr>
      <w:r w:rsidRPr="003D14DD">
        <w:rPr>
          <w:sz w:val="20"/>
          <w:szCs w:val="20"/>
        </w:rPr>
        <w:t>Дисциплина «Разработка электронных образовательных ресурсов» относится к части, формируемой участниками образовательных отношений, Блока 1.</w:t>
      </w:r>
    </w:p>
    <w:p w:rsidR="00006CF5" w:rsidRPr="003D14DD" w:rsidRDefault="00006CF5" w:rsidP="00006CF5">
      <w:pPr>
        <w:pStyle w:val="afff8"/>
        <w:tabs>
          <w:tab w:val="left" w:pos="900"/>
        </w:tabs>
        <w:suppressAutoHyphens/>
        <w:spacing w:line="240" w:lineRule="auto"/>
        <w:ind w:left="0" w:firstLine="709"/>
        <w:rPr>
          <w:sz w:val="20"/>
          <w:szCs w:val="20"/>
        </w:rPr>
      </w:pPr>
    </w:p>
    <w:p w:rsidR="00006CF5" w:rsidRPr="003D14DD" w:rsidRDefault="00006CF5" w:rsidP="00006CF5">
      <w:pPr>
        <w:tabs>
          <w:tab w:val="left" w:pos="900"/>
        </w:tabs>
        <w:suppressAutoHyphens/>
        <w:ind w:firstLine="709"/>
        <w:jc w:val="both"/>
        <w:rPr>
          <w:b/>
          <w:sz w:val="20"/>
          <w:szCs w:val="20"/>
        </w:rPr>
      </w:pPr>
      <w:r w:rsidRPr="003D14DD">
        <w:rPr>
          <w:b/>
          <w:sz w:val="20"/>
          <w:szCs w:val="20"/>
        </w:rPr>
        <w:t>3. Планируемые результаты обучения по дисциплине</w:t>
      </w:r>
    </w:p>
    <w:p w:rsidR="00006CF5" w:rsidRPr="003D14DD" w:rsidRDefault="00006CF5" w:rsidP="00006CF5">
      <w:pPr>
        <w:pStyle w:val="afff8"/>
        <w:tabs>
          <w:tab w:val="left" w:pos="900"/>
        </w:tabs>
        <w:suppressAutoHyphens/>
        <w:spacing w:line="240" w:lineRule="auto"/>
        <w:ind w:left="0" w:firstLine="709"/>
        <w:rPr>
          <w:sz w:val="20"/>
          <w:szCs w:val="20"/>
        </w:rPr>
      </w:pPr>
      <w:r w:rsidRPr="003D14DD">
        <w:rPr>
          <w:sz w:val="20"/>
          <w:szCs w:val="20"/>
        </w:rPr>
        <w:t>В результате изучения дисциплины обучающийся должен освоить:</w:t>
      </w:r>
    </w:p>
    <w:p w:rsidR="00006CF5" w:rsidRPr="003D14DD" w:rsidRDefault="00006CF5" w:rsidP="00006CF5">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006CF5" w:rsidRPr="003D14DD" w:rsidRDefault="00006CF5" w:rsidP="00006CF5">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 xml:space="preserve">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 </w:t>
      </w:r>
    </w:p>
    <w:p w:rsidR="00006CF5" w:rsidRPr="003D14DD" w:rsidRDefault="00006CF5" w:rsidP="00006CF5">
      <w:pPr>
        <w:tabs>
          <w:tab w:val="left" w:pos="900"/>
        </w:tabs>
        <w:suppressAutoHyphens/>
        <w:ind w:firstLine="709"/>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006CF5" w:rsidRPr="003D14DD" w:rsidRDefault="00006CF5" w:rsidP="00006CF5">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2700"/>
      </w:tblGrid>
      <w:tr w:rsidR="00006CF5" w:rsidRPr="003D14DD" w:rsidTr="004D69F2">
        <w:tc>
          <w:tcPr>
            <w:tcW w:w="3348" w:type="dxa"/>
          </w:tcPr>
          <w:p w:rsidR="00006CF5" w:rsidRPr="003D14DD" w:rsidRDefault="00006CF5"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006CF5" w:rsidRPr="003D14DD" w:rsidRDefault="00006CF5" w:rsidP="004D69F2">
            <w:pPr>
              <w:tabs>
                <w:tab w:val="left" w:pos="1080"/>
              </w:tabs>
              <w:jc w:val="center"/>
              <w:rPr>
                <w:b/>
                <w:sz w:val="20"/>
                <w:szCs w:val="20"/>
              </w:rPr>
            </w:pPr>
            <w:r w:rsidRPr="003D14DD">
              <w:rPr>
                <w:b/>
                <w:sz w:val="20"/>
                <w:szCs w:val="20"/>
              </w:rPr>
              <w:t>Индикаторы достижения компетенции</w:t>
            </w:r>
          </w:p>
        </w:tc>
        <w:tc>
          <w:tcPr>
            <w:tcW w:w="2700" w:type="dxa"/>
          </w:tcPr>
          <w:p w:rsidR="00006CF5" w:rsidRPr="003D14DD" w:rsidRDefault="00006CF5"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006CF5" w:rsidRPr="003D14DD" w:rsidTr="004D69F2">
        <w:trPr>
          <w:trHeight w:val="2114"/>
        </w:trPr>
        <w:tc>
          <w:tcPr>
            <w:tcW w:w="3348" w:type="dxa"/>
            <w:vMerge w:val="restart"/>
          </w:tcPr>
          <w:p w:rsidR="00006CF5" w:rsidRPr="003D14DD" w:rsidRDefault="00006CF5" w:rsidP="004D69F2">
            <w:pPr>
              <w:rPr>
                <w:sz w:val="20"/>
                <w:szCs w:val="20"/>
              </w:rPr>
            </w:pPr>
            <w:r w:rsidRPr="003D14DD">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3600" w:type="dxa"/>
            <w:vMerge w:val="restart"/>
          </w:tcPr>
          <w:p w:rsidR="00006CF5" w:rsidRPr="003D14DD" w:rsidRDefault="00006CF5" w:rsidP="004D69F2">
            <w:pPr>
              <w:shd w:val="clear" w:color="auto" w:fill="FFFFFF"/>
              <w:rPr>
                <w:sz w:val="20"/>
                <w:szCs w:val="20"/>
              </w:rPr>
            </w:pPr>
            <w:r w:rsidRPr="003D14DD">
              <w:rPr>
                <w:sz w:val="20"/>
                <w:szCs w:val="20"/>
              </w:rPr>
              <w:t>ПК-2.1. Знать:</w:t>
            </w:r>
          </w:p>
          <w:p w:rsidR="00006CF5" w:rsidRPr="003D14DD" w:rsidRDefault="00006CF5" w:rsidP="004D69F2">
            <w:pPr>
              <w:shd w:val="clear" w:color="auto" w:fill="FFFFFF"/>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006CF5" w:rsidRPr="003D14DD" w:rsidRDefault="00006CF5" w:rsidP="004D69F2">
            <w:pPr>
              <w:shd w:val="clear" w:color="auto" w:fill="FFFFFF"/>
              <w:rPr>
                <w:sz w:val="20"/>
                <w:szCs w:val="20"/>
              </w:rPr>
            </w:pPr>
            <w:r w:rsidRPr="003D14DD">
              <w:rPr>
                <w:sz w:val="20"/>
                <w:szCs w:val="20"/>
              </w:rPr>
              <w:t>преподаваемую область научно-технического знания и профессиональной деятельности,</w:t>
            </w:r>
          </w:p>
          <w:p w:rsidR="00006CF5" w:rsidRPr="003D14DD" w:rsidRDefault="00006CF5" w:rsidP="004D69F2">
            <w:pPr>
              <w:shd w:val="clear" w:color="auto" w:fill="FFFFFF"/>
              <w:rPr>
                <w:sz w:val="20"/>
                <w:szCs w:val="20"/>
              </w:rPr>
            </w:pPr>
            <w:r w:rsidRPr="003D14DD">
              <w:rPr>
                <w:sz w:val="20"/>
                <w:szCs w:val="20"/>
              </w:rPr>
              <w:t>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006CF5" w:rsidRPr="003D14DD" w:rsidRDefault="00006CF5" w:rsidP="004D69F2">
            <w:pPr>
              <w:rPr>
                <w:sz w:val="20"/>
                <w:szCs w:val="20"/>
              </w:rPr>
            </w:pPr>
            <w:r w:rsidRPr="003D14DD">
              <w:rPr>
                <w:sz w:val="20"/>
                <w:szCs w:val="20"/>
              </w:rPr>
              <w:t>требования охраны труда при проведении учебных занятий в организации, осуществляющей образовательную деятельность, и вне организации</w:t>
            </w:r>
          </w:p>
          <w:p w:rsidR="00006CF5" w:rsidRPr="003D14DD" w:rsidRDefault="00006CF5" w:rsidP="004D69F2">
            <w:pPr>
              <w:rPr>
                <w:sz w:val="20"/>
                <w:szCs w:val="20"/>
              </w:rPr>
            </w:pPr>
          </w:p>
          <w:p w:rsidR="00006CF5" w:rsidRPr="003D14DD" w:rsidRDefault="00006CF5" w:rsidP="004D69F2">
            <w:pPr>
              <w:shd w:val="clear" w:color="auto" w:fill="FFFFFF"/>
              <w:rPr>
                <w:sz w:val="20"/>
                <w:szCs w:val="20"/>
              </w:rPr>
            </w:pPr>
            <w:r w:rsidRPr="003D14DD">
              <w:rPr>
                <w:sz w:val="20"/>
                <w:szCs w:val="20"/>
              </w:rPr>
              <w:t>ПК-2.2. Уметь:</w:t>
            </w:r>
          </w:p>
          <w:p w:rsidR="00006CF5" w:rsidRPr="003D14DD" w:rsidRDefault="00006CF5" w:rsidP="004D69F2">
            <w:pPr>
              <w:shd w:val="clear" w:color="auto" w:fill="FFFFFF"/>
              <w:rPr>
                <w:sz w:val="20"/>
                <w:szCs w:val="20"/>
              </w:rPr>
            </w:pPr>
            <w:r w:rsidRPr="003D14DD">
              <w:rPr>
                <w:sz w:val="20"/>
                <w:szCs w:val="20"/>
              </w:rPr>
              <w:t xml:space="preserve">выполнять деятельность и демонстрировать элементы деятельности, осваиваемой обучающимися, выполнять задания, предусмотренные программой учебного курса, дисциплины (модуля), устанавливать педагогически </w:t>
            </w:r>
            <w:r w:rsidRPr="003D14DD">
              <w:rPr>
                <w:sz w:val="20"/>
                <w:szCs w:val="20"/>
              </w:rPr>
              <w:lastRenderedPageBreak/>
              <w:t>целесообразные взаимоотношения с обучающимися,</w:t>
            </w:r>
          </w:p>
          <w:p w:rsidR="00006CF5" w:rsidRPr="003D14DD" w:rsidRDefault="00006CF5" w:rsidP="004D69F2">
            <w:pPr>
              <w:rPr>
                <w:sz w:val="20"/>
                <w:szCs w:val="20"/>
              </w:rPr>
            </w:pPr>
            <w:r w:rsidRPr="003D14DD">
              <w:rPr>
                <w:sz w:val="20"/>
                <w:szCs w:val="20"/>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образовательных стандартов, установленных образовательной организацией и образовательной программой к компетенциям выпускников, 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p w:rsidR="00006CF5" w:rsidRPr="003D14DD" w:rsidRDefault="00006CF5" w:rsidP="004D69F2">
            <w:pPr>
              <w:rPr>
                <w:sz w:val="20"/>
                <w:szCs w:val="20"/>
              </w:rPr>
            </w:pPr>
          </w:p>
          <w:p w:rsidR="00006CF5" w:rsidRPr="003D14DD" w:rsidRDefault="00006CF5" w:rsidP="004D69F2">
            <w:pPr>
              <w:shd w:val="clear" w:color="auto" w:fill="FFFFFF"/>
              <w:jc w:val="both"/>
              <w:rPr>
                <w:sz w:val="20"/>
                <w:szCs w:val="20"/>
              </w:rPr>
            </w:pPr>
            <w:r w:rsidRPr="003D14DD">
              <w:rPr>
                <w:sz w:val="20"/>
                <w:szCs w:val="20"/>
              </w:rPr>
              <w:t>ПК-2.3. Владеть:</w:t>
            </w:r>
          </w:p>
          <w:p w:rsidR="00006CF5" w:rsidRPr="003D14DD" w:rsidRDefault="00006CF5" w:rsidP="004D69F2">
            <w:pPr>
              <w:shd w:val="clear" w:color="auto" w:fill="FFFFFF"/>
              <w:rPr>
                <w:sz w:val="20"/>
                <w:szCs w:val="20"/>
              </w:rPr>
            </w:pPr>
            <w:r w:rsidRPr="003D14DD">
              <w:rPr>
                <w:sz w:val="20"/>
                <w:szCs w:val="20"/>
              </w:rPr>
              <w:t xml:space="preserve">навыками проведения учебных занятий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006CF5" w:rsidRPr="003D14DD" w:rsidRDefault="00006CF5" w:rsidP="004D69F2">
            <w:pPr>
              <w:shd w:val="clear" w:color="auto" w:fill="FFFFFF"/>
              <w:rPr>
                <w:sz w:val="20"/>
                <w:szCs w:val="20"/>
              </w:rPr>
            </w:pPr>
            <w:r w:rsidRPr="003D14DD">
              <w:rPr>
                <w:sz w:val="20"/>
                <w:szCs w:val="20"/>
              </w:rPr>
              <w:t xml:space="preserve">навыками контроля и оценки освоения обучающимися учебных курсов, дисциплин (модулей) программ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p w:rsidR="00006CF5" w:rsidRPr="003D14DD" w:rsidRDefault="00006CF5" w:rsidP="004D69F2">
            <w:pPr>
              <w:rPr>
                <w:sz w:val="20"/>
                <w:szCs w:val="20"/>
              </w:rPr>
            </w:pPr>
            <w:r w:rsidRPr="003D14DD">
              <w:rPr>
                <w:sz w:val="20"/>
                <w:szCs w:val="20"/>
              </w:rPr>
              <w:t xml:space="preserve">навыками организации самостоятельной работы обучающихся по программам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tc>
        <w:tc>
          <w:tcPr>
            <w:tcW w:w="2700" w:type="dxa"/>
          </w:tcPr>
          <w:p w:rsidR="00006CF5" w:rsidRPr="003D14DD" w:rsidRDefault="00006CF5"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006CF5" w:rsidRPr="003D14DD" w:rsidRDefault="00006CF5" w:rsidP="00006CF5">
            <w:pPr>
              <w:numPr>
                <w:ilvl w:val="0"/>
                <w:numId w:val="22"/>
              </w:numPr>
              <w:tabs>
                <w:tab w:val="left" w:pos="282"/>
                <w:tab w:val="left" w:pos="720"/>
                <w:tab w:val="left" w:pos="900"/>
              </w:tabs>
              <w:suppressAutoHyphens/>
              <w:ind w:left="0" w:firstLine="0"/>
              <w:jc w:val="both"/>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ДПП</w:t>
            </w:r>
          </w:p>
          <w:p w:rsidR="00006CF5" w:rsidRPr="003D14DD" w:rsidRDefault="00006CF5" w:rsidP="00006CF5">
            <w:pPr>
              <w:numPr>
                <w:ilvl w:val="0"/>
                <w:numId w:val="22"/>
              </w:numPr>
              <w:tabs>
                <w:tab w:val="left" w:pos="282"/>
                <w:tab w:val="left" w:pos="720"/>
                <w:tab w:val="left" w:pos="900"/>
              </w:tabs>
              <w:suppressAutoHyphens/>
              <w:ind w:left="0" w:firstLine="0"/>
              <w:jc w:val="both"/>
              <w:rPr>
                <w:sz w:val="20"/>
                <w:szCs w:val="20"/>
              </w:rPr>
            </w:pPr>
            <w:r w:rsidRPr="003D14DD">
              <w:rPr>
                <w:sz w:val="20"/>
                <w:szCs w:val="20"/>
              </w:rPr>
              <w:t>Современные образовательные технологии профессионального образования</w:t>
            </w:r>
          </w:p>
          <w:p w:rsidR="00006CF5" w:rsidRPr="003D14DD" w:rsidRDefault="00006CF5" w:rsidP="004D69F2">
            <w:pPr>
              <w:tabs>
                <w:tab w:val="left" w:pos="282"/>
                <w:tab w:val="left" w:pos="900"/>
              </w:tabs>
              <w:suppressAutoHyphens/>
              <w:jc w:val="both"/>
              <w:rPr>
                <w:rFonts w:eastAsia="Arial Unicode MS"/>
                <w:b/>
                <w:spacing w:val="4"/>
                <w:sz w:val="20"/>
                <w:szCs w:val="20"/>
              </w:rPr>
            </w:pPr>
          </w:p>
        </w:tc>
      </w:tr>
      <w:tr w:rsidR="00006CF5" w:rsidRPr="003D14DD" w:rsidTr="004D69F2">
        <w:trPr>
          <w:trHeight w:val="2114"/>
        </w:trPr>
        <w:tc>
          <w:tcPr>
            <w:tcW w:w="3348" w:type="dxa"/>
            <w:vMerge/>
          </w:tcPr>
          <w:p w:rsidR="00006CF5" w:rsidRPr="003D14DD" w:rsidRDefault="00006CF5" w:rsidP="004D69F2">
            <w:pPr>
              <w:rPr>
                <w:sz w:val="20"/>
                <w:szCs w:val="20"/>
              </w:rPr>
            </w:pPr>
          </w:p>
        </w:tc>
        <w:tc>
          <w:tcPr>
            <w:tcW w:w="3600" w:type="dxa"/>
            <w:vMerge/>
          </w:tcPr>
          <w:p w:rsidR="00006CF5" w:rsidRPr="003D14DD" w:rsidRDefault="00006CF5" w:rsidP="004D69F2">
            <w:pPr>
              <w:rPr>
                <w:sz w:val="20"/>
                <w:szCs w:val="20"/>
              </w:rPr>
            </w:pPr>
          </w:p>
        </w:tc>
        <w:tc>
          <w:tcPr>
            <w:tcW w:w="2700" w:type="dxa"/>
          </w:tcPr>
          <w:p w:rsidR="00006CF5" w:rsidRPr="003D14DD" w:rsidRDefault="00006CF5" w:rsidP="004D69F2">
            <w:pPr>
              <w:pStyle w:val="5"/>
              <w:numPr>
                <w:ilvl w:val="0"/>
                <w:numId w:val="0"/>
              </w:numPr>
              <w:tabs>
                <w:tab w:val="left" w:pos="282"/>
              </w:tabs>
              <w:rPr>
                <w:b/>
                <w:sz w:val="20"/>
                <w:szCs w:val="20"/>
                <w:u w:val="single"/>
              </w:rPr>
            </w:pPr>
            <w:r w:rsidRPr="003D14DD">
              <w:rPr>
                <w:b/>
                <w:sz w:val="20"/>
                <w:szCs w:val="20"/>
                <w:u w:val="single"/>
              </w:rPr>
              <w:t>Уметь</w:t>
            </w:r>
          </w:p>
          <w:p w:rsidR="00006CF5" w:rsidRPr="003D14DD" w:rsidRDefault="00006CF5" w:rsidP="00006CF5">
            <w:pPr>
              <w:numPr>
                <w:ilvl w:val="1"/>
                <w:numId w:val="21"/>
              </w:numPr>
              <w:tabs>
                <w:tab w:val="clear" w:pos="1440"/>
                <w:tab w:val="left" w:pos="190"/>
                <w:tab w:val="left" w:pos="282"/>
                <w:tab w:val="left" w:pos="900"/>
              </w:tabs>
              <w:suppressAutoHyphen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006CF5" w:rsidRPr="003D14DD" w:rsidRDefault="00006CF5" w:rsidP="00006CF5">
            <w:pPr>
              <w:numPr>
                <w:ilvl w:val="1"/>
                <w:numId w:val="21"/>
              </w:numPr>
              <w:tabs>
                <w:tab w:val="clear" w:pos="1440"/>
                <w:tab w:val="left" w:pos="190"/>
                <w:tab w:val="left" w:pos="282"/>
                <w:tab w:val="left" w:pos="900"/>
              </w:tabs>
              <w:suppressAutoHyphens/>
              <w:ind w:left="0" w:firstLine="0"/>
              <w:jc w:val="both"/>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w:t>
            </w:r>
            <w:r w:rsidRPr="003D14DD">
              <w:rPr>
                <w:sz w:val="20"/>
                <w:szCs w:val="20"/>
              </w:rPr>
              <w:lastRenderedPageBreak/>
              <w:t xml:space="preserve">информационно-коммуникационные технологии, электронные образовательные и информационные ресурсы, с учетом: специфики образовательных программ, требований ФГОС ВО (для программ </w:t>
            </w:r>
            <w:proofErr w:type="spellStart"/>
            <w:r w:rsidRPr="003D14DD">
              <w:rPr>
                <w:sz w:val="20"/>
                <w:szCs w:val="20"/>
              </w:rPr>
              <w:t>бакалавриата</w:t>
            </w:r>
            <w:proofErr w:type="spellEnd"/>
            <w:r w:rsidRPr="003D14DD">
              <w:rPr>
                <w:sz w:val="20"/>
                <w:szCs w:val="20"/>
              </w:rPr>
              <w:t>);</w:t>
            </w:r>
          </w:p>
          <w:p w:rsidR="00006CF5" w:rsidRPr="003D14DD" w:rsidRDefault="00006CF5" w:rsidP="004D69F2">
            <w:pPr>
              <w:tabs>
                <w:tab w:val="left" w:pos="282"/>
                <w:tab w:val="left" w:pos="900"/>
              </w:tabs>
              <w:suppressAutoHyphens/>
              <w:jc w:val="both"/>
              <w:rPr>
                <w:sz w:val="20"/>
                <w:szCs w:val="20"/>
              </w:rPr>
            </w:pPr>
            <w:r w:rsidRPr="003D14DD">
              <w:rPr>
                <w:sz w:val="20"/>
                <w:szCs w:val="20"/>
              </w:rPr>
              <w:t>особенностей преподаваемого учебного курса, дисциплины (модуля); задач занятия (цикла занятий), вида занятия;</w:t>
            </w:r>
          </w:p>
          <w:p w:rsidR="00006CF5" w:rsidRPr="003D14DD" w:rsidRDefault="00006CF5" w:rsidP="004D69F2">
            <w:pPr>
              <w:tabs>
                <w:tab w:val="left" w:pos="282"/>
                <w:tab w:val="left" w:pos="900"/>
              </w:tabs>
              <w:suppressAutoHyphens/>
              <w:jc w:val="both"/>
              <w:rPr>
                <w:sz w:val="20"/>
                <w:szCs w:val="20"/>
              </w:rPr>
            </w:pPr>
            <w:r w:rsidRPr="003D14DD">
              <w:rPr>
                <w:sz w:val="20"/>
                <w:szCs w:val="20"/>
              </w:rPr>
              <w:t>возрастных и индивидуальных особенностей обучающихся (для обучения лиц с ограниченными возможностями здоровья - также с учетом особенностей их психофизического развития, индивидуальных возможностей); стадии профессионального развития; возможности освоения образовательной программы на основе индивидуализации ее содержания</w:t>
            </w:r>
          </w:p>
          <w:p w:rsidR="00006CF5" w:rsidRPr="003D14DD" w:rsidRDefault="00006CF5" w:rsidP="004D69F2">
            <w:pPr>
              <w:tabs>
                <w:tab w:val="left" w:pos="282"/>
                <w:tab w:val="left" w:pos="900"/>
              </w:tabs>
              <w:suppressAutoHyphens/>
              <w:jc w:val="both"/>
              <w:rPr>
                <w:b/>
                <w:sz w:val="20"/>
                <w:szCs w:val="20"/>
                <w:u w:val="single"/>
              </w:rPr>
            </w:pPr>
          </w:p>
        </w:tc>
      </w:tr>
      <w:tr w:rsidR="00006CF5" w:rsidRPr="003D14DD" w:rsidTr="004D69F2">
        <w:trPr>
          <w:trHeight w:val="169"/>
        </w:trPr>
        <w:tc>
          <w:tcPr>
            <w:tcW w:w="3348" w:type="dxa"/>
            <w:vMerge/>
          </w:tcPr>
          <w:p w:rsidR="00006CF5" w:rsidRPr="003D14DD" w:rsidRDefault="00006CF5" w:rsidP="004D69F2">
            <w:pPr>
              <w:rPr>
                <w:sz w:val="20"/>
                <w:szCs w:val="20"/>
              </w:rPr>
            </w:pPr>
          </w:p>
        </w:tc>
        <w:tc>
          <w:tcPr>
            <w:tcW w:w="3600" w:type="dxa"/>
            <w:vMerge/>
          </w:tcPr>
          <w:p w:rsidR="00006CF5" w:rsidRPr="003D14DD" w:rsidRDefault="00006CF5" w:rsidP="004D69F2">
            <w:pPr>
              <w:rPr>
                <w:sz w:val="20"/>
                <w:szCs w:val="20"/>
              </w:rPr>
            </w:pPr>
          </w:p>
        </w:tc>
        <w:tc>
          <w:tcPr>
            <w:tcW w:w="2700" w:type="dxa"/>
          </w:tcPr>
          <w:p w:rsidR="00006CF5" w:rsidRPr="003D14DD" w:rsidRDefault="00006CF5" w:rsidP="004D69F2">
            <w:pPr>
              <w:pStyle w:val="5"/>
              <w:numPr>
                <w:ilvl w:val="0"/>
                <w:numId w:val="0"/>
              </w:numPr>
              <w:tabs>
                <w:tab w:val="left" w:pos="282"/>
              </w:tabs>
              <w:rPr>
                <w:b/>
                <w:sz w:val="20"/>
                <w:szCs w:val="20"/>
                <w:u w:val="single"/>
              </w:rPr>
            </w:pPr>
            <w:r w:rsidRPr="003D14DD">
              <w:rPr>
                <w:b/>
                <w:sz w:val="20"/>
                <w:szCs w:val="20"/>
                <w:u w:val="single"/>
              </w:rPr>
              <w:t>Владеть</w:t>
            </w:r>
          </w:p>
          <w:p w:rsidR="00006CF5" w:rsidRPr="003D14DD" w:rsidRDefault="00006CF5" w:rsidP="00006CF5">
            <w:pPr>
              <w:widowControl w:val="0"/>
              <w:numPr>
                <w:ilvl w:val="0"/>
                <w:numId w:val="21"/>
              </w:numPr>
              <w:shd w:val="clear" w:color="auto" w:fill="FFFFFF"/>
              <w:tabs>
                <w:tab w:val="left" w:pos="282"/>
                <w:tab w:val="left" w:pos="720"/>
                <w:tab w:val="left" w:pos="900"/>
                <w:tab w:val="left" w:pos="1080"/>
                <w:tab w:val="left" w:pos="4291"/>
              </w:tabs>
              <w:autoSpaceDE w:val="0"/>
              <w:autoSpaceDN w:val="0"/>
              <w:adjustRightInd w:val="0"/>
              <w:ind w:left="0" w:firstLine="0"/>
              <w:jc w:val="both"/>
              <w:rPr>
                <w:sz w:val="20"/>
                <w:szCs w:val="20"/>
              </w:rPr>
            </w:pPr>
            <w:r w:rsidRPr="003D14DD">
              <w:rPr>
                <w:sz w:val="20"/>
                <w:szCs w:val="20"/>
              </w:rPr>
              <w:t xml:space="preserve"> Методикой создания мультимедийных образовательных ресурсов;</w:t>
            </w:r>
          </w:p>
          <w:p w:rsidR="00006CF5" w:rsidRPr="003D14DD" w:rsidRDefault="00006CF5" w:rsidP="00006CF5">
            <w:pPr>
              <w:numPr>
                <w:ilvl w:val="0"/>
                <w:numId w:val="21"/>
              </w:numPr>
              <w:tabs>
                <w:tab w:val="left" w:pos="282"/>
                <w:tab w:val="left" w:pos="720"/>
                <w:tab w:val="left" w:pos="900"/>
              </w:tabs>
              <w:suppressAutoHyphens/>
              <w:ind w:left="0" w:firstLine="0"/>
              <w:jc w:val="both"/>
              <w:rPr>
                <w:sz w:val="20"/>
                <w:szCs w:val="20"/>
              </w:rPr>
            </w:pPr>
            <w:r w:rsidRPr="003D14DD">
              <w:rPr>
                <w:sz w:val="20"/>
                <w:szCs w:val="20"/>
              </w:rPr>
              <w:t>Технологиями работы в различных программных средах для разработки электронных образовательных ресурсов</w:t>
            </w:r>
          </w:p>
          <w:p w:rsidR="00006CF5" w:rsidRPr="003D14DD" w:rsidRDefault="00006CF5" w:rsidP="004D69F2">
            <w:pPr>
              <w:widowControl w:val="0"/>
              <w:shd w:val="clear" w:color="auto" w:fill="FFFFFF"/>
              <w:tabs>
                <w:tab w:val="left" w:pos="282"/>
                <w:tab w:val="left" w:pos="900"/>
                <w:tab w:val="left" w:pos="1080"/>
                <w:tab w:val="left" w:pos="4291"/>
              </w:tabs>
              <w:autoSpaceDE w:val="0"/>
              <w:autoSpaceDN w:val="0"/>
              <w:adjustRightInd w:val="0"/>
              <w:jc w:val="both"/>
              <w:rPr>
                <w:b/>
                <w:sz w:val="20"/>
                <w:szCs w:val="20"/>
              </w:rPr>
            </w:pPr>
          </w:p>
        </w:tc>
      </w:tr>
    </w:tbl>
    <w:p w:rsidR="00006CF5" w:rsidRPr="003D14DD" w:rsidRDefault="00006CF5" w:rsidP="00006CF5">
      <w:pPr>
        <w:suppressAutoHyphens/>
        <w:ind w:firstLine="709"/>
        <w:jc w:val="both"/>
        <w:rPr>
          <w:sz w:val="20"/>
          <w:szCs w:val="20"/>
        </w:rPr>
      </w:pPr>
    </w:p>
    <w:p w:rsidR="00006CF5" w:rsidRPr="003D14DD" w:rsidRDefault="00006CF5" w:rsidP="00006CF5">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«Разработка электронных образовательных ресурсов», являются необходимыми для изучения последующих дисциплин.</w:t>
      </w:r>
    </w:p>
    <w:p w:rsidR="00006CF5" w:rsidRPr="003D14DD" w:rsidRDefault="00006CF5" w:rsidP="00006CF5">
      <w:pPr>
        <w:tabs>
          <w:tab w:val="left" w:pos="900"/>
          <w:tab w:val="left" w:pos="1080"/>
        </w:tabs>
        <w:suppressAutoHyphens/>
        <w:ind w:firstLine="709"/>
        <w:jc w:val="both"/>
        <w:rPr>
          <w:sz w:val="20"/>
          <w:szCs w:val="20"/>
        </w:rPr>
      </w:pPr>
    </w:p>
    <w:p w:rsidR="00006CF5" w:rsidRPr="003D14DD" w:rsidRDefault="00006CF5" w:rsidP="00006CF5">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006CF5" w:rsidRPr="003D14DD" w:rsidRDefault="00006CF5" w:rsidP="00006CF5">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2499"/>
        <w:gridCol w:w="2382"/>
        <w:gridCol w:w="2358"/>
      </w:tblGrid>
      <w:tr w:rsidR="00006CF5" w:rsidRPr="003D14DD" w:rsidTr="00962305">
        <w:trPr>
          <w:tblHeader/>
        </w:trPr>
        <w:tc>
          <w:tcPr>
            <w:tcW w:w="2145" w:type="dxa"/>
            <w:vMerge w:val="restart"/>
            <w:vAlign w:val="center"/>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lastRenderedPageBreak/>
              <w:t>Компетенция</w:t>
            </w:r>
          </w:p>
        </w:tc>
        <w:tc>
          <w:tcPr>
            <w:tcW w:w="7426" w:type="dxa"/>
            <w:gridSpan w:val="3"/>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006CF5" w:rsidRPr="003D14DD" w:rsidTr="00962305">
        <w:trPr>
          <w:tblHeader/>
        </w:trPr>
        <w:tc>
          <w:tcPr>
            <w:tcW w:w="2145" w:type="dxa"/>
            <w:vMerge/>
          </w:tcPr>
          <w:p w:rsidR="00006CF5" w:rsidRPr="003D14DD" w:rsidRDefault="00006CF5" w:rsidP="004D69F2">
            <w:pPr>
              <w:suppressAutoHyphens/>
              <w:overflowPunct w:val="0"/>
              <w:autoSpaceDE w:val="0"/>
              <w:autoSpaceDN w:val="0"/>
              <w:adjustRightInd w:val="0"/>
              <w:jc w:val="both"/>
              <w:rPr>
                <w:sz w:val="20"/>
                <w:szCs w:val="20"/>
              </w:rPr>
            </w:pPr>
          </w:p>
        </w:tc>
        <w:tc>
          <w:tcPr>
            <w:tcW w:w="2564" w:type="dxa"/>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8" w:type="dxa"/>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4" w:type="dxa"/>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t>итоговый</w:t>
            </w:r>
          </w:p>
        </w:tc>
      </w:tr>
      <w:tr w:rsidR="00006CF5" w:rsidRPr="003D14DD" w:rsidTr="00962305">
        <w:tc>
          <w:tcPr>
            <w:tcW w:w="2145" w:type="dxa"/>
            <w:vMerge/>
          </w:tcPr>
          <w:p w:rsidR="00006CF5" w:rsidRPr="003D14DD" w:rsidRDefault="00006CF5" w:rsidP="004D69F2">
            <w:pPr>
              <w:suppressAutoHyphens/>
              <w:overflowPunct w:val="0"/>
              <w:autoSpaceDE w:val="0"/>
              <w:autoSpaceDN w:val="0"/>
              <w:adjustRightInd w:val="0"/>
              <w:rPr>
                <w:b/>
                <w:sz w:val="20"/>
                <w:szCs w:val="20"/>
              </w:rPr>
            </w:pPr>
          </w:p>
        </w:tc>
        <w:tc>
          <w:tcPr>
            <w:tcW w:w="2564" w:type="dxa"/>
            <w:vAlign w:val="center"/>
          </w:tcPr>
          <w:p w:rsidR="00006CF5" w:rsidRPr="003D14DD" w:rsidRDefault="00006CF5" w:rsidP="004D69F2">
            <w:pPr>
              <w:rPr>
                <w:sz w:val="20"/>
                <w:szCs w:val="20"/>
              </w:rPr>
            </w:pPr>
            <w:r w:rsidRPr="003D14DD">
              <w:rPr>
                <w:sz w:val="20"/>
                <w:szCs w:val="20"/>
              </w:rPr>
              <w:t>Разработка электронных образовательных ресурсов</w:t>
            </w:r>
          </w:p>
        </w:tc>
        <w:tc>
          <w:tcPr>
            <w:tcW w:w="2448" w:type="dxa"/>
            <w:vAlign w:val="center"/>
          </w:tcPr>
          <w:p w:rsidR="00006CF5" w:rsidRPr="003D14DD" w:rsidRDefault="00006CF5" w:rsidP="004D69F2">
            <w:pPr>
              <w:rPr>
                <w:sz w:val="20"/>
                <w:szCs w:val="20"/>
              </w:rPr>
            </w:pPr>
          </w:p>
        </w:tc>
        <w:tc>
          <w:tcPr>
            <w:tcW w:w="2414" w:type="dxa"/>
          </w:tcPr>
          <w:p w:rsidR="00006CF5" w:rsidRPr="003D14DD" w:rsidRDefault="00006CF5" w:rsidP="004D69F2">
            <w:pPr>
              <w:suppressAutoHyphens/>
              <w:overflowPunct w:val="0"/>
              <w:autoSpaceDE w:val="0"/>
              <w:autoSpaceDN w:val="0"/>
              <w:adjustRightInd w:val="0"/>
              <w:jc w:val="center"/>
              <w:rPr>
                <w:sz w:val="20"/>
                <w:szCs w:val="20"/>
              </w:rPr>
            </w:pPr>
          </w:p>
        </w:tc>
      </w:tr>
      <w:tr w:rsidR="00006CF5" w:rsidRPr="003D14DD" w:rsidTr="00962305">
        <w:tc>
          <w:tcPr>
            <w:tcW w:w="2145" w:type="dxa"/>
            <w:vMerge/>
          </w:tcPr>
          <w:p w:rsidR="00006CF5" w:rsidRPr="003D14DD" w:rsidRDefault="00006CF5" w:rsidP="004D69F2">
            <w:pPr>
              <w:suppressAutoHyphens/>
              <w:overflowPunct w:val="0"/>
              <w:autoSpaceDE w:val="0"/>
              <w:autoSpaceDN w:val="0"/>
              <w:adjustRightInd w:val="0"/>
              <w:rPr>
                <w:b/>
                <w:sz w:val="20"/>
                <w:szCs w:val="20"/>
              </w:rPr>
            </w:pPr>
          </w:p>
        </w:tc>
        <w:tc>
          <w:tcPr>
            <w:tcW w:w="2564" w:type="dxa"/>
            <w:vAlign w:val="center"/>
          </w:tcPr>
          <w:p w:rsidR="00006CF5" w:rsidRPr="003D14DD" w:rsidRDefault="00006CF5" w:rsidP="004D69F2">
            <w:pPr>
              <w:rPr>
                <w:sz w:val="20"/>
                <w:szCs w:val="20"/>
              </w:rPr>
            </w:pPr>
            <w:r w:rsidRPr="003D14DD">
              <w:rPr>
                <w:sz w:val="20"/>
                <w:szCs w:val="20"/>
              </w:rPr>
              <w:t>Адаптивные информационные и коммуникационные технологии</w:t>
            </w:r>
          </w:p>
        </w:tc>
        <w:tc>
          <w:tcPr>
            <w:tcW w:w="2448" w:type="dxa"/>
            <w:vAlign w:val="center"/>
          </w:tcPr>
          <w:p w:rsidR="00006CF5" w:rsidRPr="003D14DD" w:rsidRDefault="00006CF5" w:rsidP="004D69F2">
            <w:pPr>
              <w:rPr>
                <w:sz w:val="20"/>
                <w:szCs w:val="20"/>
              </w:rPr>
            </w:pPr>
          </w:p>
        </w:tc>
        <w:tc>
          <w:tcPr>
            <w:tcW w:w="2414" w:type="dxa"/>
          </w:tcPr>
          <w:p w:rsidR="00006CF5" w:rsidRPr="003D14DD" w:rsidRDefault="00006CF5" w:rsidP="004D69F2">
            <w:pPr>
              <w:suppressAutoHyphens/>
              <w:overflowPunct w:val="0"/>
              <w:autoSpaceDE w:val="0"/>
              <w:autoSpaceDN w:val="0"/>
              <w:adjustRightInd w:val="0"/>
              <w:jc w:val="center"/>
              <w:rPr>
                <w:sz w:val="20"/>
                <w:szCs w:val="20"/>
              </w:rPr>
            </w:pPr>
          </w:p>
        </w:tc>
      </w:tr>
      <w:tr w:rsidR="00006CF5" w:rsidRPr="003D14DD" w:rsidTr="00962305">
        <w:tc>
          <w:tcPr>
            <w:tcW w:w="2145" w:type="dxa"/>
            <w:vMerge/>
          </w:tcPr>
          <w:p w:rsidR="00006CF5" w:rsidRPr="003D14DD" w:rsidRDefault="00006CF5" w:rsidP="004D69F2">
            <w:pPr>
              <w:suppressAutoHyphens/>
              <w:overflowPunct w:val="0"/>
              <w:autoSpaceDE w:val="0"/>
              <w:autoSpaceDN w:val="0"/>
              <w:adjustRightInd w:val="0"/>
              <w:jc w:val="both"/>
              <w:rPr>
                <w:b/>
                <w:sz w:val="20"/>
                <w:szCs w:val="20"/>
              </w:rPr>
            </w:pPr>
          </w:p>
        </w:tc>
        <w:tc>
          <w:tcPr>
            <w:tcW w:w="2564" w:type="dxa"/>
            <w:vAlign w:val="center"/>
          </w:tcPr>
          <w:p w:rsidR="00006CF5" w:rsidRPr="003D14DD" w:rsidRDefault="00006CF5" w:rsidP="004D69F2">
            <w:pPr>
              <w:rPr>
                <w:sz w:val="20"/>
                <w:szCs w:val="20"/>
              </w:rPr>
            </w:pPr>
          </w:p>
        </w:tc>
        <w:tc>
          <w:tcPr>
            <w:tcW w:w="2448" w:type="dxa"/>
            <w:vAlign w:val="center"/>
          </w:tcPr>
          <w:p w:rsidR="00006CF5" w:rsidRPr="003D14DD" w:rsidRDefault="00006CF5" w:rsidP="004D69F2">
            <w:pPr>
              <w:rPr>
                <w:sz w:val="20"/>
                <w:szCs w:val="20"/>
              </w:rPr>
            </w:pPr>
          </w:p>
        </w:tc>
        <w:tc>
          <w:tcPr>
            <w:tcW w:w="2414" w:type="dxa"/>
            <w:vAlign w:val="center"/>
          </w:tcPr>
          <w:p w:rsidR="00006CF5" w:rsidRPr="003D14DD" w:rsidRDefault="00006CF5" w:rsidP="004D69F2">
            <w:pPr>
              <w:rPr>
                <w:sz w:val="20"/>
                <w:szCs w:val="20"/>
              </w:rPr>
            </w:pPr>
            <w:r w:rsidRPr="003D14DD">
              <w:rPr>
                <w:sz w:val="20"/>
                <w:szCs w:val="20"/>
              </w:rPr>
              <w:t xml:space="preserve">Выполнение и защита выпускной квалификационной работы </w:t>
            </w:r>
          </w:p>
        </w:tc>
      </w:tr>
      <w:tr w:rsidR="00006CF5" w:rsidRPr="003D14DD" w:rsidTr="00962305">
        <w:trPr>
          <w:trHeight w:val="303"/>
        </w:trPr>
        <w:tc>
          <w:tcPr>
            <w:tcW w:w="2145" w:type="dxa"/>
            <w:vMerge w:val="restart"/>
          </w:tcPr>
          <w:p w:rsidR="00006CF5" w:rsidRPr="003D14DD" w:rsidRDefault="00006CF5" w:rsidP="004D69F2">
            <w:pPr>
              <w:suppressAutoHyphens/>
              <w:overflowPunct w:val="0"/>
              <w:autoSpaceDE w:val="0"/>
              <w:autoSpaceDN w:val="0"/>
              <w:adjustRightInd w:val="0"/>
              <w:jc w:val="both"/>
              <w:rPr>
                <w:b/>
                <w:sz w:val="20"/>
                <w:szCs w:val="20"/>
              </w:rPr>
            </w:pPr>
            <w:r w:rsidRPr="003D14DD">
              <w:rPr>
                <w:b/>
                <w:sz w:val="20"/>
                <w:szCs w:val="20"/>
              </w:rPr>
              <w:t>ПК-2</w:t>
            </w:r>
          </w:p>
          <w:p w:rsidR="00006CF5" w:rsidRPr="003D14DD" w:rsidRDefault="00006CF5" w:rsidP="004D69F2">
            <w:pPr>
              <w:suppressAutoHyphens/>
              <w:overflowPunct w:val="0"/>
              <w:autoSpaceDE w:val="0"/>
              <w:autoSpaceDN w:val="0"/>
              <w:adjustRightInd w:val="0"/>
              <w:jc w:val="both"/>
              <w:rPr>
                <w:sz w:val="20"/>
                <w:szCs w:val="20"/>
              </w:rPr>
            </w:pPr>
            <w:r w:rsidRPr="003D14DD">
              <w:rPr>
                <w:sz w:val="20"/>
                <w:szCs w:val="20"/>
              </w:rPr>
              <w:t>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2564" w:type="dxa"/>
            <w:vAlign w:val="center"/>
          </w:tcPr>
          <w:p w:rsidR="00006CF5" w:rsidRPr="003D14DD" w:rsidRDefault="00006CF5" w:rsidP="004D69F2">
            <w:pPr>
              <w:rPr>
                <w:sz w:val="20"/>
                <w:szCs w:val="20"/>
              </w:rPr>
            </w:pPr>
            <w:r w:rsidRPr="003D14DD">
              <w:rPr>
                <w:sz w:val="20"/>
                <w:szCs w:val="20"/>
              </w:rPr>
              <w:t>Разработка программного обеспечения для информационных образовательных систем</w:t>
            </w:r>
          </w:p>
        </w:tc>
        <w:tc>
          <w:tcPr>
            <w:tcW w:w="2448" w:type="dxa"/>
            <w:vAlign w:val="center"/>
          </w:tcPr>
          <w:p w:rsidR="00006CF5" w:rsidRPr="003D14DD" w:rsidRDefault="00006CF5" w:rsidP="004D69F2">
            <w:pPr>
              <w:rPr>
                <w:sz w:val="20"/>
                <w:szCs w:val="20"/>
              </w:rPr>
            </w:pPr>
            <w:r w:rsidRPr="003D14DD">
              <w:rPr>
                <w:sz w:val="20"/>
                <w:szCs w:val="20"/>
              </w:rPr>
              <w:t>Методика обучения информационным технологиям</w:t>
            </w:r>
          </w:p>
        </w:tc>
        <w:tc>
          <w:tcPr>
            <w:tcW w:w="2414" w:type="dxa"/>
            <w:vAlign w:val="center"/>
          </w:tcPr>
          <w:p w:rsidR="00006CF5" w:rsidRPr="003D14DD" w:rsidRDefault="00006CF5" w:rsidP="004D69F2">
            <w:pPr>
              <w:rPr>
                <w:sz w:val="20"/>
                <w:szCs w:val="20"/>
              </w:rPr>
            </w:pPr>
            <w:r w:rsidRPr="003D14DD">
              <w:rPr>
                <w:sz w:val="20"/>
                <w:szCs w:val="20"/>
              </w:rPr>
              <w:t xml:space="preserve">Производственная практика, научно-исследовательская работа </w:t>
            </w:r>
          </w:p>
        </w:tc>
      </w:tr>
      <w:tr w:rsidR="00006CF5" w:rsidRPr="003D14DD" w:rsidTr="00962305">
        <w:trPr>
          <w:trHeight w:val="124"/>
        </w:trPr>
        <w:tc>
          <w:tcPr>
            <w:tcW w:w="2145" w:type="dxa"/>
            <w:vMerge/>
          </w:tcPr>
          <w:p w:rsidR="00006CF5" w:rsidRPr="003D14DD" w:rsidRDefault="00006CF5" w:rsidP="004D69F2">
            <w:pPr>
              <w:suppressAutoHyphens/>
              <w:overflowPunct w:val="0"/>
              <w:autoSpaceDE w:val="0"/>
              <w:autoSpaceDN w:val="0"/>
              <w:adjustRightInd w:val="0"/>
              <w:jc w:val="both"/>
              <w:rPr>
                <w:b/>
                <w:sz w:val="20"/>
                <w:szCs w:val="20"/>
              </w:rPr>
            </w:pPr>
          </w:p>
        </w:tc>
        <w:tc>
          <w:tcPr>
            <w:tcW w:w="2564" w:type="dxa"/>
            <w:vAlign w:val="center"/>
          </w:tcPr>
          <w:p w:rsidR="00006CF5" w:rsidRPr="003D14DD" w:rsidRDefault="00006CF5" w:rsidP="004D69F2">
            <w:pPr>
              <w:rPr>
                <w:sz w:val="20"/>
                <w:szCs w:val="20"/>
              </w:rPr>
            </w:pPr>
            <w:r w:rsidRPr="003D14DD">
              <w:rPr>
                <w:sz w:val="20"/>
                <w:szCs w:val="20"/>
              </w:rPr>
              <w:t>Разработка электронных образовательных ресурсов</w:t>
            </w:r>
          </w:p>
        </w:tc>
        <w:tc>
          <w:tcPr>
            <w:tcW w:w="2448" w:type="dxa"/>
            <w:vAlign w:val="center"/>
          </w:tcPr>
          <w:p w:rsidR="00006CF5" w:rsidRPr="003D14DD" w:rsidRDefault="00006CF5" w:rsidP="004D69F2">
            <w:pPr>
              <w:rPr>
                <w:sz w:val="20"/>
                <w:szCs w:val="20"/>
              </w:rPr>
            </w:pPr>
            <w:r w:rsidRPr="003D14DD">
              <w:rPr>
                <w:sz w:val="20"/>
                <w:szCs w:val="20"/>
              </w:rPr>
              <w:t>Производственная практика, педагогическая</w:t>
            </w:r>
          </w:p>
        </w:tc>
        <w:tc>
          <w:tcPr>
            <w:tcW w:w="2414" w:type="dxa"/>
            <w:vAlign w:val="center"/>
          </w:tcPr>
          <w:p w:rsidR="00006CF5" w:rsidRPr="003D14DD" w:rsidRDefault="00006CF5" w:rsidP="004D69F2">
            <w:pPr>
              <w:rPr>
                <w:sz w:val="20"/>
                <w:szCs w:val="20"/>
              </w:rPr>
            </w:pPr>
            <w:r w:rsidRPr="003D14DD">
              <w:rPr>
                <w:sz w:val="20"/>
                <w:szCs w:val="20"/>
              </w:rPr>
              <w:t xml:space="preserve">Выполнение и защита выпускной квалификационной работы </w:t>
            </w:r>
          </w:p>
        </w:tc>
      </w:tr>
      <w:tr w:rsidR="00006CF5" w:rsidRPr="003D14DD" w:rsidTr="00962305">
        <w:trPr>
          <w:trHeight w:val="283"/>
        </w:trPr>
        <w:tc>
          <w:tcPr>
            <w:tcW w:w="2145" w:type="dxa"/>
            <w:vMerge/>
          </w:tcPr>
          <w:p w:rsidR="00006CF5" w:rsidRPr="003D14DD" w:rsidRDefault="00006CF5" w:rsidP="004D69F2">
            <w:pPr>
              <w:suppressAutoHyphens/>
              <w:overflowPunct w:val="0"/>
              <w:autoSpaceDE w:val="0"/>
              <w:autoSpaceDN w:val="0"/>
              <w:adjustRightInd w:val="0"/>
              <w:jc w:val="both"/>
              <w:rPr>
                <w:b/>
                <w:sz w:val="20"/>
                <w:szCs w:val="20"/>
              </w:rPr>
            </w:pPr>
          </w:p>
        </w:tc>
        <w:tc>
          <w:tcPr>
            <w:tcW w:w="2564" w:type="dxa"/>
            <w:vAlign w:val="center"/>
          </w:tcPr>
          <w:p w:rsidR="00006CF5" w:rsidRPr="003D14DD" w:rsidRDefault="00006CF5" w:rsidP="004D69F2">
            <w:pPr>
              <w:rPr>
                <w:sz w:val="20"/>
                <w:szCs w:val="20"/>
              </w:rPr>
            </w:pPr>
            <w:r w:rsidRPr="003D14DD">
              <w:rPr>
                <w:sz w:val="20"/>
                <w:szCs w:val="20"/>
              </w:rPr>
              <w:t>Адаптивные информационные и коммуникационные технологии</w:t>
            </w:r>
          </w:p>
        </w:tc>
        <w:tc>
          <w:tcPr>
            <w:tcW w:w="2448" w:type="dxa"/>
            <w:vAlign w:val="center"/>
          </w:tcPr>
          <w:p w:rsidR="00006CF5" w:rsidRPr="003D14DD" w:rsidRDefault="00006CF5" w:rsidP="004D69F2">
            <w:pPr>
              <w:rPr>
                <w:sz w:val="20"/>
                <w:szCs w:val="20"/>
              </w:rPr>
            </w:pPr>
          </w:p>
        </w:tc>
        <w:tc>
          <w:tcPr>
            <w:tcW w:w="2414" w:type="dxa"/>
            <w:vAlign w:val="center"/>
          </w:tcPr>
          <w:p w:rsidR="00006CF5" w:rsidRPr="003D14DD" w:rsidRDefault="00006CF5" w:rsidP="004D69F2">
            <w:pPr>
              <w:rPr>
                <w:sz w:val="20"/>
                <w:szCs w:val="20"/>
              </w:rPr>
            </w:pPr>
          </w:p>
        </w:tc>
      </w:tr>
    </w:tbl>
    <w:p w:rsidR="00006CF5" w:rsidRPr="003D14DD" w:rsidRDefault="00006CF5" w:rsidP="00006CF5">
      <w:pPr>
        <w:suppressAutoHyphens/>
        <w:ind w:firstLine="709"/>
        <w:jc w:val="both"/>
        <w:rPr>
          <w:sz w:val="20"/>
          <w:szCs w:val="20"/>
        </w:rPr>
      </w:pPr>
    </w:p>
    <w:p w:rsidR="00006CF5" w:rsidRPr="003D14DD" w:rsidRDefault="00006CF5" w:rsidP="00006CF5">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006CF5" w:rsidRPr="003D14DD" w:rsidRDefault="00006CF5" w:rsidP="00006CF5">
      <w:pPr>
        <w:tabs>
          <w:tab w:val="left" w:pos="900"/>
        </w:tabs>
        <w:suppressAutoHyphens/>
        <w:ind w:firstLine="709"/>
        <w:jc w:val="both"/>
        <w:rPr>
          <w:b/>
          <w:sz w:val="20"/>
          <w:szCs w:val="20"/>
        </w:rPr>
      </w:pPr>
    </w:p>
    <w:p w:rsidR="00006CF5" w:rsidRPr="003D14DD" w:rsidRDefault="00006CF5" w:rsidP="00006CF5">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006CF5" w:rsidRPr="003D14DD" w:rsidRDefault="00006CF5" w:rsidP="00006CF5">
      <w:pPr>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006CF5" w:rsidRPr="003D14DD" w:rsidTr="004D69F2">
        <w:tc>
          <w:tcPr>
            <w:tcW w:w="766" w:type="dxa"/>
            <w:vMerge w:val="restart"/>
            <w:vAlign w:val="center"/>
          </w:tcPr>
          <w:p w:rsidR="00006CF5" w:rsidRPr="003D14DD" w:rsidRDefault="00006CF5"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006CF5" w:rsidRPr="003D14DD" w:rsidRDefault="00006CF5"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006CF5" w:rsidRPr="003D14DD" w:rsidRDefault="00006CF5"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006CF5" w:rsidRPr="003D14DD" w:rsidTr="004D69F2">
        <w:tc>
          <w:tcPr>
            <w:tcW w:w="766" w:type="dxa"/>
            <w:vMerge/>
          </w:tcPr>
          <w:p w:rsidR="00006CF5" w:rsidRPr="003D14DD" w:rsidRDefault="00006CF5" w:rsidP="004D69F2">
            <w:pPr>
              <w:tabs>
                <w:tab w:val="left" w:pos="900"/>
              </w:tabs>
              <w:rPr>
                <w:b/>
                <w:sz w:val="20"/>
                <w:szCs w:val="20"/>
              </w:rPr>
            </w:pPr>
          </w:p>
        </w:tc>
        <w:tc>
          <w:tcPr>
            <w:tcW w:w="4922" w:type="dxa"/>
            <w:vMerge/>
          </w:tcPr>
          <w:p w:rsidR="00006CF5" w:rsidRPr="003D14DD" w:rsidRDefault="00006CF5" w:rsidP="004D69F2">
            <w:pPr>
              <w:tabs>
                <w:tab w:val="left" w:pos="900"/>
              </w:tabs>
              <w:rPr>
                <w:b/>
                <w:sz w:val="20"/>
                <w:szCs w:val="20"/>
              </w:rPr>
            </w:pPr>
          </w:p>
        </w:tc>
        <w:tc>
          <w:tcPr>
            <w:tcW w:w="2139" w:type="dxa"/>
            <w:gridSpan w:val="2"/>
            <w:vAlign w:val="center"/>
          </w:tcPr>
          <w:p w:rsidR="00006CF5" w:rsidRPr="003D14DD" w:rsidRDefault="00006CF5"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006CF5" w:rsidRPr="003D14DD" w:rsidRDefault="00006CF5" w:rsidP="004D69F2">
            <w:pPr>
              <w:pStyle w:val="afff7"/>
              <w:suppressAutoHyphens/>
              <w:snapToGrid w:val="0"/>
              <w:ind w:right="-80"/>
              <w:jc w:val="center"/>
              <w:rPr>
                <w:b/>
                <w:sz w:val="20"/>
                <w:szCs w:val="20"/>
              </w:rPr>
            </w:pPr>
            <w:r w:rsidRPr="003D14DD">
              <w:rPr>
                <w:b/>
                <w:sz w:val="20"/>
                <w:szCs w:val="20"/>
              </w:rPr>
              <w:t>Заочная</w:t>
            </w:r>
          </w:p>
        </w:tc>
      </w:tr>
      <w:tr w:rsidR="00006CF5" w:rsidRPr="003D14DD" w:rsidTr="004D69F2">
        <w:tc>
          <w:tcPr>
            <w:tcW w:w="766" w:type="dxa"/>
            <w:vMerge/>
          </w:tcPr>
          <w:p w:rsidR="00006CF5" w:rsidRPr="003D14DD" w:rsidRDefault="00006CF5" w:rsidP="004D69F2">
            <w:pPr>
              <w:tabs>
                <w:tab w:val="left" w:pos="900"/>
              </w:tabs>
              <w:rPr>
                <w:b/>
                <w:sz w:val="20"/>
                <w:szCs w:val="20"/>
              </w:rPr>
            </w:pPr>
          </w:p>
        </w:tc>
        <w:tc>
          <w:tcPr>
            <w:tcW w:w="4922" w:type="dxa"/>
            <w:vMerge/>
          </w:tcPr>
          <w:p w:rsidR="00006CF5" w:rsidRPr="003D14DD" w:rsidRDefault="00006CF5" w:rsidP="004D69F2">
            <w:pPr>
              <w:tabs>
                <w:tab w:val="left" w:pos="900"/>
              </w:tabs>
              <w:rPr>
                <w:b/>
                <w:sz w:val="20"/>
                <w:szCs w:val="20"/>
              </w:rPr>
            </w:pPr>
          </w:p>
        </w:tc>
        <w:tc>
          <w:tcPr>
            <w:tcW w:w="1069" w:type="dxa"/>
            <w:vAlign w:val="center"/>
          </w:tcPr>
          <w:p w:rsidR="00006CF5" w:rsidRPr="003D14DD" w:rsidRDefault="00006CF5" w:rsidP="004D69F2">
            <w:pPr>
              <w:tabs>
                <w:tab w:val="left" w:pos="900"/>
              </w:tabs>
              <w:jc w:val="center"/>
              <w:rPr>
                <w:b/>
                <w:sz w:val="20"/>
                <w:szCs w:val="20"/>
              </w:rPr>
            </w:pPr>
            <w:r w:rsidRPr="003D14DD">
              <w:rPr>
                <w:b/>
                <w:sz w:val="20"/>
                <w:szCs w:val="20"/>
              </w:rPr>
              <w:t>всего</w:t>
            </w:r>
          </w:p>
        </w:tc>
        <w:tc>
          <w:tcPr>
            <w:tcW w:w="1070" w:type="dxa"/>
            <w:vAlign w:val="center"/>
          </w:tcPr>
          <w:p w:rsidR="00006CF5" w:rsidRPr="003D14DD" w:rsidRDefault="00006CF5" w:rsidP="004D69F2">
            <w:pPr>
              <w:tabs>
                <w:tab w:val="left" w:pos="900"/>
              </w:tabs>
              <w:jc w:val="center"/>
              <w:rPr>
                <w:b/>
                <w:sz w:val="20"/>
                <w:szCs w:val="20"/>
              </w:rPr>
            </w:pPr>
            <w:r w:rsidRPr="003D14DD">
              <w:rPr>
                <w:b/>
                <w:sz w:val="20"/>
                <w:szCs w:val="20"/>
              </w:rPr>
              <w:t>в том числе</w:t>
            </w:r>
          </w:p>
        </w:tc>
        <w:tc>
          <w:tcPr>
            <w:tcW w:w="1069" w:type="dxa"/>
            <w:vAlign w:val="center"/>
          </w:tcPr>
          <w:p w:rsidR="00006CF5" w:rsidRPr="003D14DD" w:rsidRDefault="00006CF5" w:rsidP="004D69F2">
            <w:pPr>
              <w:tabs>
                <w:tab w:val="left" w:pos="900"/>
              </w:tabs>
              <w:jc w:val="center"/>
              <w:rPr>
                <w:b/>
                <w:sz w:val="20"/>
                <w:szCs w:val="20"/>
              </w:rPr>
            </w:pPr>
            <w:r w:rsidRPr="003D14DD">
              <w:rPr>
                <w:b/>
                <w:sz w:val="20"/>
                <w:szCs w:val="20"/>
              </w:rPr>
              <w:t>всего</w:t>
            </w:r>
          </w:p>
        </w:tc>
        <w:tc>
          <w:tcPr>
            <w:tcW w:w="1070" w:type="dxa"/>
            <w:vAlign w:val="center"/>
          </w:tcPr>
          <w:p w:rsidR="00006CF5" w:rsidRPr="003D14DD" w:rsidRDefault="00006CF5" w:rsidP="004D69F2">
            <w:pPr>
              <w:tabs>
                <w:tab w:val="left" w:pos="900"/>
              </w:tabs>
              <w:jc w:val="center"/>
              <w:rPr>
                <w:b/>
                <w:sz w:val="20"/>
                <w:szCs w:val="20"/>
              </w:rPr>
            </w:pPr>
            <w:r w:rsidRPr="003D14DD">
              <w:rPr>
                <w:b/>
                <w:sz w:val="20"/>
                <w:szCs w:val="20"/>
              </w:rPr>
              <w:t>в том числе</w:t>
            </w:r>
          </w:p>
        </w:tc>
      </w:tr>
      <w:tr w:rsidR="00006CF5" w:rsidRPr="003D14DD" w:rsidTr="004D69F2">
        <w:tc>
          <w:tcPr>
            <w:tcW w:w="766" w:type="dxa"/>
            <w:vMerge w:val="restart"/>
          </w:tcPr>
          <w:p w:rsidR="00006CF5" w:rsidRPr="003D14DD" w:rsidRDefault="00006CF5" w:rsidP="004D69F2">
            <w:pPr>
              <w:suppressAutoHyphens/>
              <w:snapToGrid w:val="0"/>
              <w:rPr>
                <w:b/>
                <w:sz w:val="20"/>
                <w:szCs w:val="20"/>
              </w:rPr>
            </w:pPr>
            <w:r w:rsidRPr="003D14DD">
              <w:rPr>
                <w:b/>
                <w:sz w:val="20"/>
                <w:szCs w:val="20"/>
              </w:rPr>
              <w:t>1</w:t>
            </w:r>
          </w:p>
        </w:tc>
        <w:tc>
          <w:tcPr>
            <w:tcW w:w="4922" w:type="dxa"/>
          </w:tcPr>
          <w:p w:rsidR="00006CF5" w:rsidRPr="003D14DD" w:rsidRDefault="00006CF5"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ind w:right="312"/>
              <w:jc w:val="center"/>
              <w:rPr>
                <w:b/>
                <w:sz w:val="20"/>
                <w:szCs w:val="20"/>
              </w:rPr>
            </w:pPr>
          </w:p>
        </w:tc>
        <w:tc>
          <w:tcPr>
            <w:tcW w:w="1069" w:type="dxa"/>
          </w:tcPr>
          <w:p w:rsidR="00006CF5" w:rsidRPr="003D14DD" w:rsidRDefault="00006CF5" w:rsidP="004D69F2">
            <w:pPr>
              <w:pStyle w:val="afff7"/>
              <w:suppressAutoHyphens/>
              <w:snapToGrid w:val="0"/>
              <w:jc w:val="center"/>
              <w:rPr>
                <w:b/>
                <w:sz w:val="20"/>
                <w:szCs w:val="20"/>
              </w:rPr>
            </w:pPr>
            <w:r w:rsidRPr="003D14DD">
              <w:rPr>
                <w:b/>
                <w:sz w:val="20"/>
                <w:szCs w:val="20"/>
              </w:rPr>
              <w:t>14,2</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c>
          <w:tcPr>
            <w:tcW w:w="766" w:type="dxa"/>
            <w:vMerge/>
          </w:tcPr>
          <w:p w:rsidR="00006CF5" w:rsidRPr="003D14DD" w:rsidRDefault="00006CF5" w:rsidP="004D69F2">
            <w:pPr>
              <w:suppressAutoHyphens/>
              <w:snapToGrid w:val="0"/>
              <w:rPr>
                <w:b/>
                <w:sz w:val="20"/>
                <w:szCs w:val="20"/>
              </w:rPr>
            </w:pPr>
          </w:p>
        </w:tc>
        <w:tc>
          <w:tcPr>
            <w:tcW w:w="4922" w:type="dxa"/>
          </w:tcPr>
          <w:p w:rsidR="00006CF5" w:rsidRPr="003D14DD" w:rsidRDefault="00006CF5"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ind w:right="312"/>
              <w:jc w:val="center"/>
              <w:rPr>
                <w:b/>
                <w:sz w:val="20"/>
                <w:szCs w:val="20"/>
              </w:rPr>
            </w:pPr>
          </w:p>
        </w:tc>
        <w:tc>
          <w:tcPr>
            <w:tcW w:w="1069" w:type="dxa"/>
          </w:tcPr>
          <w:p w:rsidR="00006CF5" w:rsidRPr="003D14DD" w:rsidRDefault="00006CF5" w:rsidP="004D69F2">
            <w:pPr>
              <w:pStyle w:val="afff7"/>
              <w:suppressAutoHyphens/>
              <w:snapToGrid w:val="0"/>
              <w:jc w:val="center"/>
              <w:rPr>
                <w:b/>
                <w:sz w:val="20"/>
                <w:szCs w:val="20"/>
              </w:rPr>
            </w:pPr>
          </w:p>
        </w:tc>
        <w:tc>
          <w:tcPr>
            <w:tcW w:w="1070" w:type="dxa"/>
          </w:tcPr>
          <w:p w:rsidR="00006CF5" w:rsidRPr="003D14DD" w:rsidRDefault="00006CF5" w:rsidP="004D69F2">
            <w:pPr>
              <w:pStyle w:val="afff7"/>
              <w:suppressAutoHyphens/>
              <w:snapToGrid w:val="0"/>
              <w:jc w:val="center"/>
              <w:rPr>
                <w:b/>
                <w:i/>
                <w:sz w:val="20"/>
                <w:szCs w:val="20"/>
              </w:rPr>
            </w:pPr>
            <w:r w:rsidRPr="003D14DD">
              <w:rPr>
                <w:b/>
                <w:i/>
                <w:sz w:val="20"/>
                <w:szCs w:val="20"/>
              </w:rPr>
              <w:t>4</w:t>
            </w: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1.1</w:t>
            </w:r>
          </w:p>
        </w:tc>
        <w:tc>
          <w:tcPr>
            <w:tcW w:w="4922" w:type="dxa"/>
          </w:tcPr>
          <w:p w:rsidR="00006CF5" w:rsidRPr="003D14DD" w:rsidRDefault="00006CF5" w:rsidP="004D69F2">
            <w:pPr>
              <w:suppressAutoHyphens/>
              <w:snapToGrid w:val="0"/>
              <w:rPr>
                <w:sz w:val="20"/>
                <w:szCs w:val="20"/>
              </w:rPr>
            </w:pPr>
            <w:r w:rsidRPr="003D14DD">
              <w:rPr>
                <w:sz w:val="20"/>
                <w:szCs w:val="20"/>
              </w:rPr>
              <w:t>занятия лекционного типа (лекции)</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r w:rsidRPr="003D14DD">
              <w:rPr>
                <w:sz w:val="20"/>
                <w:szCs w:val="20"/>
              </w:rPr>
              <w:t>2</w:t>
            </w:r>
          </w:p>
        </w:tc>
        <w:tc>
          <w:tcPr>
            <w:tcW w:w="1070" w:type="dxa"/>
          </w:tcPr>
          <w:p w:rsidR="00006CF5" w:rsidRPr="003D14DD" w:rsidRDefault="00006CF5" w:rsidP="004D69F2">
            <w:pPr>
              <w:pStyle w:val="afff7"/>
              <w:suppressAutoHyphens/>
              <w:snapToGrid w:val="0"/>
              <w:jc w:val="center"/>
              <w:rPr>
                <w:sz w:val="20"/>
                <w:szCs w:val="20"/>
              </w:rPr>
            </w:pP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1.2</w:t>
            </w:r>
          </w:p>
        </w:tc>
        <w:tc>
          <w:tcPr>
            <w:tcW w:w="4922" w:type="dxa"/>
          </w:tcPr>
          <w:p w:rsidR="00006CF5" w:rsidRPr="003D14DD" w:rsidRDefault="00006CF5" w:rsidP="004D69F2">
            <w:pPr>
              <w:suppressAutoHyphens/>
              <w:snapToGrid w:val="0"/>
              <w:rPr>
                <w:sz w:val="20"/>
                <w:szCs w:val="20"/>
              </w:rPr>
            </w:pPr>
            <w:r w:rsidRPr="003D14DD">
              <w:rPr>
                <w:sz w:val="20"/>
                <w:szCs w:val="20"/>
              </w:rPr>
              <w:t xml:space="preserve">занятия семинарского типа (практические)*, </w:t>
            </w:r>
          </w:p>
          <w:p w:rsidR="00006CF5" w:rsidRPr="003D14DD" w:rsidRDefault="00006CF5" w:rsidP="004D69F2">
            <w:pPr>
              <w:suppressAutoHyphens/>
              <w:snapToGrid w:val="0"/>
              <w:rPr>
                <w:sz w:val="20"/>
                <w:szCs w:val="20"/>
              </w:rPr>
            </w:pPr>
            <w:r w:rsidRPr="003D14DD">
              <w:rPr>
                <w:sz w:val="20"/>
                <w:szCs w:val="20"/>
              </w:rPr>
              <w:t xml:space="preserve">в том числе: </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r w:rsidRPr="003D14DD">
              <w:rPr>
                <w:sz w:val="20"/>
                <w:szCs w:val="20"/>
              </w:rPr>
              <w:t>10</w:t>
            </w:r>
          </w:p>
        </w:tc>
        <w:tc>
          <w:tcPr>
            <w:tcW w:w="1070" w:type="dxa"/>
          </w:tcPr>
          <w:p w:rsidR="00006CF5" w:rsidRPr="003D14DD" w:rsidRDefault="00006CF5" w:rsidP="004D69F2">
            <w:pPr>
              <w:pStyle w:val="afff7"/>
              <w:suppressAutoHyphens/>
              <w:snapToGrid w:val="0"/>
              <w:jc w:val="center"/>
              <w:rPr>
                <w:sz w:val="20"/>
                <w:szCs w:val="20"/>
              </w:rPr>
            </w:pPr>
          </w:p>
        </w:tc>
      </w:tr>
      <w:tr w:rsidR="00006CF5" w:rsidRPr="003D14DD" w:rsidTr="004D69F2">
        <w:tc>
          <w:tcPr>
            <w:tcW w:w="766" w:type="dxa"/>
            <w:vMerge w:val="restart"/>
          </w:tcPr>
          <w:p w:rsidR="00006CF5" w:rsidRPr="003D14DD" w:rsidRDefault="00006CF5" w:rsidP="004D69F2">
            <w:pPr>
              <w:suppressAutoHyphens/>
              <w:snapToGrid w:val="0"/>
              <w:rPr>
                <w:sz w:val="20"/>
                <w:szCs w:val="20"/>
              </w:rPr>
            </w:pPr>
            <w:r w:rsidRPr="003D14DD">
              <w:rPr>
                <w:sz w:val="20"/>
                <w:szCs w:val="20"/>
              </w:rPr>
              <w:t>1.2.1</w:t>
            </w:r>
          </w:p>
        </w:tc>
        <w:tc>
          <w:tcPr>
            <w:tcW w:w="4922" w:type="dxa"/>
          </w:tcPr>
          <w:p w:rsidR="00006CF5" w:rsidRPr="003D14DD" w:rsidRDefault="00006CF5" w:rsidP="004D69F2">
            <w:pPr>
              <w:suppressAutoHyphens/>
              <w:snapToGrid w:val="0"/>
              <w:rPr>
                <w:sz w:val="20"/>
                <w:szCs w:val="20"/>
              </w:rPr>
            </w:pPr>
            <w:r w:rsidRPr="003D14DD">
              <w:rPr>
                <w:sz w:val="20"/>
                <w:szCs w:val="20"/>
              </w:rPr>
              <w:t xml:space="preserve">семинар-дискуссия, </w:t>
            </w:r>
          </w:p>
          <w:p w:rsidR="00006CF5" w:rsidRPr="003D14DD" w:rsidRDefault="00006CF5" w:rsidP="004D69F2">
            <w:pPr>
              <w:suppressAutoHyphens/>
              <w:snapToGrid w:val="0"/>
              <w:rPr>
                <w:sz w:val="20"/>
                <w:szCs w:val="20"/>
              </w:rPr>
            </w:pPr>
            <w:r w:rsidRPr="003D14DD">
              <w:rPr>
                <w:sz w:val="20"/>
                <w:szCs w:val="20"/>
              </w:rPr>
              <w:t>практические занятия</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p>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r w:rsidRPr="003D14DD">
              <w:rPr>
                <w:sz w:val="20"/>
                <w:szCs w:val="20"/>
              </w:rPr>
              <w:t>0</w:t>
            </w:r>
          </w:p>
          <w:p w:rsidR="00006CF5" w:rsidRPr="003D14DD" w:rsidRDefault="00006CF5" w:rsidP="004D69F2">
            <w:pPr>
              <w:pStyle w:val="afff7"/>
              <w:suppressAutoHyphens/>
              <w:snapToGrid w:val="0"/>
              <w:jc w:val="center"/>
              <w:rPr>
                <w:sz w:val="20"/>
                <w:szCs w:val="20"/>
              </w:rPr>
            </w:pPr>
            <w:r w:rsidRPr="003D14DD">
              <w:rPr>
                <w:sz w:val="20"/>
                <w:szCs w:val="20"/>
              </w:rPr>
              <w:t>10</w:t>
            </w:r>
          </w:p>
        </w:tc>
      </w:tr>
      <w:tr w:rsidR="00006CF5" w:rsidRPr="003D14DD" w:rsidTr="004D69F2">
        <w:tc>
          <w:tcPr>
            <w:tcW w:w="766" w:type="dxa"/>
            <w:vMerge/>
          </w:tcPr>
          <w:p w:rsidR="00006CF5" w:rsidRPr="003D14DD" w:rsidRDefault="00006CF5" w:rsidP="004D69F2">
            <w:pPr>
              <w:suppressAutoHyphens/>
              <w:snapToGrid w:val="0"/>
              <w:rPr>
                <w:sz w:val="20"/>
                <w:szCs w:val="20"/>
              </w:rPr>
            </w:pPr>
          </w:p>
        </w:tc>
        <w:tc>
          <w:tcPr>
            <w:tcW w:w="4922" w:type="dxa"/>
          </w:tcPr>
          <w:p w:rsidR="00006CF5" w:rsidRPr="003D14DD" w:rsidRDefault="00006CF5"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i/>
                <w:sz w:val="20"/>
                <w:szCs w:val="20"/>
              </w:rPr>
            </w:pPr>
            <w:r w:rsidRPr="003D14DD">
              <w:rPr>
                <w:i/>
                <w:sz w:val="20"/>
                <w:szCs w:val="20"/>
              </w:rPr>
              <w:t>4</w:t>
            </w: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1.2.2</w:t>
            </w:r>
          </w:p>
        </w:tc>
        <w:tc>
          <w:tcPr>
            <w:tcW w:w="4922" w:type="dxa"/>
          </w:tcPr>
          <w:p w:rsidR="00006CF5" w:rsidRPr="003D14DD" w:rsidRDefault="00006CF5"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1.2.3</w:t>
            </w:r>
          </w:p>
        </w:tc>
        <w:tc>
          <w:tcPr>
            <w:tcW w:w="4922" w:type="dxa"/>
          </w:tcPr>
          <w:p w:rsidR="00006CF5" w:rsidRPr="003D14DD" w:rsidRDefault="00006CF5"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1.3</w:t>
            </w:r>
          </w:p>
        </w:tc>
        <w:tc>
          <w:tcPr>
            <w:tcW w:w="4922" w:type="dxa"/>
          </w:tcPr>
          <w:p w:rsidR="00006CF5" w:rsidRPr="003D14DD" w:rsidRDefault="00006CF5"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r w:rsidRPr="003D14DD">
              <w:rPr>
                <w:sz w:val="20"/>
                <w:szCs w:val="20"/>
              </w:rPr>
              <w:t>2,2</w:t>
            </w:r>
          </w:p>
        </w:tc>
        <w:tc>
          <w:tcPr>
            <w:tcW w:w="1070" w:type="dxa"/>
          </w:tcPr>
          <w:p w:rsidR="00006CF5" w:rsidRPr="003D14DD" w:rsidRDefault="00006CF5" w:rsidP="004D69F2">
            <w:pPr>
              <w:suppressAutoHyphens/>
              <w:snapToGrid w:val="0"/>
              <w:jc w:val="center"/>
              <w:rPr>
                <w:sz w:val="20"/>
                <w:szCs w:val="20"/>
              </w:rPr>
            </w:pP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1.3.1</w:t>
            </w:r>
          </w:p>
        </w:tc>
        <w:tc>
          <w:tcPr>
            <w:tcW w:w="4922" w:type="dxa"/>
          </w:tcPr>
          <w:p w:rsidR="00006CF5" w:rsidRPr="003D14DD" w:rsidRDefault="00006CF5" w:rsidP="004D69F2">
            <w:pPr>
              <w:suppressAutoHyphens/>
              <w:snapToGrid w:val="0"/>
              <w:rPr>
                <w:sz w:val="20"/>
                <w:szCs w:val="20"/>
              </w:rPr>
            </w:pPr>
            <w:r w:rsidRPr="003D14DD">
              <w:rPr>
                <w:sz w:val="20"/>
                <w:szCs w:val="20"/>
              </w:rPr>
              <w:t xml:space="preserve">консультации групповые </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r w:rsidRPr="003D14DD">
              <w:rPr>
                <w:sz w:val="20"/>
                <w:szCs w:val="20"/>
              </w:rPr>
              <w:t>2</w:t>
            </w: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1.3.2</w:t>
            </w:r>
          </w:p>
        </w:tc>
        <w:tc>
          <w:tcPr>
            <w:tcW w:w="4922" w:type="dxa"/>
          </w:tcPr>
          <w:p w:rsidR="00006CF5" w:rsidRPr="003D14DD" w:rsidRDefault="00006CF5"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r w:rsidRPr="003D14DD">
              <w:rPr>
                <w:sz w:val="20"/>
                <w:szCs w:val="20"/>
              </w:rPr>
              <w:t>0,2</w:t>
            </w: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b/>
                <w:sz w:val="20"/>
                <w:szCs w:val="20"/>
              </w:rPr>
              <w:t>2</w:t>
            </w:r>
          </w:p>
        </w:tc>
        <w:tc>
          <w:tcPr>
            <w:tcW w:w="4922" w:type="dxa"/>
          </w:tcPr>
          <w:p w:rsidR="00006CF5" w:rsidRPr="003D14DD" w:rsidRDefault="00006CF5" w:rsidP="004D69F2">
            <w:pPr>
              <w:suppressAutoHyphens/>
              <w:snapToGrid w:val="0"/>
              <w:rPr>
                <w:sz w:val="20"/>
                <w:szCs w:val="20"/>
              </w:rPr>
            </w:pPr>
            <w:r w:rsidRPr="003D14DD">
              <w:rPr>
                <w:b/>
                <w:sz w:val="20"/>
                <w:szCs w:val="20"/>
              </w:rPr>
              <w:t>Самостоятельная работа (всего)</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r w:rsidRPr="003D14DD">
              <w:rPr>
                <w:b/>
                <w:sz w:val="20"/>
                <w:szCs w:val="20"/>
              </w:rPr>
              <w:t>87</w:t>
            </w:r>
          </w:p>
        </w:tc>
        <w:tc>
          <w:tcPr>
            <w:tcW w:w="1070" w:type="dxa"/>
          </w:tcPr>
          <w:p w:rsidR="00006CF5" w:rsidRPr="003D14DD" w:rsidRDefault="00006CF5" w:rsidP="004D69F2">
            <w:pPr>
              <w:suppressAutoHyphens/>
              <w:snapToGrid w:val="0"/>
              <w:jc w:val="center"/>
              <w:rPr>
                <w:sz w:val="20"/>
                <w:szCs w:val="20"/>
              </w:rPr>
            </w:pPr>
          </w:p>
        </w:tc>
      </w:tr>
      <w:tr w:rsidR="00006CF5" w:rsidRPr="003D14DD" w:rsidTr="004D69F2">
        <w:tc>
          <w:tcPr>
            <w:tcW w:w="766" w:type="dxa"/>
          </w:tcPr>
          <w:p w:rsidR="00006CF5" w:rsidRPr="003D14DD" w:rsidRDefault="00006CF5" w:rsidP="004D69F2">
            <w:pPr>
              <w:tabs>
                <w:tab w:val="center" w:pos="4677"/>
                <w:tab w:val="right" w:pos="9355"/>
              </w:tabs>
              <w:suppressAutoHyphens/>
              <w:rPr>
                <w:b/>
                <w:sz w:val="20"/>
                <w:szCs w:val="20"/>
              </w:rPr>
            </w:pPr>
            <w:r w:rsidRPr="003D14DD">
              <w:rPr>
                <w:sz w:val="20"/>
                <w:szCs w:val="20"/>
              </w:rPr>
              <w:t>2.1</w:t>
            </w:r>
          </w:p>
        </w:tc>
        <w:tc>
          <w:tcPr>
            <w:tcW w:w="4922" w:type="dxa"/>
          </w:tcPr>
          <w:p w:rsidR="00006CF5" w:rsidRPr="003D14DD" w:rsidRDefault="00006CF5"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jc w:val="center"/>
              <w:rPr>
                <w:b/>
                <w:sz w:val="20"/>
                <w:szCs w:val="20"/>
              </w:rPr>
            </w:pPr>
          </w:p>
        </w:tc>
        <w:tc>
          <w:tcPr>
            <w:tcW w:w="1069" w:type="dxa"/>
          </w:tcPr>
          <w:p w:rsidR="00006CF5" w:rsidRPr="003D14DD" w:rsidRDefault="00006CF5" w:rsidP="004D69F2">
            <w:pPr>
              <w:pStyle w:val="afff7"/>
              <w:suppressAutoHyphens/>
              <w:snapToGrid w:val="0"/>
              <w:jc w:val="center"/>
              <w:rPr>
                <w:sz w:val="20"/>
                <w:szCs w:val="20"/>
              </w:rPr>
            </w:pPr>
          </w:p>
          <w:p w:rsidR="00006CF5" w:rsidRPr="003D14DD" w:rsidRDefault="00006CF5" w:rsidP="004D69F2">
            <w:pPr>
              <w:pStyle w:val="afff7"/>
              <w:suppressAutoHyphens/>
              <w:snapToGrid w:val="0"/>
              <w:jc w:val="center"/>
              <w:rPr>
                <w:sz w:val="20"/>
                <w:szCs w:val="20"/>
              </w:rPr>
            </w:pPr>
          </w:p>
          <w:p w:rsidR="00006CF5" w:rsidRPr="003D14DD" w:rsidRDefault="00006CF5" w:rsidP="004D69F2">
            <w:pPr>
              <w:pStyle w:val="afff7"/>
              <w:suppressAutoHyphens/>
              <w:snapToGrid w:val="0"/>
              <w:jc w:val="center"/>
              <w:rPr>
                <w:b/>
                <w:sz w:val="20"/>
                <w:szCs w:val="20"/>
              </w:rPr>
            </w:pPr>
            <w:r w:rsidRPr="003D14DD">
              <w:rPr>
                <w:sz w:val="20"/>
                <w:szCs w:val="20"/>
              </w:rPr>
              <w:t>87</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c>
          <w:tcPr>
            <w:tcW w:w="766" w:type="dxa"/>
          </w:tcPr>
          <w:p w:rsidR="00006CF5" w:rsidRPr="003D14DD" w:rsidRDefault="00006CF5" w:rsidP="004D69F2">
            <w:pPr>
              <w:suppressAutoHyphens/>
              <w:rPr>
                <w:sz w:val="20"/>
                <w:szCs w:val="20"/>
              </w:rPr>
            </w:pPr>
            <w:r w:rsidRPr="003D14DD">
              <w:rPr>
                <w:sz w:val="20"/>
                <w:szCs w:val="20"/>
              </w:rPr>
              <w:lastRenderedPageBreak/>
              <w:t>2.2</w:t>
            </w:r>
          </w:p>
        </w:tc>
        <w:tc>
          <w:tcPr>
            <w:tcW w:w="4922" w:type="dxa"/>
          </w:tcPr>
          <w:p w:rsidR="00006CF5" w:rsidRPr="003D14DD" w:rsidRDefault="00006CF5"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r w:rsidRPr="003D14DD">
              <w:rPr>
                <w:b/>
                <w:sz w:val="20"/>
                <w:szCs w:val="20"/>
              </w:rPr>
              <w:t>6,8</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rPr>
          <w:trHeight w:val="249"/>
        </w:trPr>
        <w:tc>
          <w:tcPr>
            <w:tcW w:w="766" w:type="dxa"/>
            <w:vMerge w:val="restart"/>
          </w:tcPr>
          <w:p w:rsidR="00006CF5" w:rsidRPr="003D14DD" w:rsidRDefault="00006CF5" w:rsidP="004D69F2">
            <w:pPr>
              <w:suppressAutoHyphens/>
              <w:snapToGrid w:val="0"/>
              <w:rPr>
                <w:b/>
                <w:sz w:val="20"/>
                <w:szCs w:val="20"/>
              </w:rPr>
            </w:pPr>
            <w:r w:rsidRPr="003D14DD">
              <w:rPr>
                <w:b/>
                <w:sz w:val="20"/>
                <w:szCs w:val="20"/>
              </w:rPr>
              <w:t>3</w:t>
            </w:r>
          </w:p>
        </w:tc>
        <w:tc>
          <w:tcPr>
            <w:tcW w:w="4922" w:type="dxa"/>
            <w:vMerge w:val="restart"/>
          </w:tcPr>
          <w:p w:rsidR="00006CF5" w:rsidRPr="003D14DD" w:rsidRDefault="00006CF5"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006CF5" w:rsidRPr="003D14DD" w:rsidRDefault="00006CF5"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006CF5" w:rsidRPr="003D14DD" w:rsidRDefault="00006CF5" w:rsidP="004D69F2">
            <w:pPr>
              <w:suppressAutoHyphens/>
              <w:rPr>
                <w:sz w:val="20"/>
                <w:szCs w:val="20"/>
              </w:rPr>
            </w:pPr>
            <w:r w:rsidRPr="003D14DD">
              <w:rPr>
                <w:sz w:val="20"/>
                <w:szCs w:val="20"/>
              </w:rPr>
              <w:t>форма промежуточной аттестации</w:t>
            </w: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jc w:val="center"/>
              <w:rPr>
                <w:b/>
                <w:sz w:val="20"/>
                <w:szCs w:val="20"/>
              </w:rPr>
            </w:pPr>
          </w:p>
        </w:tc>
        <w:tc>
          <w:tcPr>
            <w:tcW w:w="1069" w:type="dxa"/>
          </w:tcPr>
          <w:p w:rsidR="00006CF5" w:rsidRPr="003D14DD" w:rsidRDefault="00006CF5" w:rsidP="004D69F2">
            <w:pPr>
              <w:suppressAutoHyphens/>
              <w:snapToGrid w:val="0"/>
              <w:jc w:val="center"/>
              <w:rPr>
                <w:b/>
                <w:sz w:val="20"/>
                <w:szCs w:val="20"/>
              </w:rPr>
            </w:pPr>
            <w:r w:rsidRPr="003D14DD">
              <w:rPr>
                <w:b/>
                <w:sz w:val="20"/>
                <w:szCs w:val="20"/>
              </w:rPr>
              <w:t>108</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c>
          <w:tcPr>
            <w:tcW w:w="766" w:type="dxa"/>
            <w:vMerge/>
          </w:tcPr>
          <w:p w:rsidR="00006CF5" w:rsidRPr="003D14DD" w:rsidRDefault="00006CF5" w:rsidP="004D69F2">
            <w:pPr>
              <w:suppressAutoHyphens/>
              <w:snapToGrid w:val="0"/>
              <w:rPr>
                <w:b/>
                <w:sz w:val="20"/>
                <w:szCs w:val="20"/>
              </w:rPr>
            </w:pPr>
          </w:p>
        </w:tc>
        <w:tc>
          <w:tcPr>
            <w:tcW w:w="4922" w:type="dxa"/>
            <w:vMerge/>
            <w:vAlign w:val="center"/>
          </w:tcPr>
          <w:p w:rsidR="00006CF5" w:rsidRPr="003D14DD" w:rsidRDefault="00006CF5" w:rsidP="004D69F2">
            <w:pPr>
              <w:suppressAutoHyphens/>
              <w:rPr>
                <w:sz w:val="20"/>
                <w:szCs w:val="20"/>
              </w:rPr>
            </w:pP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jc w:val="center"/>
              <w:rPr>
                <w:b/>
                <w:sz w:val="20"/>
                <w:szCs w:val="20"/>
              </w:rPr>
            </w:pPr>
          </w:p>
        </w:tc>
        <w:tc>
          <w:tcPr>
            <w:tcW w:w="1069" w:type="dxa"/>
          </w:tcPr>
          <w:p w:rsidR="00006CF5" w:rsidRPr="003D14DD" w:rsidRDefault="00006CF5" w:rsidP="004D69F2">
            <w:pPr>
              <w:suppressAutoHyphens/>
              <w:snapToGrid w:val="0"/>
              <w:jc w:val="center"/>
              <w:rPr>
                <w:b/>
                <w:sz w:val="20"/>
                <w:szCs w:val="20"/>
              </w:rPr>
            </w:pPr>
            <w:r w:rsidRPr="003D14DD">
              <w:rPr>
                <w:sz w:val="20"/>
                <w:szCs w:val="20"/>
              </w:rPr>
              <w:t>3</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c>
          <w:tcPr>
            <w:tcW w:w="766" w:type="dxa"/>
            <w:vMerge/>
          </w:tcPr>
          <w:p w:rsidR="00006CF5" w:rsidRPr="003D14DD" w:rsidRDefault="00006CF5" w:rsidP="004D69F2">
            <w:pPr>
              <w:suppressAutoHyphens/>
              <w:snapToGrid w:val="0"/>
              <w:rPr>
                <w:b/>
                <w:sz w:val="20"/>
                <w:szCs w:val="20"/>
              </w:rPr>
            </w:pPr>
          </w:p>
        </w:tc>
        <w:tc>
          <w:tcPr>
            <w:tcW w:w="4922" w:type="dxa"/>
            <w:vMerge/>
            <w:vAlign w:val="center"/>
          </w:tcPr>
          <w:p w:rsidR="00006CF5" w:rsidRPr="003D14DD" w:rsidRDefault="00006CF5" w:rsidP="004D69F2">
            <w:pPr>
              <w:rPr>
                <w:sz w:val="20"/>
                <w:szCs w:val="20"/>
              </w:rPr>
            </w:pPr>
          </w:p>
        </w:tc>
        <w:tc>
          <w:tcPr>
            <w:tcW w:w="4278" w:type="dxa"/>
            <w:gridSpan w:val="4"/>
          </w:tcPr>
          <w:p w:rsidR="00006CF5" w:rsidRPr="003D14DD" w:rsidRDefault="00006CF5" w:rsidP="004D69F2">
            <w:pPr>
              <w:pStyle w:val="afff7"/>
              <w:suppressAutoHyphens/>
              <w:snapToGrid w:val="0"/>
              <w:jc w:val="center"/>
              <w:rPr>
                <w:sz w:val="20"/>
                <w:szCs w:val="20"/>
              </w:rPr>
            </w:pPr>
            <w:r w:rsidRPr="003D14DD">
              <w:rPr>
                <w:sz w:val="20"/>
                <w:szCs w:val="20"/>
              </w:rPr>
              <w:t>экзамен</w:t>
            </w:r>
          </w:p>
        </w:tc>
      </w:tr>
    </w:tbl>
    <w:p w:rsidR="00006CF5" w:rsidRPr="003D14DD" w:rsidRDefault="00006CF5" w:rsidP="00006CF5">
      <w:pPr>
        <w:rPr>
          <w:sz w:val="20"/>
          <w:szCs w:val="20"/>
        </w:rPr>
      </w:pPr>
    </w:p>
    <w:p w:rsidR="00006CF5" w:rsidRPr="003D14DD" w:rsidRDefault="00006CF5" w:rsidP="00006CF5">
      <w:pPr>
        <w:rPr>
          <w:sz w:val="20"/>
          <w:szCs w:val="20"/>
        </w:rPr>
      </w:pPr>
      <w:r w:rsidRPr="003D14DD">
        <w:rPr>
          <w:sz w:val="20"/>
          <w:szCs w:val="20"/>
        </w:rPr>
        <w:t>*</w:t>
      </w:r>
    </w:p>
    <w:p w:rsidR="00006CF5" w:rsidRPr="003D14DD" w:rsidRDefault="00006CF5" w:rsidP="00006CF5">
      <w:pPr>
        <w:rPr>
          <w:sz w:val="20"/>
          <w:szCs w:val="20"/>
        </w:rPr>
      </w:pPr>
      <w:r w:rsidRPr="003D14DD">
        <w:rPr>
          <w:sz w:val="20"/>
          <w:szCs w:val="20"/>
        </w:rPr>
        <w:t>Семинар – семинар-дискуссия</w:t>
      </w:r>
    </w:p>
    <w:p w:rsidR="00006CF5" w:rsidRPr="003D14DD" w:rsidRDefault="00006CF5" w:rsidP="00006CF5">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006CF5" w:rsidRPr="003D14DD" w:rsidRDefault="00006CF5" w:rsidP="00006CF5">
      <w:pPr>
        <w:rPr>
          <w:sz w:val="20"/>
          <w:szCs w:val="20"/>
        </w:rPr>
      </w:pPr>
      <w:r w:rsidRPr="003D14DD">
        <w:rPr>
          <w:sz w:val="20"/>
          <w:szCs w:val="20"/>
        </w:rPr>
        <w:t xml:space="preserve">ТТ - практическое занятие - тест-тренинг </w:t>
      </w:r>
    </w:p>
    <w:p w:rsidR="00006CF5" w:rsidRPr="003D14DD" w:rsidRDefault="00006CF5" w:rsidP="00006CF5">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006CF5" w:rsidRPr="003D14DD" w:rsidRDefault="00006CF5" w:rsidP="00006CF5">
      <w:pPr>
        <w:rPr>
          <w:sz w:val="20"/>
          <w:szCs w:val="20"/>
        </w:rPr>
      </w:pPr>
      <w:r w:rsidRPr="003D14DD">
        <w:rPr>
          <w:sz w:val="20"/>
          <w:szCs w:val="20"/>
        </w:rPr>
        <w:t>ЛС - практическое занятие - логическая схема</w:t>
      </w:r>
    </w:p>
    <w:p w:rsidR="00006CF5" w:rsidRPr="003D14DD" w:rsidRDefault="00006CF5" w:rsidP="00006CF5">
      <w:pPr>
        <w:rPr>
          <w:sz w:val="20"/>
          <w:szCs w:val="20"/>
        </w:rPr>
      </w:pPr>
      <w:r w:rsidRPr="003D14DD">
        <w:rPr>
          <w:sz w:val="20"/>
          <w:szCs w:val="20"/>
        </w:rPr>
        <w:t>УД - семинар-обсуждение устного доклада</w:t>
      </w:r>
    </w:p>
    <w:p w:rsidR="00006CF5" w:rsidRPr="003D14DD" w:rsidRDefault="00006CF5" w:rsidP="00006CF5">
      <w:pPr>
        <w:rPr>
          <w:sz w:val="20"/>
          <w:szCs w:val="20"/>
        </w:rPr>
      </w:pPr>
      <w:r w:rsidRPr="003D14DD">
        <w:rPr>
          <w:sz w:val="20"/>
          <w:szCs w:val="20"/>
        </w:rPr>
        <w:t xml:space="preserve">РФ – семинар-обсуждение реферата </w:t>
      </w:r>
    </w:p>
    <w:p w:rsidR="00006CF5" w:rsidRPr="003D14DD" w:rsidRDefault="00006CF5" w:rsidP="00006CF5">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006CF5" w:rsidRPr="003D14DD" w:rsidRDefault="00006CF5" w:rsidP="00006CF5">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006CF5" w:rsidRPr="003D14DD" w:rsidRDefault="00006CF5" w:rsidP="00006CF5">
      <w:pPr>
        <w:rPr>
          <w:sz w:val="20"/>
          <w:szCs w:val="20"/>
        </w:rPr>
      </w:pPr>
      <w:r w:rsidRPr="003D14DD">
        <w:rPr>
          <w:sz w:val="20"/>
          <w:szCs w:val="20"/>
        </w:rPr>
        <w:t xml:space="preserve">УЭ - семинар-обсуждение устного эссе </w:t>
      </w:r>
    </w:p>
    <w:p w:rsidR="00006CF5" w:rsidRPr="003D14DD" w:rsidRDefault="00006CF5" w:rsidP="00006CF5">
      <w:pPr>
        <w:rPr>
          <w:sz w:val="20"/>
          <w:szCs w:val="20"/>
        </w:rPr>
      </w:pPr>
      <w:r w:rsidRPr="003D14DD">
        <w:rPr>
          <w:sz w:val="20"/>
          <w:szCs w:val="20"/>
        </w:rPr>
        <w:t xml:space="preserve">АЛТ - практическое занятие - алгоритмический тренинг  </w:t>
      </w:r>
    </w:p>
    <w:p w:rsidR="00006CF5" w:rsidRPr="003D14DD" w:rsidRDefault="00006CF5" w:rsidP="00006CF5">
      <w:pPr>
        <w:suppressAutoHyphens/>
        <w:ind w:firstLine="709"/>
        <w:jc w:val="both"/>
        <w:rPr>
          <w:b/>
          <w:sz w:val="20"/>
          <w:szCs w:val="20"/>
        </w:rPr>
      </w:pPr>
    </w:p>
    <w:p w:rsidR="00006CF5" w:rsidRPr="003D14DD" w:rsidRDefault="00006CF5" w:rsidP="00006CF5">
      <w:pPr>
        <w:suppressAutoHyphens/>
        <w:ind w:firstLine="709"/>
        <w:jc w:val="both"/>
        <w:rPr>
          <w:b/>
          <w:sz w:val="20"/>
          <w:szCs w:val="20"/>
        </w:rPr>
      </w:pPr>
      <w:r w:rsidRPr="003D14DD">
        <w:rPr>
          <w:b/>
          <w:sz w:val="20"/>
          <w:szCs w:val="20"/>
        </w:rPr>
        <w:t>5. Содержание дисциплины</w:t>
      </w:r>
    </w:p>
    <w:p w:rsidR="00006CF5" w:rsidRPr="003D14DD" w:rsidRDefault="00006CF5" w:rsidP="00006CF5">
      <w:pPr>
        <w:suppressAutoHyphens/>
        <w:ind w:firstLine="709"/>
        <w:jc w:val="both"/>
        <w:outlineLvl w:val="0"/>
        <w:rPr>
          <w:b/>
          <w:sz w:val="20"/>
          <w:szCs w:val="20"/>
        </w:rPr>
      </w:pPr>
      <w:r w:rsidRPr="003D14DD">
        <w:rPr>
          <w:b/>
          <w:sz w:val="20"/>
          <w:szCs w:val="20"/>
        </w:rPr>
        <w:t>5.1 Содержание разделов и тем</w:t>
      </w:r>
    </w:p>
    <w:p w:rsidR="00006CF5" w:rsidRPr="003D14DD" w:rsidRDefault="00006CF5" w:rsidP="00006CF5">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856"/>
        <w:gridCol w:w="7149"/>
      </w:tblGrid>
      <w:tr w:rsidR="00006CF5" w:rsidRPr="003D14DD" w:rsidTr="004D69F2">
        <w:trPr>
          <w:tblHeader/>
        </w:trPr>
        <w:tc>
          <w:tcPr>
            <w:tcW w:w="265" w:type="pct"/>
            <w:vAlign w:val="center"/>
          </w:tcPr>
          <w:p w:rsidR="00006CF5" w:rsidRPr="003D14DD" w:rsidRDefault="00006CF5" w:rsidP="004D69F2">
            <w:pPr>
              <w:suppressAutoHyphens/>
              <w:jc w:val="center"/>
              <w:rPr>
                <w:sz w:val="20"/>
                <w:szCs w:val="20"/>
              </w:rPr>
            </w:pPr>
            <w:r w:rsidRPr="003D14DD">
              <w:rPr>
                <w:sz w:val="20"/>
                <w:szCs w:val="20"/>
              </w:rPr>
              <w:t>№ п/п</w:t>
            </w:r>
          </w:p>
        </w:tc>
        <w:tc>
          <w:tcPr>
            <w:tcW w:w="905" w:type="pct"/>
            <w:vAlign w:val="center"/>
          </w:tcPr>
          <w:p w:rsidR="00006CF5" w:rsidRPr="003D14DD" w:rsidRDefault="00006CF5"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006CF5" w:rsidRPr="003D14DD" w:rsidRDefault="00006CF5" w:rsidP="004D69F2">
            <w:pPr>
              <w:suppressAutoHyphens/>
              <w:jc w:val="center"/>
              <w:rPr>
                <w:bCs/>
                <w:sz w:val="20"/>
                <w:szCs w:val="20"/>
              </w:rPr>
            </w:pPr>
            <w:r w:rsidRPr="003D14DD">
              <w:rPr>
                <w:bCs/>
                <w:sz w:val="20"/>
                <w:szCs w:val="20"/>
              </w:rPr>
              <w:t>Содержание раздела дисциплины</w:t>
            </w:r>
          </w:p>
        </w:tc>
      </w:tr>
      <w:tr w:rsidR="00006CF5" w:rsidRPr="003D14DD" w:rsidTr="004D69F2">
        <w:tc>
          <w:tcPr>
            <w:tcW w:w="265" w:type="pct"/>
          </w:tcPr>
          <w:p w:rsidR="00006CF5" w:rsidRPr="003D14DD" w:rsidRDefault="00006CF5" w:rsidP="004D69F2">
            <w:pPr>
              <w:suppressAutoHyphens/>
              <w:jc w:val="center"/>
              <w:rPr>
                <w:sz w:val="20"/>
                <w:szCs w:val="20"/>
              </w:rPr>
            </w:pPr>
            <w:r w:rsidRPr="003D14DD">
              <w:rPr>
                <w:sz w:val="20"/>
                <w:szCs w:val="20"/>
              </w:rPr>
              <w:t>1</w:t>
            </w:r>
          </w:p>
        </w:tc>
        <w:tc>
          <w:tcPr>
            <w:tcW w:w="905" w:type="pct"/>
          </w:tcPr>
          <w:p w:rsidR="00006CF5" w:rsidRPr="003D14DD" w:rsidRDefault="00006CF5" w:rsidP="004D69F2">
            <w:pPr>
              <w:suppressAutoHyphens/>
              <w:rPr>
                <w:sz w:val="20"/>
                <w:szCs w:val="20"/>
              </w:rPr>
            </w:pPr>
            <w:r w:rsidRPr="003D14DD">
              <w:rPr>
                <w:sz w:val="20"/>
                <w:szCs w:val="20"/>
              </w:rPr>
              <w:t xml:space="preserve">Разработка электронных учебников и других </w:t>
            </w:r>
            <w:proofErr w:type="spellStart"/>
            <w:r w:rsidRPr="003D14DD">
              <w:rPr>
                <w:sz w:val="20"/>
                <w:szCs w:val="20"/>
              </w:rPr>
              <w:t>текстографических</w:t>
            </w:r>
            <w:proofErr w:type="spellEnd"/>
            <w:r w:rsidRPr="003D14DD">
              <w:rPr>
                <w:sz w:val="20"/>
                <w:szCs w:val="20"/>
              </w:rPr>
              <w:t xml:space="preserve"> электронных образовательных ресурсов.</w:t>
            </w:r>
          </w:p>
        </w:tc>
        <w:tc>
          <w:tcPr>
            <w:tcW w:w="3830" w:type="pct"/>
          </w:tcPr>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Теоретические основы и принципы создания электронных учебников (ЭУ) (электронные пособия, электронные курсы, электронные лекции и т.д.). Методические аспекты использования электронных учебников в учебном процессе.</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Электронные наглядные средства обучения. Виды наглядности и требования к визуализации учебной информации. Теоретические основы и принципы создания учебных компьютерных презентаций. Теоретические основы и принципы визуализации учебной информации.</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Справочные ЭОР. Электронные энциклопедии, электронные справочники, электронные словари, электронные библиотеки и т.д. Виртуальные библиотеки и энциклопедии. Дидактический потенциал данных ресурсов.</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 xml:space="preserve">Методические рекомендации по организации самостоятельной работы с ЭОР учащихся на разных этапах процесса обучения и во </w:t>
            </w:r>
            <w:proofErr w:type="spellStart"/>
            <w:r w:rsidRPr="003D14DD">
              <w:rPr>
                <w:rFonts w:ascii="Times New Roman" w:hAnsi="Times New Roman" w:cs="Times New Roman"/>
              </w:rPr>
              <w:t>внеучебное</w:t>
            </w:r>
            <w:proofErr w:type="spellEnd"/>
            <w:r w:rsidRPr="003D14DD">
              <w:rPr>
                <w:rFonts w:ascii="Times New Roman" w:hAnsi="Times New Roman" w:cs="Times New Roman"/>
              </w:rPr>
              <w:t xml:space="preserve"> время.</w:t>
            </w:r>
          </w:p>
        </w:tc>
      </w:tr>
      <w:tr w:rsidR="00006CF5" w:rsidRPr="003D14DD" w:rsidTr="004D69F2">
        <w:tc>
          <w:tcPr>
            <w:tcW w:w="265" w:type="pct"/>
          </w:tcPr>
          <w:p w:rsidR="00006CF5" w:rsidRPr="003D14DD" w:rsidRDefault="00006CF5" w:rsidP="004D69F2">
            <w:pPr>
              <w:suppressAutoHyphens/>
              <w:jc w:val="center"/>
              <w:rPr>
                <w:sz w:val="20"/>
                <w:szCs w:val="20"/>
              </w:rPr>
            </w:pPr>
            <w:r w:rsidRPr="003D14DD">
              <w:rPr>
                <w:sz w:val="20"/>
                <w:szCs w:val="20"/>
              </w:rPr>
              <w:t>2</w:t>
            </w:r>
          </w:p>
        </w:tc>
        <w:tc>
          <w:tcPr>
            <w:tcW w:w="905" w:type="pct"/>
          </w:tcPr>
          <w:p w:rsidR="00006CF5" w:rsidRPr="003D14DD" w:rsidRDefault="00006CF5" w:rsidP="004D69F2">
            <w:pPr>
              <w:suppressAutoHyphens/>
              <w:jc w:val="both"/>
              <w:rPr>
                <w:sz w:val="20"/>
                <w:szCs w:val="20"/>
              </w:rPr>
            </w:pPr>
            <w:r w:rsidRPr="003D14DD">
              <w:rPr>
                <w:sz w:val="20"/>
                <w:szCs w:val="20"/>
              </w:rPr>
              <w:t>Разработка мультимедийных   электронных образовательных ресурсов. Возможности использования электронных образовательных ресурсов для контроля и оценки знаний</w:t>
            </w:r>
          </w:p>
        </w:tc>
        <w:tc>
          <w:tcPr>
            <w:tcW w:w="3830" w:type="pct"/>
          </w:tcPr>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Виды инструментальных программ и их классификации. Виртуальные лаборатории. Методические особенности использования виртуальных лабораторий.</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Виды тренажеров и их функции. Дидактические требования к тренажерам как</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средству обучения. Методические особенности создания и использования электронных тренажеров.</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Виды тестовых оболочек. Требования к тестовым оболочкам. Теоретические основы и принципы создания тестовых баз. Методические особенности использования тестового контроля. Системы автоматизированного оперативного контроля знаний. Их дидактический потенциал.</w:t>
            </w:r>
          </w:p>
        </w:tc>
      </w:tr>
      <w:tr w:rsidR="00006CF5" w:rsidRPr="003D14DD" w:rsidTr="004D69F2">
        <w:tc>
          <w:tcPr>
            <w:tcW w:w="265" w:type="pct"/>
          </w:tcPr>
          <w:p w:rsidR="00006CF5" w:rsidRPr="003D14DD" w:rsidRDefault="00006CF5" w:rsidP="004D69F2">
            <w:pPr>
              <w:suppressAutoHyphens/>
              <w:jc w:val="center"/>
              <w:rPr>
                <w:sz w:val="20"/>
                <w:szCs w:val="20"/>
              </w:rPr>
            </w:pPr>
            <w:r w:rsidRPr="003D14DD">
              <w:rPr>
                <w:sz w:val="20"/>
                <w:szCs w:val="20"/>
              </w:rPr>
              <w:t>3</w:t>
            </w:r>
          </w:p>
        </w:tc>
        <w:tc>
          <w:tcPr>
            <w:tcW w:w="905" w:type="pct"/>
          </w:tcPr>
          <w:p w:rsidR="00006CF5" w:rsidRPr="003D14DD" w:rsidRDefault="00006CF5" w:rsidP="004D69F2">
            <w:pPr>
              <w:suppressAutoHyphens/>
              <w:jc w:val="both"/>
              <w:rPr>
                <w:bCs/>
                <w:sz w:val="20"/>
                <w:szCs w:val="20"/>
              </w:rPr>
            </w:pPr>
            <w:r w:rsidRPr="003D14DD">
              <w:rPr>
                <w:bCs/>
                <w:sz w:val="20"/>
                <w:szCs w:val="20"/>
              </w:rPr>
              <w:t xml:space="preserve">Этапы разработки </w:t>
            </w:r>
            <w:r w:rsidRPr="003D14DD">
              <w:rPr>
                <w:sz w:val="20"/>
                <w:szCs w:val="20"/>
              </w:rPr>
              <w:t>электронных образовательных ресурсов</w:t>
            </w:r>
          </w:p>
        </w:tc>
        <w:tc>
          <w:tcPr>
            <w:tcW w:w="3830" w:type="pct"/>
          </w:tcPr>
          <w:p w:rsidR="00006CF5" w:rsidRPr="003D14DD" w:rsidRDefault="00006CF5" w:rsidP="004D69F2">
            <w:pPr>
              <w:pStyle w:val="af3"/>
              <w:suppressAutoHyphens/>
              <w:jc w:val="both"/>
              <w:rPr>
                <w:b/>
              </w:rPr>
            </w:pPr>
            <w:r w:rsidRPr="003D14DD">
              <w:rPr>
                <w:rFonts w:ascii="Times New Roman" w:hAnsi="Times New Roman" w:cs="Times New Roman"/>
              </w:rPr>
              <w:t>Подготовительный этап: подбор источников и формирование основного содержания; структуризация материала и разработка оглавления или сценария; переработка текста и формирование основных разделов; выбор, создание и обработка материала для мультимедийного воплощения (видеосюжеты, звуковое сопровождение, графические изображения Этап компоновки (сборки в единое целое) всех отобранных и разработанных частей ЭОР (информационных, обучающих, контролирующих) для предъявления обучающимся в соответствии с задуманным автором сценарием</w:t>
            </w:r>
          </w:p>
        </w:tc>
      </w:tr>
    </w:tbl>
    <w:p w:rsidR="00006CF5" w:rsidRPr="003D14DD" w:rsidRDefault="00006CF5" w:rsidP="00006CF5">
      <w:pPr>
        <w:suppressAutoHyphens/>
        <w:ind w:firstLine="709"/>
        <w:jc w:val="both"/>
        <w:rPr>
          <w:b/>
          <w:sz w:val="20"/>
          <w:szCs w:val="20"/>
        </w:rPr>
      </w:pPr>
    </w:p>
    <w:p w:rsidR="00006CF5" w:rsidRPr="003D14DD" w:rsidRDefault="00006CF5" w:rsidP="00006CF5">
      <w:pPr>
        <w:suppressAutoHyphens/>
        <w:ind w:firstLine="709"/>
        <w:jc w:val="both"/>
        <w:outlineLvl w:val="0"/>
        <w:rPr>
          <w:b/>
          <w:sz w:val="20"/>
          <w:szCs w:val="20"/>
        </w:rPr>
      </w:pPr>
      <w:r w:rsidRPr="003D14DD">
        <w:rPr>
          <w:b/>
          <w:sz w:val="20"/>
          <w:szCs w:val="20"/>
        </w:rPr>
        <w:t>5.2 Занятия лекционного и семинарского типа</w:t>
      </w:r>
    </w:p>
    <w:p w:rsidR="00006CF5" w:rsidRPr="003D14DD" w:rsidRDefault="00006CF5" w:rsidP="00006CF5">
      <w:pPr>
        <w:suppressAutoHyphens/>
        <w:ind w:firstLine="709"/>
        <w:jc w:val="both"/>
        <w:outlineLvl w:val="0"/>
        <w:rPr>
          <w:b/>
          <w:sz w:val="20"/>
          <w:szCs w:val="20"/>
        </w:rPr>
      </w:pPr>
      <w:r w:rsidRPr="003D14DD">
        <w:rPr>
          <w:b/>
          <w:sz w:val="20"/>
          <w:szCs w:val="20"/>
        </w:rPr>
        <w:t>5.2.1 Темы лекций</w:t>
      </w:r>
    </w:p>
    <w:p w:rsidR="00006CF5" w:rsidRPr="003D14DD" w:rsidRDefault="00006CF5" w:rsidP="00006CF5">
      <w:pPr>
        <w:suppressAutoHyphens/>
        <w:ind w:firstLine="709"/>
        <w:jc w:val="both"/>
        <w:outlineLvl w:val="0"/>
        <w:rPr>
          <w:b/>
          <w:sz w:val="20"/>
          <w:szCs w:val="20"/>
        </w:rPr>
      </w:pPr>
      <w:r w:rsidRPr="003D14DD">
        <w:rPr>
          <w:b/>
          <w:sz w:val="20"/>
          <w:szCs w:val="20"/>
        </w:rPr>
        <w:lastRenderedPageBreak/>
        <w:t xml:space="preserve">Раздел 1 «Разработка электронных учебников и других </w:t>
      </w:r>
      <w:proofErr w:type="spellStart"/>
      <w:r w:rsidRPr="003D14DD">
        <w:rPr>
          <w:b/>
          <w:sz w:val="20"/>
          <w:szCs w:val="20"/>
        </w:rPr>
        <w:t>текстографических</w:t>
      </w:r>
      <w:proofErr w:type="spellEnd"/>
      <w:r w:rsidRPr="003D14DD">
        <w:rPr>
          <w:b/>
          <w:sz w:val="20"/>
          <w:szCs w:val="20"/>
        </w:rPr>
        <w:t xml:space="preserve"> электронных образовательных ресурсов»</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1.</w:t>
      </w:r>
      <w:r w:rsidRPr="003D14DD">
        <w:rPr>
          <w:sz w:val="20"/>
          <w:szCs w:val="20"/>
        </w:rPr>
        <w:tab/>
        <w:t xml:space="preserve">Теоретические основы и принципы создания электронных учебников </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2.</w:t>
      </w:r>
      <w:r w:rsidRPr="003D14DD">
        <w:rPr>
          <w:sz w:val="20"/>
          <w:szCs w:val="20"/>
        </w:rPr>
        <w:tab/>
        <w:t>Электронные наглядные средства обучения. Справочные электронные образовательные ресурсы</w:t>
      </w:r>
    </w:p>
    <w:p w:rsidR="00006CF5" w:rsidRPr="003D14DD" w:rsidRDefault="00006CF5" w:rsidP="00006CF5">
      <w:pPr>
        <w:tabs>
          <w:tab w:val="left" w:pos="993"/>
        </w:tabs>
        <w:suppressAutoHyphens/>
        <w:ind w:firstLine="709"/>
        <w:jc w:val="both"/>
        <w:outlineLvl w:val="0"/>
        <w:rPr>
          <w:b/>
          <w:sz w:val="20"/>
          <w:szCs w:val="20"/>
        </w:rPr>
      </w:pPr>
    </w:p>
    <w:p w:rsidR="00006CF5" w:rsidRPr="003D14DD" w:rsidRDefault="00006CF5" w:rsidP="00006CF5">
      <w:pPr>
        <w:tabs>
          <w:tab w:val="left" w:pos="993"/>
        </w:tabs>
        <w:suppressAutoHyphens/>
        <w:ind w:firstLine="709"/>
        <w:jc w:val="both"/>
        <w:outlineLvl w:val="0"/>
        <w:rPr>
          <w:b/>
          <w:sz w:val="20"/>
          <w:szCs w:val="20"/>
        </w:rPr>
      </w:pPr>
      <w:r w:rsidRPr="003D14DD">
        <w:rPr>
          <w:b/>
          <w:sz w:val="20"/>
          <w:szCs w:val="20"/>
        </w:rPr>
        <w:t>Раздел 2 «Разработка мультимедийных   электронных образовательных ресурсов. Возможности использования электронных образовательных ресурсов для контроля и оценки знаний»</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1.</w:t>
      </w:r>
      <w:r w:rsidRPr="003D14DD">
        <w:rPr>
          <w:sz w:val="20"/>
          <w:szCs w:val="20"/>
        </w:rPr>
        <w:tab/>
        <w:t xml:space="preserve">Виды инструментальных программ и их классификации. </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2.</w:t>
      </w:r>
      <w:r w:rsidRPr="003D14DD">
        <w:rPr>
          <w:sz w:val="20"/>
          <w:szCs w:val="20"/>
        </w:rPr>
        <w:tab/>
        <w:t>Системы автоматизированного оперативного контроля знаний</w:t>
      </w:r>
    </w:p>
    <w:p w:rsidR="00006CF5" w:rsidRPr="003D14DD" w:rsidRDefault="00006CF5" w:rsidP="00006CF5">
      <w:pPr>
        <w:tabs>
          <w:tab w:val="left" w:pos="993"/>
        </w:tabs>
        <w:suppressAutoHyphens/>
        <w:ind w:firstLine="709"/>
        <w:jc w:val="both"/>
        <w:outlineLvl w:val="0"/>
        <w:rPr>
          <w:b/>
          <w:sz w:val="20"/>
          <w:szCs w:val="20"/>
        </w:rPr>
      </w:pPr>
    </w:p>
    <w:p w:rsidR="00006CF5" w:rsidRPr="003D14DD" w:rsidRDefault="00006CF5" w:rsidP="00006CF5">
      <w:pPr>
        <w:tabs>
          <w:tab w:val="left" w:pos="993"/>
        </w:tabs>
        <w:suppressAutoHyphens/>
        <w:ind w:firstLine="709"/>
        <w:jc w:val="both"/>
        <w:outlineLvl w:val="0"/>
        <w:rPr>
          <w:b/>
          <w:sz w:val="20"/>
          <w:szCs w:val="20"/>
        </w:rPr>
      </w:pPr>
      <w:r w:rsidRPr="003D14DD">
        <w:rPr>
          <w:b/>
          <w:sz w:val="20"/>
          <w:szCs w:val="20"/>
        </w:rPr>
        <w:t>Раздел 3 «Этапы разработки электронных образовательных ресурсов»</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1.</w:t>
      </w:r>
      <w:r w:rsidRPr="003D14DD">
        <w:rPr>
          <w:sz w:val="20"/>
          <w:szCs w:val="20"/>
        </w:rPr>
        <w:tab/>
        <w:t>Подготовительный этап разработки ЭОР</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2.</w:t>
      </w:r>
      <w:r w:rsidRPr="003D14DD">
        <w:rPr>
          <w:sz w:val="20"/>
          <w:szCs w:val="20"/>
        </w:rPr>
        <w:tab/>
        <w:t>Этап компоновки всех отобранных и разработанных частей ЭОР</w:t>
      </w:r>
    </w:p>
    <w:p w:rsidR="00006CF5" w:rsidRPr="003D14DD" w:rsidRDefault="00006CF5" w:rsidP="00006CF5">
      <w:pPr>
        <w:suppressAutoHyphens/>
        <w:ind w:firstLine="709"/>
        <w:jc w:val="both"/>
        <w:outlineLvl w:val="0"/>
        <w:rPr>
          <w:b/>
          <w:sz w:val="20"/>
          <w:szCs w:val="20"/>
        </w:rPr>
      </w:pPr>
      <w:r w:rsidRPr="003D14DD">
        <w:rPr>
          <w:b/>
          <w:sz w:val="20"/>
          <w:szCs w:val="20"/>
        </w:rPr>
        <w:t xml:space="preserve"> </w:t>
      </w:r>
    </w:p>
    <w:p w:rsidR="00006CF5" w:rsidRPr="003D14DD" w:rsidRDefault="00006CF5" w:rsidP="00006CF5">
      <w:pPr>
        <w:suppressAutoHyphens/>
        <w:ind w:firstLine="709"/>
        <w:jc w:val="both"/>
        <w:outlineLvl w:val="0"/>
        <w:rPr>
          <w:b/>
          <w:sz w:val="20"/>
          <w:szCs w:val="20"/>
        </w:rPr>
      </w:pPr>
      <w:r w:rsidRPr="003D14DD">
        <w:rPr>
          <w:b/>
          <w:sz w:val="20"/>
          <w:szCs w:val="20"/>
        </w:rPr>
        <w:t>5.2.2 Вопросы для обсуждения на семинарах и практических занятиях</w:t>
      </w:r>
    </w:p>
    <w:p w:rsidR="00006CF5" w:rsidRPr="003D14DD" w:rsidRDefault="00006CF5" w:rsidP="00006CF5">
      <w:pPr>
        <w:suppressAutoHyphens/>
        <w:ind w:firstLine="709"/>
        <w:jc w:val="both"/>
        <w:rPr>
          <w:b/>
          <w:sz w:val="20"/>
          <w:szCs w:val="20"/>
        </w:rPr>
      </w:pPr>
      <w:r w:rsidRPr="003D14DD">
        <w:rPr>
          <w:b/>
          <w:sz w:val="20"/>
          <w:szCs w:val="20"/>
        </w:rPr>
        <w:t xml:space="preserve">Раздел 1 «Разработка электронных учебников и других </w:t>
      </w:r>
      <w:proofErr w:type="spellStart"/>
      <w:r w:rsidRPr="003D14DD">
        <w:rPr>
          <w:b/>
          <w:sz w:val="20"/>
          <w:szCs w:val="20"/>
        </w:rPr>
        <w:t>текстографических</w:t>
      </w:r>
      <w:proofErr w:type="spellEnd"/>
      <w:r w:rsidRPr="003D14DD">
        <w:rPr>
          <w:b/>
          <w:sz w:val="20"/>
          <w:szCs w:val="20"/>
        </w:rPr>
        <w:t xml:space="preserve"> электронных образовательных ресурсов»</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 xml:space="preserve">Теоретические основы и принципы создания электронных учебников (ЭУ) (электронные пособия, электронные курсы, электронные лекции и т.д.).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Методические аспекты использования электронных учебников в учебном процессе.</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lang w:val="en-US"/>
        </w:rPr>
      </w:pPr>
      <w:r w:rsidRPr="003D14DD">
        <w:rPr>
          <w:rFonts w:ascii="Times New Roman" w:hAnsi="Times New Roman" w:cs="Times New Roman"/>
        </w:rPr>
        <w:t xml:space="preserve">Электронные наглядные средства обучения.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 xml:space="preserve">Виды наглядности и требования к визуализации учебной информации.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 xml:space="preserve">Теоретические основы и принципы создания учебных компьютерных презентаций.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Теоретические основы и принципы визуализации учебной информации.</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lang w:val="en-US"/>
        </w:rPr>
      </w:pPr>
      <w:r w:rsidRPr="003D14DD">
        <w:rPr>
          <w:rFonts w:ascii="Times New Roman" w:hAnsi="Times New Roman" w:cs="Times New Roman"/>
        </w:rPr>
        <w:t xml:space="preserve">Справочные ЭОР.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 xml:space="preserve">Электронные энциклопедии, электронные справочники, электронные словари, электронные библиотеки и т.д.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lang w:val="en-US"/>
        </w:rPr>
      </w:pPr>
      <w:r w:rsidRPr="003D14DD">
        <w:rPr>
          <w:rFonts w:ascii="Times New Roman" w:hAnsi="Times New Roman" w:cs="Times New Roman"/>
        </w:rPr>
        <w:t xml:space="preserve">Виртуальные библиотеки и энциклопедии.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Дидактический потенциал данных ресурсов.</w:t>
      </w:r>
    </w:p>
    <w:p w:rsidR="00006CF5" w:rsidRPr="003D14DD" w:rsidRDefault="00006CF5" w:rsidP="00006CF5">
      <w:pPr>
        <w:tabs>
          <w:tab w:val="left" w:pos="1080"/>
        </w:tabs>
        <w:ind w:firstLine="709"/>
        <w:jc w:val="both"/>
        <w:rPr>
          <w:b/>
          <w:bCs/>
          <w:iCs/>
          <w:sz w:val="20"/>
          <w:szCs w:val="20"/>
        </w:rPr>
      </w:pPr>
    </w:p>
    <w:p w:rsidR="00006CF5" w:rsidRPr="003D14DD" w:rsidRDefault="00006CF5" w:rsidP="00006CF5">
      <w:pPr>
        <w:tabs>
          <w:tab w:val="left" w:pos="1080"/>
        </w:tabs>
        <w:ind w:firstLine="709"/>
        <w:jc w:val="both"/>
        <w:outlineLvl w:val="0"/>
        <w:rPr>
          <w:b/>
          <w:iCs/>
          <w:sz w:val="20"/>
          <w:szCs w:val="20"/>
        </w:rPr>
      </w:pPr>
      <w:r w:rsidRPr="003D14DD">
        <w:rPr>
          <w:b/>
          <w:sz w:val="20"/>
          <w:szCs w:val="20"/>
        </w:rPr>
        <w:t xml:space="preserve">Раздел 2 </w:t>
      </w:r>
      <w:r w:rsidRPr="003D14DD">
        <w:rPr>
          <w:b/>
          <w:iCs/>
          <w:sz w:val="20"/>
          <w:szCs w:val="20"/>
        </w:rPr>
        <w:t>«</w:t>
      </w:r>
      <w:r w:rsidRPr="003D14DD">
        <w:rPr>
          <w:b/>
          <w:sz w:val="20"/>
          <w:szCs w:val="20"/>
        </w:rPr>
        <w:t>Разработка мультимедийных   электронных образовательных ресурсов. Возможности использования электронных образовательных ресурсов для контроля и оценки знаний</w:t>
      </w:r>
      <w:r w:rsidRPr="003D14DD">
        <w:rPr>
          <w:b/>
          <w:iCs/>
          <w:sz w:val="20"/>
          <w:szCs w:val="20"/>
        </w:rPr>
        <w:t>»</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Виды инструментальных программ и их классификации.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lang w:val="en-US"/>
        </w:rPr>
      </w:pPr>
      <w:r w:rsidRPr="003D14DD">
        <w:rPr>
          <w:rFonts w:ascii="Times New Roman" w:hAnsi="Times New Roman" w:cs="Times New Roman"/>
        </w:rPr>
        <w:t xml:space="preserve">Виртуальные лаборатории.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Методические особенности использования виртуальных лабораторий.</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Виды тренажеров и их функции.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Дидактические требования к тренажерам как средству обучения.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Методические особенности создания и использования электронных тренажеров.</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Виды тестовых оболочек.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Требования к тестовым оболочкам.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Теоретические основы и принципы создания тестовых баз.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Методические особенности использования тестового контроля.</w:t>
      </w:r>
    </w:p>
    <w:p w:rsidR="00006CF5" w:rsidRPr="003D14DD" w:rsidRDefault="00006CF5" w:rsidP="00006CF5">
      <w:pPr>
        <w:pStyle w:val="af3"/>
        <w:suppressAutoHyphens/>
        <w:ind w:left="360"/>
        <w:jc w:val="both"/>
        <w:rPr>
          <w:rFonts w:ascii="Times New Roman" w:hAnsi="Times New Roman" w:cs="Times New Roman"/>
        </w:rPr>
      </w:pPr>
    </w:p>
    <w:p w:rsidR="00006CF5" w:rsidRPr="003D14DD" w:rsidRDefault="00006CF5" w:rsidP="00006CF5">
      <w:pPr>
        <w:tabs>
          <w:tab w:val="left" w:pos="1080"/>
        </w:tabs>
        <w:suppressAutoHyphens/>
        <w:ind w:firstLine="709"/>
        <w:jc w:val="both"/>
        <w:outlineLvl w:val="0"/>
        <w:rPr>
          <w:b/>
          <w:sz w:val="20"/>
          <w:szCs w:val="20"/>
        </w:rPr>
      </w:pPr>
      <w:r w:rsidRPr="003D14DD">
        <w:rPr>
          <w:b/>
          <w:sz w:val="20"/>
          <w:szCs w:val="20"/>
        </w:rPr>
        <w:t>Раздел 3</w:t>
      </w:r>
      <w:r w:rsidRPr="003D14DD">
        <w:rPr>
          <w:b/>
          <w:bCs/>
          <w:iCs/>
          <w:sz w:val="20"/>
          <w:szCs w:val="20"/>
        </w:rPr>
        <w:t xml:space="preserve"> «</w:t>
      </w:r>
      <w:r w:rsidRPr="003D14DD">
        <w:rPr>
          <w:b/>
          <w:bCs/>
          <w:sz w:val="20"/>
          <w:szCs w:val="20"/>
        </w:rPr>
        <w:t xml:space="preserve">Этапы разработки </w:t>
      </w:r>
      <w:r w:rsidRPr="003D14DD">
        <w:rPr>
          <w:b/>
          <w:sz w:val="20"/>
          <w:szCs w:val="20"/>
        </w:rPr>
        <w:t>электронных образовательных ресурсов»</w:t>
      </w:r>
    </w:p>
    <w:p w:rsidR="00006CF5" w:rsidRPr="003D14DD" w:rsidRDefault="00006CF5" w:rsidP="00006CF5">
      <w:pPr>
        <w:numPr>
          <w:ilvl w:val="0"/>
          <w:numId w:val="26"/>
        </w:numPr>
        <w:tabs>
          <w:tab w:val="left" w:pos="1080"/>
        </w:tabs>
        <w:suppressAutoHyphens/>
        <w:jc w:val="both"/>
        <w:rPr>
          <w:sz w:val="20"/>
          <w:szCs w:val="20"/>
        </w:rPr>
      </w:pPr>
      <w:r w:rsidRPr="003D14DD">
        <w:rPr>
          <w:sz w:val="20"/>
          <w:szCs w:val="20"/>
        </w:rPr>
        <w:t xml:space="preserve">Особенности подготовительного этапа </w:t>
      </w:r>
      <w:r w:rsidRPr="003D14DD">
        <w:rPr>
          <w:bCs/>
          <w:sz w:val="20"/>
          <w:szCs w:val="20"/>
        </w:rPr>
        <w:t xml:space="preserve">разработки </w:t>
      </w:r>
      <w:r w:rsidRPr="003D14DD">
        <w:rPr>
          <w:sz w:val="20"/>
          <w:szCs w:val="20"/>
        </w:rPr>
        <w:t>электронных образовательных ресурсов.</w:t>
      </w:r>
    </w:p>
    <w:p w:rsidR="00006CF5" w:rsidRPr="003D14DD" w:rsidRDefault="00006CF5" w:rsidP="00006CF5">
      <w:pPr>
        <w:numPr>
          <w:ilvl w:val="0"/>
          <w:numId w:val="26"/>
        </w:numPr>
        <w:tabs>
          <w:tab w:val="left" w:pos="1080"/>
        </w:tabs>
        <w:suppressAutoHyphens/>
        <w:jc w:val="both"/>
        <w:rPr>
          <w:sz w:val="20"/>
          <w:szCs w:val="20"/>
        </w:rPr>
      </w:pPr>
      <w:r w:rsidRPr="003D14DD">
        <w:rPr>
          <w:sz w:val="20"/>
          <w:szCs w:val="20"/>
        </w:rPr>
        <w:t xml:space="preserve">Подбор источников и формирование основного содержания электронных образовательных ресурсов; </w:t>
      </w:r>
    </w:p>
    <w:p w:rsidR="00006CF5" w:rsidRPr="003D14DD" w:rsidRDefault="00006CF5" w:rsidP="00006CF5">
      <w:pPr>
        <w:numPr>
          <w:ilvl w:val="0"/>
          <w:numId w:val="26"/>
        </w:numPr>
        <w:tabs>
          <w:tab w:val="left" w:pos="1080"/>
        </w:tabs>
        <w:suppressAutoHyphens/>
        <w:jc w:val="both"/>
        <w:rPr>
          <w:sz w:val="20"/>
          <w:szCs w:val="20"/>
        </w:rPr>
      </w:pPr>
      <w:r w:rsidRPr="003D14DD">
        <w:rPr>
          <w:sz w:val="20"/>
          <w:szCs w:val="20"/>
        </w:rPr>
        <w:t xml:space="preserve">Структуризация материала и разработка оглавления или сценария; </w:t>
      </w:r>
    </w:p>
    <w:p w:rsidR="00006CF5" w:rsidRPr="003D14DD" w:rsidRDefault="00006CF5" w:rsidP="00006CF5">
      <w:pPr>
        <w:numPr>
          <w:ilvl w:val="0"/>
          <w:numId w:val="26"/>
        </w:numPr>
        <w:tabs>
          <w:tab w:val="left" w:pos="1080"/>
        </w:tabs>
        <w:suppressAutoHyphens/>
        <w:jc w:val="both"/>
        <w:rPr>
          <w:sz w:val="20"/>
          <w:szCs w:val="20"/>
        </w:rPr>
      </w:pPr>
      <w:r w:rsidRPr="003D14DD">
        <w:rPr>
          <w:sz w:val="20"/>
          <w:szCs w:val="20"/>
        </w:rPr>
        <w:t>Переработка текста и формирование основных разделов электронных образовательных ресурсов;</w:t>
      </w:r>
    </w:p>
    <w:p w:rsidR="00006CF5" w:rsidRPr="003D14DD" w:rsidRDefault="00006CF5" w:rsidP="00006CF5">
      <w:pPr>
        <w:numPr>
          <w:ilvl w:val="0"/>
          <w:numId w:val="26"/>
        </w:numPr>
        <w:tabs>
          <w:tab w:val="left" w:pos="1080"/>
        </w:tabs>
        <w:suppressAutoHyphens/>
        <w:jc w:val="both"/>
        <w:rPr>
          <w:b/>
          <w:sz w:val="20"/>
          <w:szCs w:val="20"/>
        </w:rPr>
      </w:pPr>
      <w:r w:rsidRPr="003D14DD">
        <w:rPr>
          <w:sz w:val="20"/>
          <w:szCs w:val="20"/>
        </w:rPr>
        <w:t>выбор, создание и обработка материала для мультимедийного воплощения (видеосюжеты, звуковое сопровождение, графические изображения) электронных образовательных ресурсов.</w:t>
      </w:r>
    </w:p>
    <w:p w:rsidR="00006CF5" w:rsidRPr="003D14DD" w:rsidRDefault="00006CF5" w:rsidP="00006CF5">
      <w:pPr>
        <w:numPr>
          <w:ilvl w:val="0"/>
          <w:numId w:val="26"/>
        </w:numPr>
        <w:tabs>
          <w:tab w:val="left" w:pos="1080"/>
        </w:tabs>
        <w:suppressAutoHyphens/>
        <w:jc w:val="both"/>
        <w:rPr>
          <w:b/>
          <w:sz w:val="20"/>
          <w:szCs w:val="20"/>
        </w:rPr>
      </w:pPr>
      <w:r w:rsidRPr="003D14DD">
        <w:rPr>
          <w:sz w:val="20"/>
          <w:szCs w:val="20"/>
        </w:rPr>
        <w:t>Особенности этапа компоновки (сборки в единое целое) всех отобранных и разработанных частей ЭОР (информационных, обучающих, контролирующих).</w:t>
      </w:r>
    </w:p>
    <w:p w:rsidR="00006CF5" w:rsidRPr="003D14DD" w:rsidRDefault="00006CF5" w:rsidP="00006CF5">
      <w:pPr>
        <w:suppressAutoHyphens/>
        <w:jc w:val="both"/>
        <w:outlineLvl w:val="0"/>
        <w:rPr>
          <w:b/>
          <w:sz w:val="20"/>
          <w:szCs w:val="20"/>
        </w:rPr>
      </w:pPr>
    </w:p>
    <w:p w:rsidR="00006CF5" w:rsidRPr="003D14DD" w:rsidRDefault="00006CF5" w:rsidP="00006CF5">
      <w:pPr>
        <w:suppressAutoHyphens/>
        <w:ind w:firstLine="720"/>
        <w:outlineLvl w:val="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06CF5" w:rsidRPr="003D14DD" w:rsidRDefault="00006CF5" w:rsidP="00006CF5">
      <w:pPr>
        <w:suppressAutoHyphens/>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812"/>
        <w:gridCol w:w="2430"/>
        <w:gridCol w:w="912"/>
        <w:gridCol w:w="1492"/>
      </w:tblGrid>
      <w:tr w:rsidR="00006CF5" w:rsidRPr="003D14DD" w:rsidTr="004D69F2">
        <w:trPr>
          <w:trHeight w:val="190"/>
          <w:tblHeader/>
        </w:trPr>
        <w:tc>
          <w:tcPr>
            <w:tcW w:w="0" w:type="auto"/>
            <w:vMerge w:val="restart"/>
            <w:vAlign w:val="center"/>
          </w:tcPr>
          <w:p w:rsidR="00006CF5" w:rsidRPr="003D14DD" w:rsidRDefault="00006CF5" w:rsidP="004D69F2">
            <w:pPr>
              <w:jc w:val="center"/>
              <w:rPr>
                <w:b/>
                <w:sz w:val="20"/>
                <w:szCs w:val="20"/>
              </w:rPr>
            </w:pPr>
            <w:r w:rsidRPr="003D14DD">
              <w:rPr>
                <w:b/>
                <w:sz w:val="20"/>
                <w:szCs w:val="20"/>
              </w:rPr>
              <w:lastRenderedPageBreak/>
              <w:t>Виды контактной</w:t>
            </w:r>
          </w:p>
          <w:p w:rsidR="00006CF5" w:rsidRPr="003D14DD" w:rsidRDefault="00006CF5" w:rsidP="004D69F2">
            <w:pPr>
              <w:jc w:val="center"/>
              <w:rPr>
                <w:b/>
                <w:sz w:val="20"/>
                <w:szCs w:val="20"/>
              </w:rPr>
            </w:pPr>
            <w:r w:rsidRPr="003D14DD">
              <w:rPr>
                <w:b/>
                <w:sz w:val="20"/>
                <w:szCs w:val="20"/>
              </w:rPr>
              <w:t xml:space="preserve">работы </w:t>
            </w:r>
          </w:p>
        </w:tc>
        <w:tc>
          <w:tcPr>
            <w:tcW w:w="5705" w:type="dxa"/>
            <w:gridSpan w:val="2"/>
          </w:tcPr>
          <w:p w:rsidR="00006CF5" w:rsidRPr="003D14DD" w:rsidRDefault="00006CF5" w:rsidP="004D69F2">
            <w:pPr>
              <w:jc w:val="center"/>
              <w:rPr>
                <w:b/>
                <w:sz w:val="20"/>
                <w:szCs w:val="20"/>
              </w:rPr>
            </w:pPr>
            <w:r w:rsidRPr="003D14DD">
              <w:rPr>
                <w:b/>
                <w:sz w:val="20"/>
                <w:szCs w:val="20"/>
              </w:rPr>
              <w:t xml:space="preserve">Образовательные технологии </w:t>
            </w:r>
          </w:p>
        </w:tc>
        <w:tc>
          <w:tcPr>
            <w:tcW w:w="2450" w:type="dxa"/>
            <w:gridSpan w:val="2"/>
            <w:vAlign w:val="center"/>
          </w:tcPr>
          <w:p w:rsidR="00006CF5" w:rsidRPr="003D14DD" w:rsidRDefault="00006CF5" w:rsidP="004D69F2">
            <w:pPr>
              <w:jc w:val="center"/>
              <w:rPr>
                <w:b/>
                <w:sz w:val="20"/>
                <w:szCs w:val="20"/>
              </w:rPr>
            </w:pPr>
            <w:r w:rsidRPr="003D14DD">
              <w:rPr>
                <w:b/>
                <w:sz w:val="20"/>
                <w:szCs w:val="20"/>
              </w:rPr>
              <w:t xml:space="preserve">Контактная работа </w:t>
            </w:r>
          </w:p>
          <w:p w:rsidR="00006CF5" w:rsidRPr="003D14DD" w:rsidRDefault="00006CF5" w:rsidP="004D69F2">
            <w:pPr>
              <w:jc w:val="center"/>
              <w:rPr>
                <w:b/>
                <w:sz w:val="20"/>
                <w:szCs w:val="20"/>
              </w:rPr>
            </w:pPr>
          </w:p>
        </w:tc>
      </w:tr>
      <w:tr w:rsidR="00006CF5" w:rsidRPr="003D14DD" w:rsidTr="004D69F2">
        <w:trPr>
          <w:trHeight w:val="577"/>
          <w:tblHeader/>
        </w:trPr>
        <w:tc>
          <w:tcPr>
            <w:tcW w:w="0" w:type="auto"/>
            <w:vMerge/>
          </w:tcPr>
          <w:p w:rsidR="00006CF5" w:rsidRPr="003D14DD" w:rsidRDefault="00006CF5" w:rsidP="004D69F2">
            <w:pPr>
              <w:jc w:val="center"/>
              <w:rPr>
                <w:sz w:val="20"/>
                <w:szCs w:val="20"/>
              </w:rPr>
            </w:pPr>
          </w:p>
        </w:tc>
        <w:tc>
          <w:tcPr>
            <w:tcW w:w="3081" w:type="dxa"/>
          </w:tcPr>
          <w:p w:rsidR="00006CF5" w:rsidRPr="003D14DD" w:rsidRDefault="00006CF5"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006CF5" w:rsidRPr="003D14DD" w:rsidRDefault="00006CF5"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24" w:type="dxa"/>
          </w:tcPr>
          <w:p w:rsidR="00006CF5" w:rsidRPr="003D14DD" w:rsidRDefault="00006CF5"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958" w:type="dxa"/>
            <w:vAlign w:val="center"/>
          </w:tcPr>
          <w:p w:rsidR="00006CF5" w:rsidRPr="003D14DD" w:rsidRDefault="00006CF5"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006CF5" w:rsidRPr="003D14DD" w:rsidRDefault="00006CF5" w:rsidP="004D69F2">
            <w:pPr>
              <w:jc w:val="center"/>
              <w:rPr>
                <w:b/>
                <w:sz w:val="20"/>
                <w:szCs w:val="20"/>
              </w:rPr>
            </w:pPr>
            <w:r w:rsidRPr="003D14DD">
              <w:rPr>
                <w:b/>
                <w:sz w:val="20"/>
                <w:szCs w:val="20"/>
              </w:rPr>
              <w:t>в том числе в форме практической подготовки</w:t>
            </w:r>
          </w:p>
          <w:p w:rsidR="00006CF5" w:rsidRPr="003D14DD" w:rsidRDefault="00006CF5"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006CF5" w:rsidRPr="003D14DD" w:rsidTr="004D69F2">
        <w:trPr>
          <w:trHeight w:val="171"/>
          <w:tblHeader/>
        </w:trPr>
        <w:tc>
          <w:tcPr>
            <w:tcW w:w="0" w:type="auto"/>
          </w:tcPr>
          <w:p w:rsidR="00006CF5" w:rsidRPr="003D14DD" w:rsidRDefault="00006CF5" w:rsidP="004D69F2">
            <w:pPr>
              <w:jc w:val="center"/>
              <w:rPr>
                <w:sz w:val="20"/>
                <w:szCs w:val="20"/>
              </w:rPr>
            </w:pPr>
            <w:r w:rsidRPr="003D14DD">
              <w:rPr>
                <w:sz w:val="20"/>
                <w:szCs w:val="20"/>
              </w:rPr>
              <w:t>1</w:t>
            </w:r>
          </w:p>
        </w:tc>
        <w:tc>
          <w:tcPr>
            <w:tcW w:w="3081" w:type="dxa"/>
          </w:tcPr>
          <w:p w:rsidR="00006CF5" w:rsidRPr="003D14DD" w:rsidRDefault="00006CF5" w:rsidP="004D69F2">
            <w:pPr>
              <w:jc w:val="center"/>
              <w:rPr>
                <w:sz w:val="20"/>
                <w:szCs w:val="20"/>
              </w:rPr>
            </w:pPr>
            <w:r w:rsidRPr="003D14DD">
              <w:rPr>
                <w:sz w:val="20"/>
                <w:szCs w:val="20"/>
              </w:rPr>
              <w:t>2</w:t>
            </w:r>
          </w:p>
        </w:tc>
        <w:tc>
          <w:tcPr>
            <w:tcW w:w="2624" w:type="dxa"/>
          </w:tcPr>
          <w:p w:rsidR="00006CF5" w:rsidRPr="003D14DD" w:rsidRDefault="00006CF5" w:rsidP="004D69F2">
            <w:pPr>
              <w:jc w:val="center"/>
              <w:rPr>
                <w:sz w:val="20"/>
                <w:szCs w:val="20"/>
              </w:rPr>
            </w:pPr>
            <w:r w:rsidRPr="003D14DD">
              <w:rPr>
                <w:sz w:val="20"/>
                <w:szCs w:val="20"/>
              </w:rPr>
              <w:t>3</w:t>
            </w:r>
          </w:p>
        </w:tc>
        <w:tc>
          <w:tcPr>
            <w:tcW w:w="958" w:type="dxa"/>
          </w:tcPr>
          <w:p w:rsidR="00006CF5" w:rsidRPr="003D14DD" w:rsidRDefault="00006CF5" w:rsidP="004D69F2">
            <w:pPr>
              <w:jc w:val="center"/>
              <w:rPr>
                <w:sz w:val="20"/>
                <w:szCs w:val="20"/>
              </w:rPr>
            </w:pPr>
          </w:p>
        </w:tc>
        <w:tc>
          <w:tcPr>
            <w:tcW w:w="1492" w:type="dxa"/>
          </w:tcPr>
          <w:p w:rsidR="00006CF5" w:rsidRPr="003D14DD" w:rsidRDefault="00006CF5" w:rsidP="004D69F2">
            <w:pPr>
              <w:jc w:val="center"/>
              <w:rPr>
                <w:sz w:val="20"/>
                <w:szCs w:val="20"/>
              </w:rPr>
            </w:pPr>
            <w:r w:rsidRPr="003D14DD">
              <w:rPr>
                <w:sz w:val="20"/>
                <w:szCs w:val="20"/>
              </w:rPr>
              <w:t>4</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Лекционного типа (лекции)</w:t>
            </w:r>
          </w:p>
        </w:tc>
        <w:tc>
          <w:tcPr>
            <w:tcW w:w="3081" w:type="dxa"/>
            <w:vAlign w:val="center"/>
          </w:tcPr>
          <w:p w:rsidR="00006CF5" w:rsidRPr="003D14DD" w:rsidRDefault="00006CF5" w:rsidP="004D69F2">
            <w:pPr>
              <w:jc w:val="center"/>
              <w:rPr>
                <w:sz w:val="20"/>
                <w:szCs w:val="20"/>
              </w:rPr>
            </w:pPr>
            <w:r w:rsidRPr="003D14DD">
              <w:rPr>
                <w:sz w:val="20"/>
                <w:szCs w:val="20"/>
              </w:rPr>
              <w:t>2</w:t>
            </w:r>
          </w:p>
        </w:tc>
        <w:tc>
          <w:tcPr>
            <w:tcW w:w="2624" w:type="dxa"/>
            <w:vAlign w:val="center"/>
          </w:tcPr>
          <w:p w:rsidR="00006CF5" w:rsidRPr="003D14DD" w:rsidRDefault="00006CF5" w:rsidP="004D69F2">
            <w:pPr>
              <w:jc w:val="center"/>
              <w:rPr>
                <w:i/>
                <w:sz w:val="20"/>
                <w:szCs w:val="20"/>
              </w:rPr>
            </w:pPr>
            <w:r w:rsidRPr="003D14DD">
              <w:rPr>
                <w:i/>
                <w:sz w:val="20"/>
                <w:szCs w:val="20"/>
              </w:rPr>
              <w:t>-</w:t>
            </w:r>
          </w:p>
        </w:tc>
        <w:tc>
          <w:tcPr>
            <w:tcW w:w="958" w:type="dxa"/>
            <w:vAlign w:val="center"/>
          </w:tcPr>
          <w:p w:rsidR="00006CF5" w:rsidRPr="003D14DD" w:rsidRDefault="00006CF5" w:rsidP="004D69F2">
            <w:pPr>
              <w:jc w:val="center"/>
              <w:rPr>
                <w:b/>
                <w:sz w:val="20"/>
                <w:szCs w:val="20"/>
              </w:rPr>
            </w:pPr>
            <w:r w:rsidRPr="003D14DD">
              <w:rPr>
                <w:b/>
                <w:sz w:val="20"/>
                <w:szCs w:val="20"/>
              </w:rPr>
              <w:t>2</w:t>
            </w:r>
          </w:p>
          <w:p w:rsidR="00006CF5" w:rsidRPr="003D14DD" w:rsidRDefault="00006CF5" w:rsidP="004D69F2">
            <w:pPr>
              <w:jc w:val="center"/>
              <w:rPr>
                <w:b/>
                <w:sz w:val="20"/>
                <w:szCs w:val="20"/>
              </w:rPr>
            </w:pPr>
          </w:p>
        </w:tc>
        <w:tc>
          <w:tcPr>
            <w:tcW w:w="1492" w:type="dxa"/>
            <w:vAlign w:val="center"/>
          </w:tcPr>
          <w:p w:rsidR="00006CF5" w:rsidRPr="003D14DD" w:rsidRDefault="00006CF5" w:rsidP="004D69F2">
            <w:pPr>
              <w:jc w:val="center"/>
              <w:rPr>
                <w:b/>
                <w:sz w:val="20"/>
                <w:szCs w:val="20"/>
              </w:rPr>
            </w:pPr>
          </w:p>
        </w:tc>
      </w:tr>
      <w:tr w:rsidR="00006CF5" w:rsidRPr="003D14DD" w:rsidTr="004D69F2">
        <w:trPr>
          <w:trHeight w:val="337"/>
        </w:trPr>
        <w:tc>
          <w:tcPr>
            <w:tcW w:w="0" w:type="auto"/>
          </w:tcPr>
          <w:p w:rsidR="00006CF5" w:rsidRPr="003D14DD" w:rsidRDefault="00006CF5" w:rsidP="004D69F2">
            <w:pPr>
              <w:rPr>
                <w:b/>
                <w:sz w:val="20"/>
                <w:szCs w:val="20"/>
              </w:rPr>
            </w:pPr>
            <w:r w:rsidRPr="003D14DD">
              <w:rPr>
                <w:b/>
                <w:sz w:val="20"/>
                <w:szCs w:val="20"/>
              </w:rPr>
              <w:t>Семинарского типа</w:t>
            </w:r>
          </w:p>
          <w:p w:rsidR="00006CF5" w:rsidRPr="003D14DD" w:rsidRDefault="00006CF5" w:rsidP="004D69F2">
            <w:pPr>
              <w:rPr>
                <w:b/>
                <w:sz w:val="20"/>
                <w:szCs w:val="20"/>
              </w:rPr>
            </w:pPr>
            <w:r w:rsidRPr="003D14DD">
              <w:rPr>
                <w:b/>
                <w:sz w:val="20"/>
                <w:szCs w:val="20"/>
              </w:rPr>
              <w:t>(семинар дискуссия)</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sz w:val="20"/>
                <w:szCs w:val="20"/>
              </w:rPr>
            </w:pPr>
            <w:r w:rsidRPr="003D14DD">
              <w:rPr>
                <w:sz w:val="20"/>
                <w:szCs w:val="20"/>
              </w:rPr>
              <w:t>-</w:t>
            </w:r>
          </w:p>
        </w:tc>
        <w:tc>
          <w:tcPr>
            <w:tcW w:w="958" w:type="dxa"/>
            <w:vAlign w:val="center"/>
          </w:tcPr>
          <w:p w:rsidR="00006CF5" w:rsidRPr="003D14DD" w:rsidRDefault="00006CF5" w:rsidP="004D69F2">
            <w:pPr>
              <w:jc w:val="center"/>
              <w:rPr>
                <w:b/>
                <w:sz w:val="20"/>
                <w:szCs w:val="20"/>
              </w:rPr>
            </w:pPr>
            <w:r w:rsidRPr="003D14DD">
              <w:rPr>
                <w:b/>
                <w:sz w:val="20"/>
                <w:szCs w:val="20"/>
              </w:rPr>
              <w:t>-</w:t>
            </w:r>
          </w:p>
        </w:tc>
        <w:tc>
          <w:tcPr>
            <w:tcW w:w="1492" w:type="dxa"/>
            <w:vAlign w:val="center"/>
          </w:tcPr>
          <w:p w:rsidR="00006CF5" w:rsidRPr="003D14DD" w:rsidRDefault="00006CF5" w:rsidP="004D69F2">
            <w:pPr>
              <w:jc w:val="center"/>
              <w:rPr>
                <w:b/>
                <w:sz w:val="20"/>
                <w:szCs w:val="20"/>
              </w:rPr>
            </w:pPr>
            <w:r w:rsidRPr="003D14DD">
              <w:rPr>
                <w:b/>
                <w:sz w:val="20"/>
                <w:szCs w:val="20"/>
              </w:rPr>
              <w:t>-</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Семинарского типа</w:t>
            </w:r>
          </w:p>
          <w:p w:rsidR="00006CF5" w:rsidRPr="003D14DD" w:rsidRDefault="00006CF5" w:rsidP="004D69F2">
            <w:pPr>
              <w:rPr>
                <w:b/>
                <w:sz w:val="20"/>
                <w:szCs w:val="20"/>
              </w:rPr>
            </w:pPr>
            <w:r w:rsidRPr="003D14DD">
              <w:rPr>
                <w:b/>
                <w:sz w:val="20"/>
                <w:szCs w:val="20"/>
              </w:rPr>
              <w:t>(практические занятия)</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sz w:val="20"/>
                <w:szCs w:val="20"/>
              </w:rPr>
            </w:pPr>
            <w:r w:rsidRPr="003D14DD">
              <w:rPr>
                <w:sz w:val="20"/>
                <w:szCs w:val="20"/>
              </w:rPr>
              <w:t>10</w:t>
            </w:r>
          </w:p>
        </w:tc>
        <w:tc>
          <w:tcPr>
            <w:tcW w:w="958" w:type="dxa"/>
            <w:vAlign w:val="center"/>
          </w:tcPr>
          <w:p w:rsidR="00006CF5" w:rsidRPr="003D14DD" w:rsidRDefault="00006CF5" w:rsidP="004D69F2">
            <w:pPr>
              <w:jc w:val="center"/>
              <w:rPr>
                <w:b/>
                <w:sz w:val="20"/>
                <w:szCs w:val="20"/>
              </w:rPr>
            </w:pPr>
            <w:r w:rsidRPr="003D14DD">
              <w:rPr>
                <w:b/>
                <w:sz w:val="20"/>
                <w:szCs w:val="20"/>
              </w:rPr>
              <w:t>10</w:t>
            </w:r>
          </w:p>
        </w:tc>
        <w:tc>
          <w:tcPr>
            <w:tcW w:w="1492" w:type="dxa"/>
            <w:vAlign w:val="center"/>
          </w:tcPr>
          <w:p w:rsidR="00006CF5" w:rsidRPr="003D14DD" w:rsidRDefault="00006CF5" w:rsidP="004D69F2">
            <w:pPr>
              <w:jc w:val="center"/>
              <w:rPr>
                <w:b/>
                <w:sz w:val="20"/>
                <w:szCs w:val="20"/>
              </w:rPr>
            </w:pPr>
            <w:r w:rsidRPr="003D14DD">
              <w:rPr>
                <w:b/>
                <w:sz w:val="20"/>
                <w:szCs w:val="20"/>
              </w:rPr>
              <w:t>-</w:t>
            </w:r>
          </w:p>
        </w:tc>
      </w:tr>
      <w:tr w:rsidR="00006CF5" w:rsidRPr="003D14DD" w:rsidTr="004D69F2">
        <w:tc>
          <w:tcPr>
            <w:tcW w:w="0" w:type="auto"/>
          </w:tcPr>
          <w:p w:rsidR="00006CF5" w:rsidRPr="003D14DD" w:rsidRDefault="00006CF5" w:rsidP="004D69F2">
            <w:pPr>
              <w:rPr>
                <w:i/>
                <w:sz w:val="20"/>
                <w:szCs w:val="20"/>
              </w:rPr>
            </w:pPr>
            <w:r w:rsidRPr="003D14DD">
              <w:rPr>
                <w:i/>
                <w:sz w:val="20"/>
                <w:szCs w:val="20"/>
              </w:rPr>
              <w:t xml:space="preserve">в том числе в форме практической подготовки </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i/>
                <w:sz w:val="20"/>
                <w:szCs w:val="20"/>
              </w:rPr>
            </w:pPr>
            <w:r w:rsidRPr="003D14DD">
              <w:rPr>
                <w:i/>
                <w:sz w:val="20"/>
                <w:szCs w:val="20"/>
              </w:rPr>
              <w:t>-</w:t>
            </w:r>
          </w:p>
        </w:tc>
        <w:tc>
          <w:tcPr>
            <w:tcW w:w="958" w:type="dxa"/>
            <w:vAlign w:val="center"/>
          </w:tcPr>
          <w:p w:rsidR="00006CF5" w:rsidRPr="003D14DD" w:rsidRDefault="00006CF5" w:rsidP="004D69F2">
            <w:pPr>
              <w:jc w:val="center"/>
              <w:rPr>
                <w:b/>
                <w:sz w:val="20"/>
                <w:szCs w:val="20"/>
              </w:rPr>
            </w:pPr>
            <w:r w:rsidRPr="003D14DD">
              <w:rPr>
                <w:b/>
                <w:sz w:val="20"/>
                <w:szCs w:val="20"/>
              </w:rPr>
              <w:t>-</w:t>
            </w:r>
          </w:p>
        </w:tc>
        <w:tc>
          <w:tcPr>
            <w:tcW w:w="1492" w:type="dxa"/>
            <w:vAlign w:val="center"/>
          </w:tcPr>
          <w:p w:rsidR="00006CF5" w:rsidRPr="003D14DD" w:rsidRDefault="00006CF5" w:rsidP="004D69F2">
            <w:pPr>
              <w:jc w:val="center"/>
              <w:rPr>
                <w:b/>
                <w:sz w:val="20"/>
                <w:szCs w:val="20"/>
              </w:rPr>
            </w:pPr>
            <w:r w:rsidRPr="003D14DD">
              <w:rPr>
                <w:b/>
                <w:sz w:val="20"/>
                <w:szCs w:val="20"/>
              </w:rPr>
              <w:t>4</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Семинарского типа</w:t>
            </w:r>
          </w:p>
          <w:p w:rsidR="00006CF5" w:rsidRPr="003D14DD" w:rsidRDefault="00006CF5" w:rsidP="004D69F2">
            <w:pPr>
              <w:rPr>
                <w:b/>
                <w:sz w:val="20"/>
                <w:szCs w:val="20"/>
              </w:rPr>
            </w:pPr>
            <w:r w:rsidRPr="003D14DD">
              <w:rPr>
                <w:b/>
                <w:sz w:val="20"/>
                <w:szCs w:val="20"/>
              </w:rPr>
              <w:t>(курсовое проектирование (работа))</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sz w:val="20"/>
                <w:szCs w:val="20"/>
              </w:rPr>
            </w:pPr>
            <w:r w:rsidRPr="003D14DD">
              <w:rPr>
                <w:sz w:val="20"/>
                <w:szCs w:val="20"/>
              </w:rPr>
              <w:t>-</w:t>
            </w:r>
          </w:p>
        </w:tc>
        <w:tc>
          <w:tcPr>
            <w:tcW w:w="958" w:type="dxa"/>
            <w:vAlign w:val="center"/>
          </w:tcPr>
          <w:p w:rsidR="00006CF5" w:rsidRPr="003D14DD" w:rsidRDefault="00006CF5" w:rsidP="004D69F2">
            <w:pPr>
              <w:jc w:val="center"/>
              <w:rPr>
                <w:sz w:val="20"/>
                <w:szCs w:val="20"/>
              </w:rPr>
            </w:pPr>
            <w:r w:rsidRPr="003D14DD">
              <w:rPr>
                <w:sz w:val="20"/>
                <w:szCs w:val="20"/>
              </w:rPr>
              <w:t>-</w:t>
            </w:r>
          </w:p>
        </w:tc>
        <w:tc>
          <w:tcPr>
            <w:tcW w:w="1492" w:type="dxa"/>
            <w:vAlign w:val="center"/>
          </w:tcPr>
          <w:p w:rsidR="00006CF5" w:rsidRPr="003D14DD" w:rsidRDefault="00006CF5" w:rsidP="004D69F2">
            <w:pPr>
              <w:jc w:val="center"/>
              <w:rPr>
                <w:sz w:val="20"/>
                <w:szCs w:val="20"/>
              </w:rPr>
            </w:pPr>
            <w:r w:rsidRPr="003D14DD">
              <w:rPr>
                <w:sz w:val="20"/>
                <w:szCs w:val="20"/>
              </w:rPr>
              <w:t>-</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Семинарского типа</w:t>
            </w:r>
          </w:p>
          <w:p w:rsidR="00006CF5" w:rsidRPr="003D14DD" w:rsidRDefault="00006CF5" w:rsidP="004D69F2">
            <w:pPr>
              <w:rPr>
                <w:b/>
                <w:sz w:val="20"/>
                <w:szCs w:val="20"/>
              </w:rPr>
            </w:pPr>
            <w:r w:rsidRPr="003D14DD">
              <w:rPr>
                <w:b/>
                <w:sz w:val="20"/>
                <w:szCs w:val="20"/>
              </w:rPr>
              <w:t>(лабораторные работы)</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sz w:val="20"/>
                <w:szCs w:val="20"/>
              </w:rPr>
            </w:pPr>
            <w:r w:rsidRPr="003D14DD">
              <w:rPr>
                <w:sz w:val="20"/>
                <w:szCs w:val="20"/>
              </w:rPr>
              <w:t>-</w:t>
            </w:r>
          </w:p>
        </w:tc>
        <w:tc>
          <w:tcPr>
            <w:tcW w:w="958" w:type="dxa"/>
            <w:vAlign w:val="center"/>
          </w:tcPr>
          <w:p w:rsidR="00006CF5" w:rsidRPr="003D14DD" w:rsidRDefault="00006CF5" w:rsidP="004D69F2">
            <w:pPr>
              <w:jc w:val="center"/>
              <w:rPr>
                <w:sz w:val="20"/>
                <w:szCs w:val="20"/>
              </w:rPr>
            </w:pPr>
            <w:r w:rsidRPr="003D14DD">
              <w:rPr>
                <w:sz w:val="20"/>
                <w:szCs w:val="20"/>
              </w:rPr>
              <w:t>-</w:t>
            </w:r>
          </w:p>
        </w:tc>
        <w:tc>
          <w:tcPr>
            <w:tcW w:w="1492" w:type="dxa"/>
            <w:vAlign w:val="center"/>
          </w:tcPr>
          <w:p w:rsidR="00006CF5" w:rsidRPr="003D14DD" w:rsidRDefault="00006CF5" w:rsidP="004D69F2">
            <w:pPr>
              <w:jc w:val="center"/>
              <w:rPr>
                <w:sz w:val="20"/>
                <w:szCs w:val="20"/>
              </w:rPr>
            </w:pPr>
            <w:r w:rsidRPr="003D14DD">
              <w:rPr>
                <w:sz w:val="20"/>
                <w:szCs w:val="20"/>
              </w:rPr>
              <w:t>-</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Промежуточная аттестация (экзамен)</w:t>
            </w:r>
          </w:p>
        </w:tc>
        <w:tc>
          <w:tcPr>
            <w:tcW w:w="3081" w:type="dxa"/>
            <w:vAlign w:val="center"/>
          </w:tcPr>
          <w:p w:rsidR="00006CF5" w:rsidRPr="003D14DD" w:rsidRDefault="00006CF5" w:rsidP="004D69F2">
            <w:pPr>
              <w:jc w:val="center"/>
              <w:rPr>
                <w:sz w:val="20"/>
                <w:szCs w:val="20"/>
              </w:rPr>
            </w:pPr>
            <w:r w:rsidRPr="003D14DD">
              <w:rPr>
                <w:sz w:val="20"/>
                <w:szCs w:val="20"/>
              </w:rPr>
              <w:t>2,2</w:t>
            </w:r>
          </w:p>
        </w:tc>
        <w:tc>
          <w:tcPr>
            <w:tcW w:w="2624" w:type="dxa"/>
            <w:vAlign w:val="center"/>
          </w:tcPr>
          <w:p w:rsidR="00006CF5" w:rsidRPr="003D14DD" w:rsidRDefault="00006CF5" w:rsidP="004D69F2">
            <w:pPr>
              <w:jc w:val="center"/>
              <w:rPr>
                <w:sz w:val="20"/>
                <w:szCs w:val="20"/>
              </w:rPr>
            </w:pPr>
            <w:r w:rsidRPr="003D14DD">
              <w:rPr>
                <w:sz w:val="20"/>
                <w:szCs w:val="20"/>
              </w:rPr>
              <w:t>-</w:t>
            </w:r>
          </w:p>
        </w:tc>
        <w:tc>
          <w:tcPr>
            <w:tcW w:w="958" w:type="dxa"/>
            <w:vAlign w:val="center"/>
          </w:tcPr>
          <w:p w:rsidR="00006CF5" w:rsidRPr="003D14DD" w:rsidRDefault="00006CF5" w:rsidP="004D69F2">
            <w:pPr>
              <w:jc w:val="center"/>
              <w:rPr>
                <w:b/>
                <w:sz w:val="20"/>
                <w:szCs w:val="20"/>
              </w:rPr>
            </w:pPr>
            <w:r w:rsidRPr="003D14DD">
              <w:rPr>
                <w:b/>
                <w:sz w:val="20"/>
                <w:szCs w:val="20"/>
              </w:rPr>
              <w:t>2,2</w:t>
            </w:r>
          </w:p>
        </w:tc>
        <w:tc>
          <w:tcPr>
            <w:tcW w:w="1492" w:type="dxa"/>
            <w:vAlign w:val="center"/>
          </w:tcPr>
          <w:p w:rsidR="00006CF5" w:rsidRPr="003D14DD" w:rsidRDefault="00006CF5" w:rsidP="004D69F2">
            <w:pPr>
              <w:jc w:val="center"/>
              <w:rPr>
                <w:b/>
                <w:sz w:val="20"/>
                <w:szCs w:val="20"/>
              </w:rPr>
            </w:pPr>
          </w:p>
        </w:tc>
      </w:tr>
      <w:tr w:rsidR="00006CF5" w:rsidRPr="003D14DD" w:rsidTr="004D69F2">
        <w:trPr>
          <w:trHeight w:val="160"/>
        </w:trPr>
        <w:tc>
          <w:tcPr>
            <w:tcW w:w="0" w:type="auto"/>
            <w:vAlign w:val="center"/>
          </w:tcPr>
          <w:p w:rsidR="00006CF5" w:rsidRPr="003D14DD" w:rsidRDefault="00006CF5" w:rsidP="004D69F2">
            <w:pPr>
              <w:jc w:val="center"/>
              <w:rPr>
                <w:sz w:val="20"/>
                <w:szCs w:val="20"/>
              </w:rPr>
            </w:pPr>
            <w:r w:rsidRPr="003D14DD">
              <w:rPr>
                <w:sz w:val="20"/>
                <w:szCs w:val="20"/>
              </w:rPr>
              <w:t xml:space="preserve">Итого </w:t>
            </w:r>
          </w:p>
        </w:tc>
        <w:tc>
          <w:tcPr>
            <w:tcW w:w="3081" w:type="dxa"/>
            <w:vAlign w:val="center"/>
          </w:tcPr>
          <w:p w:rsidR="00006CF5" w:rsidRPr="003D14DD" w:rsidRDefault="00006CF5" w:rsidP="004D69F2">
            <w:pPr>
              <w:jc w:val="center"/>
              <w:rPr>
                <w:sz w:val="20"/>
                <w:szCs w:val="20"/>
              </w:rPr>
            </w:pPr>
            <w:r w:rsidRPr="003D14DD">
              <w:rPr>
                <w:sz w:val="20"/>
                <w:szCs w:val="20"/>
              </w:rPr>
              <w:t>4,2</w:t>
            </w:r>
          </w:p>
        </w:tc>
        <w:tc>
          <w:tcPr>
            <w:tcW w:w="2624" w:type="dxa"/>
            <w:vAlign w:val="center"/>
          </w:tcPr>
          <w:p w:rsidR="00006CF5" w:rsidRPr="003D14DD" w:rsidRDefault="00006CF5" w:rsidP="004D69F2">
            <w:pPr>
              <w:jc w:val="center"/>
              <w:rPr>
                <w:sz w:val="20"/>
                <w:szCs w:val="20"/>
              </w:rPr>
            </w:pPr>
            <w:r w:rsidRPr="003D14DD">
              <w:rPr>
                <w:sz w:val="20"/>
                <w:szCs w:val="20"/>
              </w:rPr>
              <w:t>10</w:t>
            </w:r>
          </w:p>
        </w:tc>
        <w:tc>
          <w:tcPr>
            <w:tcW w:w="958" w:type="dxa"/>
            <w:vAlign w:val="center"/>
          </w:tcPr>
          <w:p w:rsidR="00006CF5" w:rsidRPr="003D14DD" w:rsidRDefault="00006CF5" w:rsidP="004D69F2">
            <w:pPr>
              <w:jc w:val="center"/>
              <w:rPr>
                <w:b/>
                <w:sz w:val="20"/>
                <w:szCs w:val="20"/>
              </w:rPr>
            </w:pPr>
            <w:r w:rsidRPr="003D14DD">
              <w:rPr>
                <w:b/>
                <w:sz w:val="20"/>
                <w:szCs w:val="20"/>
              </w:rPr>
              <w:t>14,2</w:t>
            </w:r>
          </w:p>
        </w:tc>
        <w:tc>
          <w:tcPr>
            <w:tcW w:w="1492" w:type="dxa"/>
            <w:vAlign w:val="center"/>
          </w:tcPr>
          <w:p w:rsidR="00006CF5" w:rsidRPr="003D14DD" w:rsidRDefault="00006CF5" w:rsidP="004D69F2">
            <w:pPr>
              <w:jc w:val="center"/>
              <w:rPr>
                <w:b/>
                <w:sz w:val="20"/>
                <w:szCs w:val="20"/>
              </w:rPr>
            </w:pPr>
            <w:r w:rsidRPr="003D14DD">
              <w:rPr>
                <w:b/>
                <w:sz w:val="20"/>
                <w:szCs w:val="20"/>
              </w:rPr>
              <w:t>4</w:t>
            </w:r>
          </w:p>
        </w:tc>
      </w:tr>
    </w:tbl>
    <w:p w:rsidR="00006CF5" w:rsidRPr="003D14DD" w:rsidRDefault="00006CF5" w:rsidP="00006CF5">
      <w:pPr>
        <w:suppressAutoHyphens/>
        <w:rPr>
          <w:b/>
          <w:bCs/>
          <w:sz w:val="20"/>
          <w:szCs w:val="20"/>
        </w:rPr>
      </w:pPr>
    </w:p>
    <w:p w:rsidR="00006CF5" w:rsidRPr="003D14DD" w:rsidRDefault="00006CF5" w:rsidP="00006CF5">
      <w:pPr>
        <w:suppressAutoHyphens/>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006CF5" w:rsidRPr="003D14DD" w:rsidRDefault="00006CF5" w:rsidP="00006CF5">
      <w:pPr>
        <w:suppressAutoHyphens/>
        <w:rPr>
          <w:i/>
          <w:sz w:val="20"/>
          <w:szCs w:val="20"/>
        </w:rPr>
      </w:pPr>
    </w:p>
    <w:p w:rsidR="00006CF5" w:rsidRPr="003D14DD" w:rsidRDefault="00006CF5" w:rsidP="00006CF5">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006CF5" w:rsidRPr="003D14DD" w:rsidRDefault="00006CF5" w:rsidP="00006CF5">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006CF5" w:rsidRPr="003D14DD" w:rsidRDefault="00006CF5" w:rsidP="00006CF5">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006CF5" w:rsidRPr="003D14DD" w:rsidRDefault="00006CF5" w:rsidP="00006CF5">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006CF5" w:rsidRPr="003D14DD" w:rsidRDefault="00006CF5" w:rsidP="00006CF5">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06CF5" w:rsidRPr="003D14DD" w:rsidRDefault="00006CF5" w:rsidP="00006CF5">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06CF5" w:rsidRPr="003D14DD" w:rsidRDefault="00006CF5" w:rsidP="00006CF5">
      <w:pPr>
        <w:tabs>
          <w:tab w:val="left" w:pos="900"/>
        </w:tabs>
        <w:suppressAutoHyphens/>
        <w:overflowPunct w:val="0"/>
        <w:autoSpaceDE w:val="0"/>
        <w:autoSpaceDN w:val="0"/>
        <w:adjustRightInd w:val="0"/>
        <w:ind w:firstLine="709"/>
        <w:jc w:val="both"/>
        <w:rPr>
          <w:b/>
          <w:sz w:val="20"/>
          <w:szCs w:val="20"/>
        </w:rPr>
      </w:pPr>
    </w:p>
    <w:p w:rsidR="00006CF5" w:rsidRPr="003D14DD" w:rsidRDefault="00006CF5" w:rsidP="00006CF5">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06CF5" w:rsidRPr="003D14DD" w:rsidRDefault="00006CF5" w:rsidP="00006CF5">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006CF5" w:rsidRPr="003D14DD" w:rsidRDefault="00006CF5" w:rsidP="00006CF5">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006CF5" w:rsidRPr="003D14DD" w:rsidRDefault="00006CF5" w:rsidP="00006CF5">
      <w:pPr>
        <w:ind w:firstLine="709"/>
        <w:rPr>
          <w:b/>
          <w:sz w:val="20"/>
          <w:szCs w:val="20"/>
        </w:rPr>
      </w:pPr>
    </w:p>
    <w:p w:rsidR="00006CF5" w:rsidRPr="003D14DD" w:rsidRDefault="00006CF5" w:rsidP="00006CF5">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8348FA" w:rsidRPr="008348FA" w:rsidRDefault="008348FA" w:rsidP="008348FA">
      <w:pPr>
        <w:shd w:val="clear" w:color="auto" w:fill="FFFFFF"/>
        <w:ind w:firstLine="709"/>
        <w:jc w:val="both"/>
        <w:rPr>
          <w:rFonts w:eastAsia="Calibri"/>
          <w:sz w:val="20"/>
          <w:szCs w:val="20"/>
        </w:rPr>
      </w:pPr>
      <w:r w:rsidRPr="008348F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348FA">
        <w:rPr>
          <w:rFonts w:eastAsia="Calibri"/>
          <w:sz w:val="20"/>
          <w:szCs w:val="20"/>
        </w:rPr>
        <w:t>тифлоинформационных</w:t>
      </w:r>
      <w:proofErr w:type="spellEnd"/>
      <w:r w:rsidRPr="008348FA">
        <w:rPr>
          <w:rFonts w:eastAsia="Calibri"/>
          <w:sz w:val="20"/>
          <w:szCs w:val="20"/>
        </w:rPr>
        <w:t xml:space="preserve"> устройств.</w:t>
      </w:r>
    </w:p>
    <w:p w:rsidR="008348FA" w:rsidRPr="008348FA" w:rsidRDefault="008348FA" w:rsidP="008348FA">
      <w:pPr>
        <w:shd w:val="clear" w:color="auto" w:fill="FFFFFF"/>
        <w:tabs>
          <w:tab w:val="left" w:pos="993"/>
        </w:tabs>
        <w:ind w:firstLine="709"/>
        <w:jc w:val="both"/>
        <w:rPr>
          <w:rFonts w:eastAsia="Calibri"/>
          <w:sz w:val="20"/>
          <w:szCs w:val="20"/>
        </w:rPr>
      </w:pPr>
      <w:r w:rsidRPr="008348F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348FA" w:rsidRPr="008348FA" w:rsidRDefault="008348FA" w:rsidP="008348FA">
      <w:pPr>
        <w:ind w:firstLine="709"/>
        <w:jc w:val="both"/>
        <w:rPr>
          <w:rFonts w:eastAsia="Calibri"/>
          <w:sz w:val="20"/>
          <w:szCs w:val="20"/>
        </w:rPr>
      </w:pPr>
      <w:r w:rsidRPr="008348F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348FA" w:rsidRPr="008348FA" w:rsidRDefault="008348FA" w:rsidP="008348FA">
      <w:pPr>
        <w:ind w:firstLine="709"/>
        <w:jc w:val="both"/>
        <w:rPr>
          <w:rFonts w:eastAsia="Calibri"/>
          <w:sz w:val="20"/>
          <w:szCs w:val="20"/>
        </w:rPr>
      </w:pPr>
      <w:r w:rsidRPr="008348F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348FA" w:rsidRPr="008348FA" w:rsidRDefault="008348FA" w:rsidP="008348FA">
      <w:pPr>
        <w:ind w:firstLine="709"/>
        <w:jc w:val="both"/>
        <w:rPr>
          <w:rFonts w:eastAsia="Calibri"/>
          <w:sz w:val="20"/>
          <w:szCs w:val="20"/>
        </w:rPr>
      </w:pPr>
      <w:r w:rsidRPr="008348F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8348FA" w:rsidRPr="008348FA" w:rsidRDefault="008348FA" w:rsidP="008348FA">
      <w:pPr>
        <w:shd w:val="clear" w:color="auto" w:fill="FFFFFF"/>
        <w:tabs>
          <w:tab w:val="left" w:pos="888"/>
        </w:tabs>
        <w:ind w:firstLine="709"/>
        <w:jc w:val="both"/>
        <w:rPr>
          <w:rFonts w:eastAsia="Calibri"/>
          <w:sz w:val="20"/>
          <w:szCs w:val="20"/>
        </w:rPr>
      </w:pPr>
      <w:r w:rsidRPr="008348FA">
        <w:rPr>
          <w:rFonts w:eastAsia="Calibri"/>
          <w:sz w:val="20"/>
          <w:szCs w:val="20"/>
        </w:rPr>
        <w:t>-</w:t>
      </w:r>
      <w:r w:rsidRPr="008348F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348FA" w:rsidRPr="008348FA" w:rsidRDefault="008348FA" w:rsidP="008348FA">
      <w:pPr>
        <w:ind w:firstLine="709"/>
        <w:jc w:val="both"/>
        <w:rPr>
          <w:rFonts w:eastAsia="Calibri"/>
          <w:sz w:val="20"/>
          <w:szCs w:val="20"/>
        </w:rPr>
      </w:pPr>
      <w:r w:rsidRPr="008348F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348FA" w:rsidRPr="008348FA" w:rsidRDefault="008348FA" w:rsidP="008348FA">
      <w:pPr>
        <w:ind w:firstLine="709"/>
        <w:jc w:val="both"/>
        <w:rPr>
          <w:rFonts w:eastAsia="Calibri"/>
          <w:sz w:val="20"/>
          <w:szCs w:val="20"/>
        </w:rPr>
      </w:pPr>
      <w:r w:rsidRPr="008348FA">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348FA" w:rsidRPr="008348FA" w:rsidRDefault="008348FA" w:rsidP="008348FA">
      <w:pPr>
        <w:ind w:firstLine="709"/>
        <w:jc w:val="both"/>
        <w:rPr>
          <w:rFonts w:eastAsia="Calibri"/>
          <w:sz w:val="20"/>
          <w:szCs w:val="20"/>
        </w:rPr>
      </w:pPr>
      <w:r w:rsidRPr="008348FA">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348FA" w:rsidRPr="008348FA" w:rsidRDefault="008348FA" w:rsidP="008348FA">
      <w:pPr>
        <w:ind w:firstLine="709"/>
        <w:jc w:val="both"/>
        <w:rPr>
          <w:rFonts w:eastAsia="Calibri"/>
          <w:sz w:val="20"/>
          <w:szCs w:val="20"/>
        </w:rPr>
      </w:pPr>
      <w:r w:rsidRPr="008348F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348FA" w:rsidRPr="008348FA" w:rsidRDefault="008348FA" w:rsidP="008348FA">
      <w:pPr>
        <w:ind w:firstLine="709"/>
        <w:jc w:val="both"/>
        <w:rPr>
          <w:rFonts w:eastAsia="Calibri"/>
          <w:sz w:val="20"/>
          <w:szCs w:val="20"/>
        </w:rPr>
      </w:pPr>
      <w:r w:rsidRPr="008348FA">
        <w:rPr>
          <w:rFonts w:eastAsia="Calibri"/>
          <w:sz w:val="20"/>
          <w:szCs w:val="20"/>
        </w:rPr>
        <w:t>- продолжительность сдачи экзамена, проводимого в письменной форме, - не более чем на 90 минут;</w:t>
      </w:r>
    </w:p>
    <w:p w:rsidR="008348FA" w:rsidRPr="008348FA" w:rsidRDefault="008348FA" w:rsidP="008348FA">
      <w:pPr>
        <w:ind w:firstLine="709"/>
        <w:jc w:val="both"/>
        <w:rPr>
          <w:rFonts w:eastAsia="Calibri"/>
          <w:sz w:val="20"/>
          <w:szCs w:val="20"/>
        </w:rPr>
      </w:pPr>
      <w:r w:rsidRPr="008348F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8348FA" w:rsidRPr="008348FA" w:rsidRDefault="008348FA" w:rsidP="008348FA">
      <w:pPr>
        <w:ind w:firstLine="709"/>
        <w:jc w:val="both"/>
        <w:rPr>
          <w:rFonts w:eastAsia="Calibri"/>
          <w:sz w:val="20"/>
          <w:szCs w:val="20"/>
        </w:rPr>
      </w:pPr>
      <w:r w:rsidRPr="008348F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348FA" w:rsidRPr="008348FA" w:rsidRDefault="008348FA" w:rsidP="008348FA">
      <w:pPr>
        <w:ind w:firstLine="709"/>
        <w:jc w:val="both"/>
        <w:rPr>
          <w:rFonts w:eastAsia="Calibri"/>
          <w:sz w:val="20"/>
          <w:szCs w:val="20"/>
        </w:rPr>
      </w:pPr>
      <w:r w:rsidRPr="008348FA">
        <w:rPr>
          <w:rFonts w:eastAsia="Calibri"/>
          <w:sz w:val="20"/>
          <w:szCs w:val="20"/>
        </w:rPr>
        <w:t>а) для слепых:</w:t>
      </w:r>
    </w:p>
    <w:p w:rsidR="008348FA" w:rsidRPr="008348FA" w:rsidRDefault="008348FA" w:rsidP="008348FA">
      <w:pPr>
        <w:shd w:val="clear" w:color="auto" w:fill="FFFFFF"/>
        <w:tabs>
          <w:tab w:val="left" w:pos="955"/>
        </w:tabs>
        <w:ind w:firstLine="709"/>
        <w:jc w:val="both"/>
        <w:rPr>
          <w:rFonts w:eastAsia="Calibri"/>
          <w:sz w:val="20"/>
          <w:szCs w:val="20"/>
        </w:rPr>
      </w:pPr>
      <w:r w:rsidRPr="008348FA">
        <w:rPr>
          <w:rFonts w:eastAsia="Calibri"/>
          <w:sz w:val="20"/>
          <w:szCs w:val="20"/>
        </w:rPr>
        <w:t>-</w:t>
      </w:r>
      <w:r w:rsidRPr="008348F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8348FA">
        <w:rPr>
          <w:rFonts w:eastAsia="Calibri"/>
          <w:sz w:val="20"/>
          <w:szCs w:val="20"/>
        </w:rPr>
        <w:t>надиктовываются</w:t>
      </w:r>
      <w:proofErr w:type="spellEnd"/>
      <w:r w:rsidRPr="008348FA">
        <w:rPr>
          <w:rFonts w:eastAsia="Calibri"/>
          <w:sz w:val="20"/>
          <w:szCs w:val="20"/>
        </w:rPr>
        <w:t xml:space="preserve"> ассистенту;</w:t>
      </w:r>
    </w:p>
    <w:p w:rsidR="008348FA" w:rsidRPr="008348FA" w:rsidRDefault="008348FA" w:rsidP="008348FA">
      <w:pPr>
        <w:ind w:firstLine="709"/>
        <w:jc w:val="both"/>
        <w:rPr>
          <w:rFonts w:eastAsia="Calibri"/>
          <w:sz w:val="20"/>
          <w:szCs w:val="20"/>
        </w:rPr>
      </w:pPr>
      <w:r w:rsidRPr="008348FA">
        <w:rPr>
          <w:rFonts w:eastAsia="Calibri"/>
          <w:sz w:val="20"/>
          <w:szCs w:val="20"/>
        </w:rPr>
        <w:t>б) для слабовидящих:</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348FA">
        <w:rPr>
          <w:rFonts w:eastAsia="Calibri"/>
          <w:sz w:val="20"/>
          <w:szCs w:val="20"/>
        </w:rPr>
        <w:t>Jaws</w:t>
      </w:r>
      <w:proofErr w:type="spellEnd"/>
      <w:r w:rsidRPr="008348FA">
        <w:rPr>
          <w:rFonts w:eastAsia="Calibri"/>
          <w:sz w:val="20"/>
          <w:szCs w:val="20"/>
        </w:rPr>
        <w:t>;</w:t>
      </w:r>
    </w:p>
    <w:p w:rsidR="008348FA" w:rsidRPr="008348FA" w:rsidRDefault="008348FA" w:rsidP="008348FA">
      <w:pPr>
        <w:ind w:firstLine="709"/>
        <w:jc w:val="both"/>
        <w:rPr>
          <w:rFonts w:eastAsia="Calibri"/>
          <w:sz w:val="20"/>
          <w:szCs w:val="20"/>
        </w:rPr>
      </w:pPr>
      <w:r w:rsidRPr="008348FA">
        <w:rPr>
          <w:rFonts w:eastAsia="Calibri"/>
          <w:sz w:val="20"/>
          <w:szCs w:val="20"/>
        </w:rPr>
        <w:lastRenderedPageBreak/>
        <w:t>- обеспечивается индивидуальное равномерное освещение не менее 300 люкс;</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 при необходимости обучающимся предоставляется увеличивающее </w:t>
      </w:r>
      <w:proofErr w:type="spellStart"/>
      <w:r w:rsidRPr="008348FA">
        <w:rPr>
          <w:rFonts w:eastAsia="Calibri"/>
          <w:sz w:val="20"/>
          <w:szCs w:val="20"/>
        </w:rPr>
        <w:t>устройство,допускается</w:t>
      </w:r>
      <w:proofErr w:type="spellEnd"/>
      <w:r w:rsidRPr="008348FA">
        <w:rPr>
          <w:rFonts w:eastAsia="Calibri"/>
          <w:sz w:val="20"/>
          <w:szCs w:val="20"/>
        </w:rPr>
        <w:t xml:space="preserve"> использование увеличивающих устройств, имеющихся у обучающихся;</w:t>
      </w:r>
    </w:p>
    <w:p w:rsidR="008348FA" w:rsidRPr="008348FA" w:rsidRDefault="008348FA" w:rsidP="008348FA">
      <w:pPr>
        <w:ind w:firstLine="709"/>
        <w:jc w:val="both"/>
        <w:rPr>
          <w:rFonts w:eastAsia="Calibri"/>
          <w:sz w:val="20"/>
          <w:szCs w:val="20"/>
        </w:rPr>
      </w:pPr>
      <w:r w:rsidRPr="008348FA">
        <w:rPr>
          <w:rFonts w:eastAsia="Calibri"/>
          <w:sz w:val="20"/>
          <w:szCs w:val="20"/>
        </w:rPr>
        <w:t>в) для глухих и слабослышащих, с тяжелыми нарушениями речи:</w:t>
      </w:r>
    </w:p>
    <w:p w:rsidR="008348FA" w:rsidRPr="008348FA" w:rsidRDefault="008348FA" w:rsidP="008348FA">
      <w:pPr>
        <w:ind w:firstLine="709"/>
        <w:jc w:val="both"/>
        <w:rPr>
          <w:rFonts w:eastAsia="Calibri"/>
          <w:sz w:val="20"/>
          <w:szCs w:val="20"/>
        </w:rPr>
      </w:pPr>
      <w:r w:rsidRPr="008348FA">
        <w:rPr>
          <w:rFonts w:eastAsia="Calibri"/>
          <w:sz w:val="20"/>
          <w:szCs w:val="20"/>
        </w:rPr>
        <w:t>- имеется в наличии информационная система "Исток" для слабослышащих коллективного пользования;</w:t>
      </w:r>
    </w:p>
    <w:p w:rsidR="008348FA" w:rsidRPr="008348FA" w:rsidRDefault="008348FA" w:rsidP="008348FA">
      <w:pPr>
        <w:ind w:firstLine="709"/>
        <w:jc w:val="both"/>
        <w:rPr>
          <w:rFonts w:eastAsia="Calibri"/>
          <w:sz w:val="20"/>
          <w:szCs w:val="20"/>
        </w:rPr>
      </w:pPr>
      <w:r w:rsidRPr="008348FA">
        <w:rPr>
          <w:rFonts w:eastAsia="Calibri"/>
          <w:sz w:val="20"/>
          <w:szCs w:val="20"/>
        </w:rPr>
        <w:t>- по их желанию испытания проводятся в электронной или письменной форме;</w:t>
      </w:r>
    </w:p>
    <w:p w:rsidR="008348FA" w:rsidRPr="008348FA" w:rsidRDefault="008348FA" w:rsidP="008348FA">
      <w:pPr>
        <w:ind w:firstLine="709"/>
        <w:jc w:val="both"/>
        <w:rPr>
          <w:rFonts w:eastAsia="Calibri"/>
          <w:sz w:val="20"/>
          <w:szCs w:val="20"/>
        </w:rPr>
      </w:pPr>
      <w:r w:rsidRPr="008348FA">
        <w:rPr>
          <w:rFonts w:eastAsia="Calibri"/>
          <w:sz w:val="20"/>
          <w:szCs w:val="20"/>
        </w:rPr>
        <w:t>г) для лиц с нарушениями опорно-двигательного аппарата:</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 тестовые и </w:t>
      </w:r>
      <w:proofErr w:type="spellStart"/>
      <w:r w:rsidRPr="008348FA">
        <w:rPr>
          <w:rFonts w:eastAsia="Calibri"/>
          <w:sz w:val="20"/>
          <w:szCs w:val="20"/>
        </w:rPr>
        <w:t>тренинговые</w:t>
      </w:r>
      <w:proofErr w:type="spellEnd"/>
      <w:r w:rsidRPr="008348F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348FA" w:rsidRPr="008348FA" w:rsidRDefault="008348FA" w:rsidP="008348FA">
      <w:pPr>
        <w:ind w:firstLine="709"/>
        <w:jc w:val="both"/>
        <w:rPr>
          <w:rFonts w:eastAsia="Calibri"/>
          <w:sz w:val="20"/>
          <w:szCs w:val="20"/>
        </w:rPr>
      </w:pPr>
      <w:r w:rsidRPr="008348F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348FA" w:rsidRPr="008348FA" w:rsidRDefault="008348FA" w:rsidP="008348FA">
      <w:pPr>
        <w:ind w:firstLine="709"/>
        <w:jc w:val="both"/>
        <w:rPr>
          <w:rFonts w:eastAsia="Calibri"/>
          <w:sz w:val="20"/>
          <w:szCs w:val="20"/>
        </w:rPr>
      </w:pPr>
      <w:r w:rsidRPr="008348FA">
        <w:rPr>
          <w:rFonts w:eastAsia="Calibri"/>
          <w:sz w:val="20"/>
          <w:szCs w:val="20"/>
        </w:rPr>
        <w:t>- по их желанию испытания проводятся в устной форме.</w:t>
      </w:r>
    </w:p>
    <w:p w:rsidR="008348FA" w:rsidRPr="008348FA" w:rsidRDefault="008348FA" w:rsidP="008348FA">
      <w:pPr>
        <w:ind w:firstLine="709"/>
        <w:jc w:val="both"/>
        <w:rPr>
          <w:rFonts w:eastAsia="Calibri"/>
          <w:sz w:val="20"/>
          <w:szCs w:val="20"/>
        </w:rPr>
      </w:pPr>
      <w:r w:rsidRPr="008348F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06CF5" w:rsidRPr="003D14DD" w:rsidRDefault="00006CF5" w:rsidP="00006CF5">
      <w:pPr>
        <w:ind w:firstLine="709"/>
        <w:rPr>
          <w:b/>
          <w:sz w:val="20"/>
          <w:szCs w:val="20"/>
        </w:rPr>
      </w:pPr>
    </w:p>
    <w:p w:rsidR="00006CF5" w:rsidRPr="003D14DD" w:rsidRDefault="00006CF5" w:rsidP="00006CF5">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006CF5" w:rsidRPr="003D14DD" w:rsidRDefault="00006CF5" w:rsidP="00006CF5">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06CF5" w:rsidRPr="003D14DD" w:rsidRDefault="00006CF5" w:rsidP="00006CF5">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006CF5" w:rsidRPr="003D14DD" w:rsidRDefault="00006CF5" w:rsidP="00006CF5">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006CF5" w:rsidRPr="003D14DD" w:rsidRDefault="00006CF5" w:rsidP="00006CF5">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006CF5" w:rsidRPr="003D14DD" w:rsidRDefault="00006CF5" w:rsidP="00006CF5">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006CF5" w:rsidRPr="003D14DD" w:rsidRDefault="00006CF5" w:rsidP="00006CF5">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06CF5" w:rsidRPr="003D14DD" w:rsidRDefault="00006CF5" w:rsidP="00006CF5">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006CF5" w:rsidRPr="003D14DD" w:rsidRDefault="00006CF5" w:rsidP="00006CF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006CF5" w:rsidRPr="003D14DD" w:rsidRDefault="00006CF5" w:rsidP="00006CF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06CF5" w:rsidRPr="003D14DD" w:rsidRDefault="00006CF5" w:rsidP="00006CF5">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006CF5" w:rsidRPr="003D14DD" w:rsidRDefault="00006CF5" w:rsidP="00006CF5">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06CF5" w:rsidRPr="003D14DD" w:rsidRDefault="00006CF5" w:rsidP="00006CF5">
      <w:pPr>
        <w:shd w:val="clear" w:color="auto" w:fill="FFFFFF"/>
        <w:ind w:firstLine="709"/>
        <w:jc w:val="both"/>
        <w:rPr>
          <w:sz w:val="20"/>
          <w:szCs w:val="20"/>
        </w:rPr>
      </w:pPr>
      <w:r w:rsidRPr="003D14DD">
        <w:rPr>
          <w:sz w:val="20"/>
          <w:szCs w:val="20"/>
        </w:rPr>
        <w:t>Самостоятельная работа должна:</w:t>
      </w:r>
    </w:p>
    <w:p w:rsidR="00006CF5" w:rsidRPr="003D14DD" w:rsidRDefault="00006CF5" w:rsidP="00006CF5">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006CF5" w:rsidRPr="003D14DD" w:rsidRDefault="00006CF5" w:rsidP="00006CF5">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006CF5" w:rsidRPr="003D14DD" w:rsidRDefault="00006CF5" w:rsidP="00006CF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006CF5" w:rsidRPr="003D14DD" w:rsidRDefault="00006CF5" w:rsidP="00006CF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006CF5" w:rsidRPr="003D14DD" w:rsidRDefault="00006CF5" w:rsidP="00006CF5">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006CF5" w:rsidRPr="003D14DD" w:rsidRDefault="00006CF5" w:rsidP="00006CF5">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006CF5" w:rsidRPr="003D14DD" w:rsidRDefault="00006CF5" w:rsidP="00006CF5">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06CF5" w:rsidRPr="003D14DD" w:rsidRDefault="00006CF5" w:rsidP="00006CF5">
      <w:pPr>
        <w:ind w:firstLine="708"/>
        <w:jc w:val="both"/>
        <w:rPr>
          <w:b/>
          <w:bCs/>
          <w:sz w:val="20"/>
          <w:szCs w:val="20"/>
        </w:rPr>
      </w:pPr>
    </w:p>
    <w:p w:rsidR="00006CF5" w:rsidRPr="003D14DD" w:rsidRDefault="00006CF5" w:rsidP="00006CF5">
      <w:pPr>
        <w:suppressAutoHyphens/>
        <w:ind w:firstLine="709"/>
        <w:jc w:val="both"/>
        <w:outlineLvl w:val="0"/>
        <w:rPr>
          <w:b/>
          <w:sz w:val="20"/>
          <w:szCs w:val="20"/>
        </w:rPr>
      </w:pPr>
      <w:r w:rsidRPr="003D14DD">
        <w:rPr>
          <w:b/>
          <w:sz w:val="20"/>
          <w:szCs w:val="20"/>
        </w:rPr>
        <w:t xml:space="preserve">6.4.1 Формы самостоятельной работы обучающихся по разделам дисциплины </w:t>
      </w:r>
    </w:p>
    <w:p w:rsidR="00006CF5" w:rsidRPr="003D14DD" w:rsidRDefault="00006CF5" w:rsidP="00006CF5">
      <w:pPr>
        <w:suppressAutoHyphens/>
        <w:ind w:firstLine="709"/>
        <w:jc w:val="both"/>
        <w:rPr>
          <w:b/>
          <w:sz w:val="20"/>
          <w:szCs w:val="20"/>
        </w:rPr>
      </w:pPr>
      <w:r w:rsidRPr="003D14DD">
        <w:rPr>
          <w:b/>
          <w:sz w:val="20"/>
          <w:szCs w:val="20"/>
        </w:rPr>
        <w:t xml:space="preserve">Раздел 1 «Разработка электронных учебников и других </w:t>
      </w:r>
      <w:proofErr w:type="spellStart"/>
      <w:r w:rsidRPr="003D14DD">
        <w:rPr>
          <w:b/>
          <w:sz w:val="20"/>
          <w:szCs w:val="20"/>
        </w:rPr>
        <w:t>текстографических</w:t>
      </w:r>
      <w:proofErr w:type="spellEnd"/>
      <w:r w:rsidRPr="003D14DD">
        <w:rPr>
          <w:b/>
          <w:sz w:val="20"/>
          <w:szCs w:val="20"/>
        </w:rPr>
        <w:t xml:space="preserve"> электронных образовательных ресурсов»</w:t>
      </w:r>
    </w:p>
    <w:p w:rsidR="00006CF5" w:rsidRPr="003D14DD" w:rsidRDefault="00006CF5" w:rsidP="00006CF5">
      <w:pPr>
        <w:tabs>
          <w:tab w:val="left" w:pos="1080"/>
        </w:tabs>
        <w:ind w:firstLine="709"/>
        <w:jc w:val="both"/>
        <w:rPr>
          <w:b/>
          <w:bCs/>
          <w:iCs/>
          <w:sz w:val="20"/>
          <w:szCs w:val="20"/>
        </w:rPr>
      </w:pPr>
      <w:r w:rsidRPr="003D14DD">
        <w:rPr>
          <w:b/>
          <w:bCs/>
          <w:iCs/>
          <w:sz w:val="20"/>
          <w:szCs w:val="20"/>
        </w:rPr>
        <w:t>Темы устного доклада</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lastRenderedPageBreak/>
        <w:t>Современные подходы к разработке электронных учебников.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Использование универсальных прикладных программных средств при проектировании электронных учебников.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Использование специализированных инструментальных систем для создания электронных учебников.</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Требования к электронным учебникам.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Требования к содержанию электронного учебника.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Требования к структуре электронного учебника.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Гипертекст и дидактические особенности электронного учебника.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Структурирование учебных материалов электронного учебника.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Навигация в гипертекстовых системах.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Виртуальные библиотеки и энциклопедии.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tabs>
          <w:tab w:val="left" w:pos="1080"/>
        </w:tabs>
        <w:ind w:firstLine="709"/>
        <w:jc w:val="both"/>
        <w:rPr>
          <w:b/>
          <w:bCs/>
          <w:iCs/>
          <w:sz w:val="20"/>
          <w:szCs w:val="20"/>
        </w:rPr>
      </w:pPr>
    </w:p>
    <w:p w:rsidR="00006CF5" w:rsidRPr="003D14DD" w:rsidRDefault="00006CF5" w:rsidP="00006CF5">
      <w:pPr>
        <w:tabs>
          <w:tab w:val="left" w:pos="1080"/>
        </w:tabs>
        <w:ind w:firstLine="709"/>
        <w:jc w:val="both"/>
        <w:outlineLvl w:val="0"/>
        <w:rPr>
          <w:b/>
          <w:iCs/>
          <w:sz w:val="20"/>
          <w:szCs w:val="20"/>
        </w:rPr>
      </w:pPr>
      <w:r w:rsidRPr="003D14DD">
        <w:rPr>
          <w:b/>
          <w:sz w:val="20"/>
          <w:szCs w:val="20"/>
        </w:rPr>
        <w:t xml:space="preserve">Раздел 2 </w:t>
      </w:r>
      <w:r w:rsidRPr="003D14DD">
        <w:rPr>
          <w:b/>
          <w:iCs/>
          <w:sz w:val="20"/>
          <w:szCs w:val="20"/>
        </w:rPr>
        <w:t>«</w:t>
      </w:r>
      <w:r w:rsidRPr="003D14DD">
        <w:rPr>
          <w:b/>
          <w:sz w:val="20"/>
          <w:szCs w:val="20"/>
        </w:rPr>
        <w:t>Разработка мультимедийных   электронных образовательных ресурсов. Возможности использования электронных образовательных ресурсов для контроля и оценки знаний</w:t>
      </w:r>
      <w:r w:rsidRPr="003D14DD">
        <w:rPr>
          <w:b/>
          <w:iCs/>
          <w:sz w:val="20"/>
          <w:szCs w:val="20"/>
        </w:rPr>
        <w:t>»</w:t>
      </w:r>
    </w:p>
    <w:p w:rsidR="00006CF5" w:rsidRPr="003D14DD" w:rsidRDefault="00006CF5" w:rsidP="00006CF5">
      <w:pPr>
        <w:tabs>
          <w:tab w:val="left" w:pos="1080"/>
        </w:tabs>
        <w:ind w:firstLine="709"/>
        <w:jc w:val="both"/>
        <w:outlineLvl w:val="0"/>
        <w:rPr>
          <w:b/>
          <w:bCs/>
          <w:iCs/>
          <w:sz w:val="20"/>
          <w:szCs w:val="20"/>
        </w:rPr>
      </w:pPr>
      <w:r w:rsidRPr="003D14DD">
        <w:rPr>
          <w:b/>
          <w:sz w:val="20"/>
          <w:szCs w:val="20"/>
        </w:rPr>
        <w:t>Темы устного доклада:</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Предметные тесты в автоматизированном тестировании.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Структурирование вопросов и адаптивные тесты в автоматизированном тестировании.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proofErr w:type="spellStart"/>
      <w:r w:rsidRPr="003D14DD">
        <w:rPr>
          <w:rFonts w:ascii="Times New Roman" w:hAnsi="Times New Roman" w:cs="Times New Roman"/>
        </w:rPr>
        <w:t>Критериально</w:t>
      </w:r>
      <w:proofErr w:type="spellEnd"/>
      <w:r w:rsidRPr="003D14DD">
        <w:rPr>
          <w:rFonts w:ascii="Times New Roman" w:hAnsi="Times New Roman" w:cs="Times New Roman"/>
        </w:rPr>
        <w:t>-ориентированные тесты в автоматизированном тестировании.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Случайный выбор параметров вопроса в автоматизированном тестировании.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Создание сетевой базы данных для хранения вопросов.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 xml:space="preserve">Методические особенности использования виртуальных лабораторий. Проанализируйте информационные источники, сформулируйте свой ответ, используя методы сравнения и обобщения. </w:t>
      </w:r>
      <w:r w:rsidRPr="003D14DD">
        <w:rPr>
          <w:rFonts w:ascii="Times New Roman" w:hAnsi="Times New Roman" w:cs="Times New Roman"/>
        </w:rPr>
        <w:lastRenderedPageBreak/>
        <w:t>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Виды виртуальных тренажеров.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Функции виртуальных тренажеров.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Дидактические требования к тренажерам как средству обучения.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Теоретические основы и принципы создания тестовых баз.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jc w:val="both"/>
        <w:rPr>
          <w:b/>
          <w:bCs/>
          <w:sz w:val="20"/>
          <w:szCs w:val="20"/>
        </w:rPr>
      </w:pPr>
    </w:p>
    <w:p w:rsidR="00006CF5" w:rsidRPr="003D14DD" w:rsidRDefault="00064CDF" w:rsidP="00006CF5">
      <w:pPr>
        <w:tabs>
          <w:tab w:val="left" w:pos="900"/>
        </w:tabs>
        <w:ind w:firstLine="709"/>
        <w:jc w:val="both"/>
        <w:outlineLvl w:val="0"/>
        <w:rPr>
          <w:b/>
          <w:sz w:val="20"/>
          <w:szCs w:val="20"/>
        </w:rPr>
      </w:pPr>
      <w:r>
        <w:rPr>
          <w:b/>
          <w:bCs/>
          <w:sz w:val="20"/>
          <w:szCs w:val="20"/>
        </w:rPr>
        <w:t>7</w:t>
      </w:r>
      <w:r w:rsidR="00006CF5" w:rsidRPr="003D14DD">
        <w:rPr>
          <w:b/>
          <w:sz w:val="20"/>
          <w:szCs w:val="20"/>
        </w:rPr>
        <w:t>. Учебно-методическое и информационное обеспечение дисциплины</w:t>
      </w:r>
    </w:p>
    <w:p w:rsidR="00006CF5" w:rsidRPr="003D14DD" w:rsidRDefault="00064CDF" w:rsidP="00006CF5">
      <w:pPr>
        <w:ind w:firstLine="709"/>
        <w:jc w:val="both"/>
        <w:rPr>
          <w:b/>
          <w:sz w:val="20"/>
          <w:szCs w:val="20"/>
        </w:rPr>
      </w:pPr>
      <w:r>
        <w:rPr>
          <w:b/>
          <w:sz w:val="20"/>
          <w:szCs w:val="20"/>
        </w:rPr>
        <w:t>7</w:t>
      </w:r>
      <w:r w:rsidR="00006CF5" w:rsidRPr="003D14DD">
        <w:rPr>
          <w:b/>
          <w:sz w:val="20"/>
          <w:szCs w:val="20"/>
        </w:rPr>
        <w:t xml:space="preserve">.1 Рекомендуемая литература </w:t>
      </w:r>
    </w:p>
    <w:p w:rsidR="00006CF5" w:rsidRPr="003D14DD" w:rsidRDefault="00006CF5" w:rsidP="00006CF5">
      <w:pPr>
        <w:suppressAutoHyphens/>
        <w:ind w:firstLine="709"/>
        <w:jc w:val="both"/>
        <w:outlineLvl w:val="0"/>
        <w:rPr>
          <w:b/>
          <w:sz w:val="20"/>
          <w:szCs w:val="20"/>
        </w:rPr>
      </w:pPr>
    </w:p>
    <w:p w:rsidR="00006CF5" w:rsidRPr="003D14DD" w:rsidRDefault="00006CF5" w:rsidP="00006CF5">
      <w:pPr>
        <w:suppressAutoHyphens/>
        <w:ind w:firstLine="709"/>
        <w:jc w:val="both"/>
        <w:outlineLvl w:val="0"/>
        <w:rPr>
          <w:sz w:val="20"/>
          <w:szCs w:val="20"/>
        </w:rPr>
      </w:pPr>
      <w:r w:rsidRPr="003D14DD">
        <w:rPr>
          <w:b/>
          <w:sz w:val="20"/>
          <w:szCs w:val="20"/>
        </w:rPr>
        <w:t>Основная учебная и научная литература</w:t>
      </w:r>
    </w:p>
    <w:p w:rsidR="006314D7" w:rsidRPr="006314D7" w:rsidRDefault="006314D7" w:rsidP="006314D7">
      <w:pPr>
        <w:pStyle w:val="afffc"/>
        <w:numPr>
          <w:ilvl w:val="0"/>
          <w:numId w:val="41"/>
        </w:numPr>
        <w:rPr>
          <w:sz w:val="20"/>
          <w:szCs w:val="20"/>
        </w:rPr>
      </w:pPr>
      <w:r w:rsidRPr="006314D7">
        <w:rPr>
          <w:sz w:val="20"/>
          <w:szCs w:val="20"/>
        </w:rPr>
        <w:t xml:space="preserve">Алексеев, Г. В. Разработка электронных учебных изданий на основе языка HTML : учебно-методическое пособие / Г. В. Алексеев, И. И. </w:t>
      </w:r>
      <w:proofErr w:type="spellStart"/>
      <w:r w:rsidRPr="006314D7">
        <w:rPr>
          <w:sz w:val="20"/>
          <w:szCs w:val="20"/>
        </w:rPr>
        <w:t>Бриденко</w:t>
      </w:r>
      <w:proofErr w:type="spellEnd"/>
      <w:r w:rsidRPr="006314D7">
        <w:rPr>
          <w:sz w:val="20"/>
          <w:szCs w:val="20"/>
        </w:rPr>
        <w:t>. — 2-е изд. — Саратов : Вузовское образование, 2019. — 99 c. — ISBN 978-5-4487-0433-8. — Текст : электронный // Электронно-библиотечная система IPR BOOKS : [сайт]. — URL: http://www.iprbookshop.ru/79673.html</w:t>
      </w:r>
    </w:p>
    <w:p w:rsidR="006314D7" w:rsidRDefault="006314D7" w:rsidP="00006CF5">
      <w:pPr>
        <w:suppressAutoHyphens/>
        <w:ind w:firstLine="709"/>
        <w:jc w:val="both"/>
        <w:outlineLvl w:val="0"/>
        <w:rPr>
          <w:b/>
          <w:sz w:val="20"/>
          <w:szCs w:val="20"/>
        </w:rPr>
      </w:pPr>
    </w:p>
    <w:p w:rsidR="00006CF5" w:rsidRPr="003D14DD" w:rsidRDefault="00006CF5" w:rsidP="00006CF5">
      <w:pPr>
        <w:suppressAutoHyphens/>
        <w:ind w:firstLine="709"/>
        <w:jc w:val="both"/>
        <w:outlineLvl w:val="0"/>
        <w:rPr>
          <w:b/>
          <w:sz w:val="20"/>
          <w:szCs w:val="20"/>
        </w:rPr>
      </w:pPr>
      <w:r w:rsidRPr="003D14DD">
        <w:rPr>
          <w:b/>
          <w:sz w:val="20"/>
          <w:szCs w:val="20"/>
        </w:rPr>
        <w:t>Дополнительная литература</w:t>
      </w:r>
    </w:p>
    <w:p w:rsidR="006314D7" w:rsidRPr="006314D7" w:rsidRDefault="006314D7" w:rsidP="006314D7">
      <w:pPr>
        <w:pStyle w:val="afffc"/>
        <w:numPr>
          <w:ilvl w:val="0"/>
          <w:numId w:val="42"/>
        </w:numPr>
        <w:rPr>
          <w:sz w:val="20"/>
          <w:szCs w:val="20"/>
        </w:rPr>
      </w:pPr>
      <w:r w:rsidRPr="006314D7">
        <w:rPr>
          <w:sz w:val="20"/>
          <w:szCs w:val="20"/>
        </w:rPr>
        <w:t>Жиров, В. Г. Разработка образовательных электронных ресурсов : учебное пособие / В. Г. Жиров. — 2-е изд. — Самара : Самарский государственный технический университет, ЭБС АСВ, 2016. — 41 c. — Текст : электронный // Электронно-библиотечная система IPR BOOKS : [сайт]. — URL: https://www.iprbookshop.ru/90894.html</w:t>
      </w:r>
    </w:p>
    <w:p w:rsidR="006314D7" w:rsidRPr="006314D7" w:rsidRDefault="006314D7" w:rsidP="006314D7">
      <w:pPr>
        <w:pStyle w:val="afffc"/>
        <w:numPr>
          <w:ilvl w:val="0"/>
          <w:numId w:val="42"/>
        </w:numPr>
        <w:rPr>
          <w:sz w:val="20"/>
          <w:szCs w:val="20"/>
        </w:rPr>
      </w:pPr>
      <w:r w:rsidRPr="006314D7">
        <w:rPr>
          <w:sz w:val="20"/>
          <w:szCs w:val="20"/>
        </w:rPr>
        <w:t xml:space="preserve">Куликова, Н. Ю. Методические особенности создания интерактивных мультимедийных образовательных ресурсов для уроков информатики : учебно-методическое пособие / Н. Ю. Куликова. — Волгоград : Волгоградский государственный социально-педагогический университет, «Перемена», 2016. — 60 c. — ISBN 2227-8397. — Текст : электронный // Электронно-библиотечная система IPR BOOKS : [сайт]. — URL: http://www.iprbookshop.ru/40728.html </w:t>
      </w:r>
    </w:p>
    <w:p w:rsidR="006314D7" w:rsidRPr="006314D7" w:rsidRDefault="006314D7" w:rsidP="006314D7">
      <w:pPr>
        <w:pStyle w:val="afffc"/>
        <w:numPr>
          <w:ilvl w:val="0"/>
          <w:numId w:val="42"/>
        </w:numPr>
        <w:rPr>
          <w:sz w:val="20"/>
          <w:szCs w:val="20"/>
        </w:rPr>
      </w:pPr>
      <w:r w:rsidRPr="006314D7">
        <w:rPr>
          <w:sz w:val="20"/>
          <w:szCs w:val="20"/>
        </w:rPr>
        <w:t xml:space="preserve">Абрамян, М. Э. Инструменты и методы разработки электронных образовательных ресурсов по компьютерным наукам : монография / М. Э. Абрамян. — Ростов-на-Дону, Таганрог : Издательство Южного федерального университета, 2018. — 260 c. — ISBN 978-5-9275-2785-4. — Текст : электронный // Электронно-библиотечная система IPR BOOKS : [сайт]. — URL: http://www.iprbookshop.ru/87713.html </w:t>
      </w:r>
    </w:p>
    <w:p w:rsidR="00006CF5" w:rsidRPr="003D14DD" w:rsidRDefault="00006CF5" w:rsidP="00006CF5">
      <w:pPr>
        <w:ind w:firstLine="709"/>
        <w:jc w:val="both"/>
        <w:rPr>
          <w:b/>
          <w:sz w:val="20"/>
          <w:szCs w:val="20"/>
        </w:rPr>
      </w:pPr>
    </w:p>
    <w:p w:rsidR="00006CF5" w:rsidRPr="003D14DD" w:rsidRDefault="00064CDF" w:rsidP="00006CF5">
      <w:pPr>
        <w:ind w:firstLine="709"/>
        <w:jc w:val="both"/>
        <w:outlineLvl w:val="0"/>
        <w:rPr>
          <w:b/>
          <w:sz w:val="20"/>
          <w:szCs w:val="20"/>
        </w:rPr>
      </w:pPr>
      <w:r>
        <w:rPr>
          <w:b/>
          <w:sz w:val="20"/>
          <w:szCs w:val="20"/>
        </w:rPr>
        <w:t>7</w:t>
      </w:r>
      <w:r w:rsidR="00006CF5" w:rsidRPr="003D14DD">
        <w:rPr>
          <w:b/>
          <w:sz w:val="20"/>
          <w:szCs w:val="20"/>
        </w:rPr>
        <w:t>.2 Ресурсы информационно-телекоммуникационной сети «Интернет»</w:t>
      </w:r>
    </w:p>
    <w:p w:rsidR="00006CF5" w:rsidRPr="003D14DD" w:rsidRDefault="00006CF5" w:rsidP="00006CF5">
      <w:pPr>
        <w:numPr>
          <w:ilvl w:val="0"/>
          <w:numId w:val="33"/>
        </w:numPr>
        <w:tabs>
          <w:tab w:val="left" w:pos="1068"/>
        </w:tabs>
        <w:suppressAutoHyphens/>
        <w:ind w:left="0" w:firstLine="709"/>
        <w:jc w:val="both"/>
        <w:rPr>
          <w:sz w:val="20"/>
          <w:szCs w:val="20"/>
          <w:shd w:val="clear" w:color="auto" w:fill="FCFCFC"/>
        </w:rPr>
      </w:pPr>
      <w:r w:rsidRPr="003D14DD">
        <w:rPr>
          <w:sz w:val="20"/>
          <w:szCs w:val="20"/>
          <w:shd w:val="clear" w:color="auto" w:fill="FCFCFC"/>
        </w:rPr>
        <w:t>Единое окно доступа к образовательным ресурсам [Электронный ресурс]. – URL: http://window.edu.ru</w:t>
      </w:r>
    </w:p>
    <w:p w:rsidR="00006CF5" w:rsidRPr="003D14DD" w:rsidRDefault="00006CF5" w:rsidP="00006CF5">
      <w:pPr>
        <w:numPr>
          <w:ilvl w:val="0"/>
          <w:numId w:val="33"/>
        </w:numPr>
        <w:tabs>
          <w:tab w:val="left" w:pos="1068"/>
        </w:tabs>
        <w:suppressAutoHyphens/>
        <w:ind w:left="0" w:firstLine="709"/>
        <w:jc w:val="both"/>
        <w:rPr>
          <w:sz w:val="20"/>
          <w:szCs w:val="20"/>
          <w:shd w:val="clear" w:color="auto" w:fill="FCFCFC"/>
        </w:rPr>
      </w:pPr>
      <w:r w:rsidRPr="003D14DD">
        <w:rPr>
          <w:sz w:val="20"/>
          <w:szCs w:val="20"/>
          <w:shd w:val="clear" w:color="auto" w:fill="FCFCFC"/>
        </w:rPr>
        <w:t>eLIBRARY.RU [Электронный ресурс]: научная электронная библиотека. – URL: http://www.elibrary.ru</w:t>
      </w:r>
    </w:p>
    <w:p w:rsidR="00006CF5" w:rsidRPr="003D14DD" w:rsidRDefault="00006CF5" w:rsidP="00006CF5">
      <w:pPr>
        <w:suppressAutoHyphens/>
        <w:ind w:firstLine="709"/>
        <w:jc w:val="both"/>
        <w:rPr>
          <w:b/>
          <w:sz w:val="20"/>
          <w:szCs w:val="20"/>
        </w:rPr>
      </w:pPr>
    </w:p>
    <w:p w:rsidR="00DA24F1" w:rsidRDefault="00064CDF" w:rsidP="00DA24F1">
      <w:pPr>
        <w:ind w:firstLine="567"/>
        <w:jc w:val="both"/>
        <w:rPr>
          <w:b/>
          <w:sz w:val="20"/>
          <w:szCs w:val="20"/>
        </w:rPr>
      </w:pPr>
      <w:r>
        <w:rPr>
          <w:b/>
          <w:sz w:val="20"/>
          <w:szCs w:val="20"/>
        </w:rPr>
        <w:t>8</w:t>
      </w:r>
      <w:r w:rsidR="00DA24F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A24F1" w:rsidRDefault="00DA24F1" w:rsidP="00DA24F1">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DA24F1" w:rsidRDefault="00DA24F1" w:rsidP="00DA24F1">
      <w:pPr>
        <w:ind w:firstLine="567"/>
        <w:jc w:val="both"/>
        <w:rPr>
          <w:sz w:val="20"/>
          <w:szCs w:val="20"/>
        </w:rPr>
      </w:pPr>
      <w:r>
        <w:rPr>
          <w:sz w:val="20"/>
          <w:szCs w:val="20"/>
        </w:rPr>
        <w:t xml:space="preserve">- </w:t>
      </w:r>
      <w:r w:rsidR="0022460D" w:rsidRPr="0022460D">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A24F1" w:rsidRDefault="00DA24F1" w:rsidP="00DA24F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A24F1" w:rsidRDefault="00DA24F1" w:rsidP="00DA24F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006CF5" w:rsidRPr="003D14DD" w:rsidRDefault="00006CF5" w:rsidP="00006CF5">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006CF5" w:rsidRPr="003D14DD" w:rsidRDefault="00006CF5" w:rsidP="00006CF5">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006CF5" w:rsidRPr="003D14DD" w:rsidRDefault="00006CF5" w:rsidP="00006CF5">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006CF5" w:rsidRPr="003D14DD" w:rsidRDefault="00006CF5" w:rsidP="00006CF5">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006CF5" w:rsidRPr="003D14DD" w:rsidRDefault="00006CF5" w:rsidP="00006CF5">
      <w:pPr>
        <w:ind w:firstLine="709"/>
        <w:jc w:val="both"/>
        <w:rPr>
          <w:sz w:val="20"/>
          <w:szCs w:val="20"/>
        </w:rPr>
      </w:pPr>
      <w:r w:rsidRPr="003D14DD">
        <w:rPr>
          <w:sz w:val="20"/>
          <w:szCs w:val="20"/>
        </w:rPr>
        <w:lastRenderedPageBreak/>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006CF5" w:rsidRPr="003D14DD" w:rsidRDefault="00006CF5" w:rsidP="00006CF5">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006CF5" w:rsidRPr="003D14DD" w:rsidRDefault="00006CF5" w:rsidP="00006CF5">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06CF5" w:rsidRPr="003D14DD" w:rsidRDefault="00006CF5" w:rsidP="00006CF5">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06CF5" w:rsidRPr="003D14DD" w:rsidRDefault="00006CF5" w:rsidP="00006CF5">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006CF5" w:rsidRPr="003D14DD" w:rsidRDefault="00006CF5" w:rsidP="00006CF5">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006CF5" w:rsidRPr="003D14DD" w:rsidRDefault="00006CF5" w:rsidP="00006CF5">
      <w:pPr>
        <w:ind w:firstLine="709"/>
        <w:jc w:val="both"/>
        <w:rPr>
          <w:sz w:val="20"/>
          <w:szCs w:val="20"/>
        </w:rPr>
      </w:pPr>
      <w:r w:rsidRPr="003D14DD">
        <w:rPr>
          <w:sz w:val="20"/>
          <w:szCs w:val="20"/>
        </w:rPr>
        <w:t>Мой Офис Веб-редакторы https://edit.myoffice.ru (отечественное ПО)</w:t>
      </w:r>
    </w:p>
    <w:p w:rsidR="00006CF5" w:rsidRPr="003D14DD" w:rsidRDefault="00006CF5" w:rsidP="00006CF5">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006CF5" w:rsidRPr="003D14DD" w:rsidRDefault="001F16CC" w:rsidP="00006CF5">
      <w:pPr>
        <w:ind w:firstLine="709"/>
        <w:jc w:val="both"/>
        <w:rPr>
          <w:sz w:val="20"/>
          <w:szCs w:val="20"/>
          <w:lang w:val="en-US"/>
        </w:rPr>
      </w:pPr>
      <w:hyperlink r:id="rId6" w:history="1">
        <w:r w:rsidR="00006CF5" w:rsidRPr="003D14DD">
          <w:rPr>
            <w:sz w:val="20"/>
            <w:szCs w:val="20"/>
            <w:lang w:val="en-US"/>
          </w:rPr>
          <w:t>http://qsp.su/tools/onlinehelp/about_license_gpl_russian.html</w:t>
        </w:r>
      </w:hyperlink>
      <w:r w:rsidR="00006CF5" w:rsidRPr="003D14DD">
        <w:rPr>
          <w:sz w:val="20"/>
          <w:szCs w:val="20"/>
          <w:lang w:val="en-US"/>
        </w:rPr>
        <w:t xml:space="preserve"> </w:t>
      </w:r>
    </w:p>
    <w:p w:rsidR="00006CF5" w:rsidRPr="003D14DD" w:rsidRDefault="00006CF5" w:rsidP="00006CF5">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006CF5" w:rsidRPr="003D14DD" w:rsidRDefault="001F16CC" w:rsidP="00006CF5">
      <w:pPr>
        <w:ind w:firstLine="709"/>
        <w:jc w:val="both"/>
        <w:rPr>
          <w:sz w:val="20"/>
          <w:szCs w:val="20"/>
        </w:rPr>
      </w:pPr>
      <w:hyperlink r:id="rId7" w:history="1">
        <w:r w:rsidR="00006CF5" w:rsidRPr="003D14DD">
          <w:rPr>
            <w:sz w:val="20"/>
            <w:szCs w:val="20"/>
          </w:rPr>
          <w:t>http://qsp.su/tools/onlinehelp/about_license_gpl_russian.html</w:t>
        </w:r>
      </w:hyperlink>
    </w:p>
    <w:p w:rsidR="00006CF5" w:rsidRPr="003D14DD" w:rsidRDefault="00006CF5" w:rsidP="00006CF5">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006CF5" w:rsidRPr="003D14DD" w:rsidRDefault="001F16CC" w:rsidP="00006CF5">
      <w:pPr>
        <w:ind w:firstLine="709"/>
        <w:jc w:val="both"/>
        <w:rPr>
          <w:sz w:val="20"/>
          <w:szCs w:val="20"/>
          <w:lang w:val="en-US"/>
        </w:rPr>
      </w:pPr>
      <w:hyperlink r:id="rId8" w:history="1">
        <w:r w:rsidR="00006CF5" w:rsidRPr="003D14DD">
          <w:rPr>
            <w:sz w:val="20"/>
            <w:szCs w:val="20"/>
            <w:lang w:val="en-US"/>
          </w:rPr>
          <w:t>http://qsp.su/tools/onlinehelp/about_license_gpl_russian.html</w:t>
        </w:r>
      </w:hyperlink>
      <w:r w:rsidR="00006CF5" w:rsidRPr="003D14DD">
        <w:rPr>
          <w:sz w:val="20"/>
          <w:szCs w:val="20"/>
          <w:lang w:val="en-US"/>
        </w:rPr>
        <w:t xml:space="preserve"> </w:t>
      </w:r>
    </w:p>
    <w:p w:rsidR="00006CF5" w:rsidRPr="003D14DD" w:rsidRDefault="00006CF5" w:rsidP="00006CF5">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006CF5" w:rsidRPr="003D14DD" w:rsidRDefault="001F16CC" w:rsidP="00006CF5">
      <w:pPr>
        <w:ind w:firstLine="709"/>
        <w:jc w:val="both"/>
        <w:rPr>
          <w:sz w:val="20"/>
          <w:szCs w:val="20"/>
          <w:lang w:val="en-US"/>
        </w:rPr>
      </w:pPr>
      <w:hyperlink r:id="rId9" w:history="1">
        <w:r w:rsidR="00006CF5" w:rsidRPr="003D14DD">
          <w:rPr>
            <w:sz w:val="20"/>
            <w:szCs w:val="20"/>
            <w:lang w:val="en-US"/>
          </w:rPr>
          <w:t>http://qsp.su/tools/onlinehelp/about_license_gpl_russian.html</w:t>
        </w:r>
      </w:hyperlink>
    </w:p>
    <w:p w:rsidR="00006CF5" w:rsidRPr="003D14DD" w:rsidRDefault="00006CF5" w:rsidP="00006CF5">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006CF5" w:rsidRPr="003D14DD" w:rsidRDefault="001F16CC" w:rsidP="00006CF5">
      <w:pPr>
        <w:ind w:firstLine="709"/>
        <w:jc w:val="both"/>
        <w:rPr>
          <w:sz w:val="20"/>
          <w:szCs w:val="20"/>
          <w:lang w:val="en-US"/>
        </w:rPr>
      </w:pPr>
      <w:hyperlink r:id="rId10" w:history="1">
        <w:r w:rsidR="00006CF5" w:rsidRPr="003D14DD">
          <w:rPr>
            <w:sz w:val="20"/>
            <w:szCs w:val="20"/>
            <w:lang w:val="en-US"/>
          </w:rPr>
          <w:t>http://qsp.su/tools/onlinehelp/about_license_gpl_russian.html</w:t>
        </w:r>
      </w:hyperlink>
    </w:p>
    <w:p w:rsidR="00006CF5" w:rsidRPr="003D14DD" w:rsidRDefault="00006CF5" w:rsidP="00006CF5">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006CF5" w:rsidRPr="003D14DD" w:rsidRDefault="00006CF5" w:rsidP="00006CF5">
      <w:pPr>
        <w:ind w:firstLine="709"/>
        <w:jc w:val="both"/>
        <w:rPr>
          <w:sz w:val="20"/>
          <w:szCs w:val="20"/>
        </w:rPr>
      </w:pPr>
      <w:r w:rsidRPr="003D14DD">
        <w:rPr>
          <w:sz w:val="20"/>
          <w:szCs w:val="20"/>
        </w:rPr>
        <w:t xml:space="preserve">предназначенное для работы с текстами;  </w:t>
      </w:r>
    </w:p>
    <w:p w:rsidR="00006CF5" w:rsidRPr="003D14DD" w:rsidRDefault="00006CF5" w:rsidP="00006CF5">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006CF5" w:rsidRPr="003D14DD" w:rsidRDefault="00006CF5" w:rsidP="00006CF5">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006CF5" w:rsidRPr="003D14DD" w:rsidRDefault="00006CF5" w:rsidP="00006CF5">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006CF5" w:rsidRPr="003D14DD" w:rsidRDefault="00006CF5" w:rsidP="00006CF5">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006CF5" w:rsidRPr="003D14DD" w:rsidRDefault="00006CF5" w:rsidP="00006CF5">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006CF5" w:rsidRPr="003D14DD" w:rsidRDefault="00006CF5" w:rsidP="00006CF5">
      <w:pPr>
        <w:ind w:firstLine="709"/>
        <w:jc w:val="both"/>
        <w:rPr>
          <w:sz w:val="20"/>
          <w:szCs w:val="20"/>
        </w:rPr>
      </w:pPr>
      <w:r w:rsidRPr="003D14DD">
        <w:rPr>
          <w:sz w:val="20"/>
          <w:szCs w:val="20"/>
        </w:rPr>
        <w:t>Научная электронная библиотека http://elibrary.ru</w:t>
      </w:r>
    </w:p>
    <w:p w:rsidR="00006CF5" w:rsidRPr="003D14DD" w:rsidRDefault="00006CF5" w:rsidP="00006CF5">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006CF5" w:rsidRPr="003D14DD" w:rsidRDefault="00006CF5" w:rsidP="00006CF5">
      <w:pPr>
        <w:ind w:firstLine="709"/>
        <w:jc w:val="both"/>
        <w:rPr>
          <w:sz w:val="20"/>
          <w:szCs w:val="20"/>
        </w:rPr>
      </w:pPr>
      <w:r w:rsidRPr="003D14DD">
        <w:rPr>
          <w:sz w:val="20"/>
          <w:szCs w:val="20"/>
        </w:rPr>
        <w:t>электронная библиотека по всем отраслям знаний</w:t>
      </w:r>
    </w:p>
    <w:p w:rsidR="00006CF5" w:rsidRPr="003D14DD" w:rsidRDefault="00006CF5" w:rsidP="00006CF5">
      <w:pPr>
        <w:ind w:firstLine="709"/>
        <w:jc w:val="both"/>
        <w:rPr>
          <w:sz w:val="20"/>
          <w:szCs w:val="20"/>
        </w:rPr>
      </w:pPr>
      <w:r w:rsidRPr="003D14DD">
        <w:rPr>
          <w:sz w:val="20"/>
          <w:szCs w:val="20"/>
        </w:rPr>
        <w:t>http://www.iprbookshop.ru</w:t>
      </w:r>
    </w:p>
    <w:p w:rsidR="00006CF5" w:rsidRPr="003D14DD" w:rsidRDefault="00006CF5" w:rsidP="00006CF5">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D93EB5" w:rsidRPr="00D93EB5" w:rsidRDefault="00D93EB5" w:rsidP="007D6E15">
      <w:pPr>
        <w:ind w:firstLine="709"/>
        <w:jc w:val="both"/>
        <w:rPr>
          <w:sz w:val="20"/>
          <w:szCs w:val="20"/>
        </w:rPr>
      </w:pPr>
      <w:r w:rsidRPr="00D93EB5">
        <w:rPr>
          <w:sz w:val="20"/>
          <w:szCs w:val="20"/>
        </w:rPr>
        <w:t xml:space="preserve">Справочно-правовая система «Гарант»; </w:t>
      </w:r>
    </w:p>
    <w:p w:rsidR="00335312" w:rsidRPr="007D6E15" w:rsidRDefault="00D93EB5" w:rsidP="007D6E15">
      <w:pPr>
        <w:ind w:firstLine="709"/>
        <w:jc w:val="both"/>
        <w:rPr>
          <w:sz w:val="20"/>
          <w:szCs w:val="20"/>
        </w:rPr>
      </w:pPr>
      <w:r w:rsidRPr="00D93EB5">
        <w:rPr>
          <w:sz w:val="20"/>
          <w:szCs w:val="20"/>
        </w:rPr>
        <w:t>Справочно-правовая система «Консультант Плюс».</w:t>
      </w:r>
    </w:p>
    <w:sectPr w:rsidR="00335312" w:rsidRPr="007D6E15" w:rsidSect="00122B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CBA6A9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0308B7"/>
    <w:multiLevelType w:val="multilevel"/>
    <w:tmpl w:val="010308B7"/>
    <w:lvl w:ilvl="0">
      <w:start w:val="1"/>
      <w:numFmt w:val="bullet"/>
      <w:lvlText w:val=""/>
      <w:lvlJc w:val="left"/>
      <w:pPr>
        <w:tabs>
          <w:tab w:val="num" w:pos="1429"/>
        </w:tabs>
        <w:ind w:left="1429" w:hanging="360"/>
      </w:pPr>
      <w:rPr>
        <w:rFonts w:ascii="Symbol" w:hAnsi="Symbol" w:hint="default"/>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6" w15:restartNumberingAfterBreak="0">
    <w:nsid w:val="01FF45C4"/>
    <w:multiLevelType w:val="multilevel"/>
    <w:tmpl w:val="01FF45C4"/>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07451625"/>
    <w:multiLevelType w:val="multilevel"/>
    <w:tmpl w:val="0745162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B235CB5"/>
    <w:multiLevelType w:val="multilevel"/>
    <w:tmpl w:val="0B235CB5"/>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28C26BB"/>
    <w:multiLevelType w:val="multilevel"/>
    <w:tmpl w:val="128C26B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368439E"/>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8F82A93"/>
    <w:multiLevelType w:val="multilevel"/>
    <w:tmpl w:val="18F82A93"/>
    <w:lvl w:ilvl="0">
      <w:start w:val="1"/>
      <w:numFmt w:val="decimal"/>
      <w:lvlText w:val="%1."/>
      <w:lvlJc w:val="left"/>
      <w:pPr>
        <w:tabs>
          <w:tab w:val="num" w:pos="1080"/>
        </w:tabs>
        <w:ind w:left="1080" w:hanging="360"/>
      </w:pPr>
      <w:rPr>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1AD47C45"/>
    <w:multiLevelType w:val="multilevel"/>
    <w:tmpl w:val="1AD47C4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D8C0815"/>
    <w:multiLevelType w:val="multilevel"/>
    <w:tmpl w:val="2D8C08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3" w15:restartNumberingAfterBreak="0">
    <w:nsid w:val="35BB10B7"/>
    <w:multiLevelType w:val="hybridMultilevel"/>
    <w:tmpl w:val="931C2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28645A8"/>
    <w:multiLevelType w:val="multilevel"/>
    <w:tmpl w:val="428645A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8"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2" w15:restartNumberingAfterBreak="0">
    <w:nsid w:val="4D1440A5"/>
    <w:multiLevelType w:val="multilevel"/>
    <w:tmpl w:val="4D1440A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4" w15:restartNumberingAfterBreak="0">
    <w:nsid w:val="5D1E17ED"/>
    <w:multiLevelType w:val="hybridMultilevel"/>
    <w:tmpl w:val="7286E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F81A8D"/>
    <w:multiLevelType w:val="hybridMultilevel"/>
    <w:tmpl w:val="7286E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0571D2"/>
    <w:multiLevelType w:val="hybridMultilevel"/>
    <w:tmpl w:val="931C2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9A12A2"/>
    <w:multiLevelType w:val="multilevel"/>
    <w:tmpl w:val="619A12A2"/>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28"/>
        </w:tabs>
        <w:ind w:left="1428" w:hanging="360"/>
      </w:pPr>
    </w:lvl>
    <w:lvl w:ilvl="2">
      <w:start w:val="1"/>
      <w:numFmt w:val="lowerRoman"/>
      <w:lvlText w:val="%3."/>
      <w:lvlJc w:val="right"/>
      <w:pPr>
        <w:tabs>
          <w:tab w:val="num" w:pos="2148"/>
        </w:tabs>
        <w:ind w:left="2148" w:hanging="180"/>
      </w:pPr>
    </w:lvl>
    <w:lvl w:ilvl="3">
      <w:start w:val="1"/>
      <w:numFmt w:val="decimal"/>
      <w:lvlText w:val="%4."/>
      <w:lvlJc w:val="left"/>
      <w:pPr>
        <w:tabs>
          <w:tab w:val="num" w:pos="2868"/>
        </w:tabs>
        <w:ind w:left="2868" w:hanging="360"/>
      </w:pPr>
    </w:lvl>
    <w:lvl w:ilvl="4">
      <w:start w:val="1"/>
      <w:numFmt w:val="lowerLetter"/>
      <w:lvlText w:val="%5."/>
      <w:lvlJc w:val="left"/>
      <w:pPr>
        <w:tabs>
          <w:tab w:val="num" w:pos="3588"/>
        </w:tabs>
        <w:ind w:left="3588" w:hanging="360"/>
      </w:pPr>
    </w:lvl>
    <w:lvl w:ilvl="5">
      <w:start w:val="1"/>
      <w:numFmt w:val="lowerRoman"/>
      <w:lvlText w:val="%6."/>
      <w:lvlJc w:val="right"/>
      <w:pPr>
        <w:tabs>
          <w:tab w:val="num" w:pos="4308"/>
        </w:tabs>
        <w:ind w:left="4308" w:hanging="180"/>
      </w:pPr>
    </w:lvl>
    <w:lvl w:ilvl="6">
      <w:start w:val="1"/>
      <w:numFmt w:val="decimal"/>
      <w:lvlText w:val="%7."/>
      <w:lvlJc w:val="left"/>
      <w:pPr>
        <w:tabs>
          <w:tab w:val="num" w:pos="5028"/>
        </w:tabs>
        <w:ind w:left="5028" w:hanging="360"/>
      </w:pPr>
    </w:lvl>
    <w:lvl w:ilvl="7">
      <w:start w:val="1"/>
      <w:numFmt w:val="lowerLetter"/>
      <w:lvlText w:val="%8."/>
      <w:lvlJc w:val="left"/>
      <w:pPr>
        <w:tabs>
          <w:tab w:val="num" w:pos="5748"/>
        </w:tabs>
        <w:ind w:left="5748" w:hanging="360"/>
      </w:pPr>
    </w:lvl>
    <w:lvl w:ilvl="8">
      <w:start w:val="1"/>
      <w:numFmt w:val="lowerRoman"/>
      <w:lvlText w:val="%9."/>
      <w:lvlJc w:val="right"/>
      <w:pPr>
        <w:tabs>
          <w:tab w:val="num" w:pos="6468"/>
        </w:tabs>
        <w:ind w:left="6468" w:hanging="180"/>
      </w:pPr>
    </w:lvl>
  </w:abstractNum>
  <w:abstractNum w:abstractNumId="38"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1354FB1"/>
    <w:multiLevelType w:val="multilevel"/>
    <w:tmpl w:val="71354FB1"/>
    <w:lvl w:ilvl="0">
      <w:start w:val="1"/>
      <w:numFmt w:val="bullet"/>
      <w:lvlText w:val=""/>
      <w:lvlJc w:val="left"/>
      <w:pPr>
        <w:tabs>
          <w:tab w:val="num" w:pos="1068"/>
        </w:tabs>
        <w:ind w:left="1068" w:hanging="360"/>
      </w:pPr>
      <w:rPr>
        <w:rFonts w:ascii="Symbol" w:hAnsi="Symbol" w:hint="default"/>
        <w:b w:val="0"/>
      </w:rPr>
    </w:lvl>
    <w:lvl w:ilvl="1">
      <w:start w:val="1"/>
      <w:numFmt w:val="lowerLetter"/>
      <w:lvlText w:val="%2."/>
      <w:lvlJc w:val="left"/>
      <w:pPr>
        <w:tabs>
          <w:tab w:val="num" w:pos="1428"/>
        </w:tabs>
        <w:ind w:left="1428" w:hanging="360"/>
      </w:pPr>
    </w:lvl>
    <w:lvl w:ilvl="2">
      <w:start w:val="1"/>
      <w:numFmt w:val="lowerRoman"/>
      <w:lvlText w:val="%3."/>
      <w:lvlJc w:val="right"/>
      <w:pPr>
        <w:tabs>
          <w:tab w:val="num" w:pos="2148"/>
        </w:tabs>
        <w:ind w:left="2148" w:hanging="180"/>
      </w:pPr>
    </w:lvl>
    <w:lvl w:ilvl="3">
      <w:start w:val="1"/>
      <w:numFmt w:val="decimal"/>
      <w:lvlText w:val="%4."/>
      <w:lvlJc w:val="left"/>
      <w:pPr>
        <w:tabs>
          <w:tab w:val="num" w:pos="2868"/>
        </w:tabs>
        <w:ind w:left="2868" w:hanging="360"/>
      </w:pPr>
    </w:lvl>
    <w:lvl w:ilvl="4">
      <w:start w:val="1"/>
      <w:numFmt w:val="lowerLetter"/>
      <w:lvlText w:val="%5."/>
      <w:lvlJc w:val="left"/>
      <w:pPr>
        <w:tabs>
          <w:tab w:val="num" w:pos="3588"/>
        </w:tabs>
        <w:ind w:left="3588" w:hanging="360"/>
      </w:pPr>
    </w:lvl>
    <w:lvl w:ilvl="5">
      <w:start w:val="1"/>
      <w:numFmt w:val="lowerRoman"/>
      <w:lvlText w:val="%6."/>
      <w:lvlJc w:val="right"/>
      <w:pPr>
        <w:tabs>
          <w:tab w:val="num" w:pos="4308"/>
        </w:tabs>
        <w:ind w:left="4308" w:hanging="180"/>
      </w:pPr>
    </w:lvl>
    <w:lvl w:ilvl="6">
      <w:start w:val="1"/>
      <w:numFmt w:val="decimal"/>
      <w:lvlText w:val="%7."/>
      <w:lvlJc w:val="left"/>
      <w:pPr>
        <w:tabs>
          <w:tab w:val="num" w:pos="5028"/>
        </w:tabs>
        <w:ind w:left="5028" w:hanging="360"/>
      </w:pPr>
    </w:lvl>
    <w:lvl w:ilvl="7">
      <w:start w:val="1"/>
      <w:numFmt w:val="lowerLetter"/>
      <w:lvlText w:val="%8."/>
      <w:lvlJc w:val="left"/>
      <w:pPr>
        <w:tabs>
          <w:tab w:val="num" w:pos="5748"/>
        </w:tabs>
        <w:ind w:left="5748" w:hanging="360"/>
      </w:pPr>
    </w:lvl>
    <w:lvl w:ilvl="8">
      <w:start w:val="1"/>
      <w:numFmt w:val="lowerRoman"/>
      <w:lvlText w:val="%9."/>
      <w:lvlJc w:val="right"/>
      <w:pPr>
        <w:tabs>
          <w:tab w:val="num" w:pos="6468"/>
        </w:tabs>
        <w:ind w:left="6468" w:hanging="180"/>
      </w:pPr>
    </w:lvl>
  </w:abstractNum>
  <w:abstractNum w:abstractNumId="40"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315BF"/>
    <w:multiLevelType w:val="multilevel"/>
    <w:tmpl w:val="7C3315BF"/>
    <w:lvl w:ilvl="0">
      <w:start w:val="1"/>
      <w:numFmt w:val="decimal"/>
      <w:lvlText w:val="%1."/>
      <w:lvlJc w:val="left"/>
      <w:pPr>
        <w:tabs>
          <w:tab w:val="num" w:pos="1080"/>
        </w:tabs>
        <w:ind w:left="108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30"/>
  </w:num>
  <w:num w:numId="3">
    <w:abstractNumId w:val="1"/>
    <w:lvlOverride w:ilvl="0">
      <w:startOverride w:val="1"/>
    </w:lvlOverride>
  </w:num>
  <w:num w:numId="4">
    <w:abstractNumId w:val="40"/>
  </w:num>
  <w:num w:numId="5">
    <w:abstractNumId w:val="3"/>
  </w:num>
  <w:num w:numId="6">
    <w:abstractNumId w:val="25"/>
  </w:num>
  <w:num w:numId="7">
    <w:abstractNumId w:val="8"/>
  </w:num>
  <w:num w:numId="8">
    <w:abstractNumId w:val="28"/>
  </w:num>
  <w:num w:numId="9">
    <w:abstractNumId w:val="20"/>
  </w:num>
  <w:num w:numId="10">
    <w:abstractNumId w:val="2"/>
  </w:num>
  <w:num w:numId="11">
    <w:abstractNumId w:val="14"/>
  </w:num>
  <w:num w:numId="12">
    <w:abstractNumId w:val="31"/>
  </w:num>
  <w:num w:numId="13">
    <w:abstractNumId w:val="15"/>
  </w:num>
  <w:num w:numId="14">
    <w:abstractNumId w:val="22"/>
  </w:num>
  <w:num w:numId="15">
    <w:abstractNumId w:val="10"/>
  </w:num>
  <w:num w:numId="16">
    <w:abstractNumId w:val="12"/>
  </w:num>
  <w:num w:numId="17">
    <w:abstractNumId w:val="26"/>
  </w:num>
  <w:num w:numId="18">
    <w:abstractNumId w:val="16"/>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8"/>
  </w:num>
  <w:num w:numId="21">
    <w:abstractNumId w:val="7"/>
  </w:num>
  <w:num w:numId="22">
    <w:abstractNumId w:val="18"/>
  </w:num>
  <w:num w:numId="23">
    <w:abstractNumId w:val="5"/>
  </w:num>
  <w:num w:numId="24">
    <w:abstractNumId w:val="27"/>
  </w:num>
  <w:num w:numId="25">
    <w:abstractNumId w:val="41"/>
  </w:num>
  <w:num w:numId="26">
    <w:abstractNumId w:val="17"/>
  </w:num>
  <w:num w:numId="27">
    <w:abstractNumId w:val="6"/>
  </w:num>
  <w:num w:numId="28">
    <w:abstractNumId w:val="37"/>
  </w:num>
  <w:num w:numId="29">
    <w:abstractNumId w:val="11"/>
  </w:num>
  <w:num w:numId="30">
    <w:abstractNumId w:val="9"/>
  </w:num>
  <w:num w:numId="31">
    <w:abstractNumId w:val="21"/>
  </w:num>
  <w:num w:numId="32">
    <w:abstractNumId w:val="32"/>
  </w:num>
  <w:num w:numId="33">
    <w:abstractNumId w:val="39"/>
  </w:num>
  <w:num w:numId="34">
    <w:abstractNumId w:val="33"/>
  </w:num>
  <w:num w:numId="35">
    <w:abstractNumId w:val="13"/>
  </w:num>
  <w:num w:numId="36">
    <w:abstractNumId w:val="19"/>
  </w:num>
  <w:num w:numId="37">
    <w:abstractNumId w:val="29"/>
  </w:num>
  <w:num w:numId="38">
    <w:abstractNumId w:val="24"/>
  </w:num>
  <w:num w:numId="39">
    <w:abstractNumId w:val="35"/>
  </w:num>
  <w:num w:numId="40">
    <w:abstractNumId w:val="34"/>
  </w:num>
  <w:num w:numId="41">
    <w:abstractNumId w:val="36"/>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69"/>
    <w:rsid w:val="00006CF5"/>
    <w:rsid w:val="00064CDF"/>
    <w:rsid w:val="00122B20"/>
    <w:rsid w:val="001F16CC"/>
    <w:rsid w:val="00202469"/>
    <w:rsid w:val="0022460D"/>
    <w:rsid w:val="00252999"/>
    <w:rsid w:val="002F6824"/>
    <w:rsid w:val="003978EE"/>
    <w:rsid w:val="00407D29"/>
    <w:rsid w:val="00591D53"/>
    <w:rsid w:val="00630C4F"/>
    <w:rsid w:val="006314D7"/>
    <w:rsid w:val="0064108F"/>
    <w:rsid w:val="007524D6"/>
    <w:rsid w:val="007B5F2A"/>
    <w:rsid w:val="007D6E15"/>
    <w:rsid w:val="007F7C79"/>
    <w:rsid w:val="008348FA"/>
    <w:rsid w:val="00962305"/>
    <w:rsid w:val="009E7070"/>
    <w:rsid w:val="00C36E10"/>
    <w:rsid w:val="00D93EB5"/>
    <w:rsid w:val="00DA24F1"/>
    <w:rsid w:val="00E77484"/>
    <w:rsid w:val="00FF4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B3A5F"/>
  <w15:docId w15:val="{1CE1D1E4-2216-4AAA-8690-71E0A891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06CF5"/>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006CF5"/>
    <w:pPr>
      <w:ind w:firstLine="454"/>
      <w:outlineLvl w:val="0"/>
    </w:pPr>
    <w:rPr>
      <w:b/>
      <w:caps/>
    </w:rPr>
  </w:style>
  <w:style w:type="paragraph" w:styleId="21">
    <w:name w:val="heading 2"/>
    <w:basedOn w:val="a3"/>
    <w:next w:val="a3"/>
    <w:link w:val="23"/>
    <w:qFormat/>
    <w:rsid w:val="00006CF5"/>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006CF5"/>
    <w:pPr>
      <w:spacing w:before="100" w:beforeAutospacing="1" w:after="100" w:afterAutospacing="1"/>
      <w:outlineLvl w:val="2"/>
    </w:pPr>
    <w:rPr>
      <w:b/>
      <w:bCs/>
      <w:sz w:val="27"/>
      <w:szCs w:val="27"/>
    </w:rPr>
  </w:style>
  <w:style w:type="paragraph" w:styleId="41">
    <w:name w:val="heading 4"/>
    <w:basedOn w:val="a3"/>
    <w:next w:val="a3"/>
    <w:link w:val="42"/>
    <w:qFormat/>
    <w:rsid w:val="00006CF5"/>
    <w:pPr>
      <w:keepNext/>
      <w:spacing w:before="240" w:after="60"/>
      <w:outlineLvl w:val="3"/>
    </w:pPr>
    <w:rPr>
      <w:b/>
      <w:bCs/>
      <w:sz w:val="28"/>
      <w:szCs w:val="28"/>
    </w:rPr>
  </w:style>
  <w:style w:type="paragraph" w:styleId="50">
    <w:name w:val="heading 5"/>
    <w:basedOn w:val="a3"/>
    <w:next w:val="a3"/>
    <w:link w:val="51"/>
    <w:qFormat/>
    <w:rsid w:val="00006CF5"/>
    <w:pPr>
      <w:spacing w:before="240" w:after="60"/>
      <w:outlineLvl w:val="4"/>
    </w:pPr>
    <w:rPr>
      <w:b/>
      <w:bCs/>
      <w:i/>
      <w:iCs/>
      <w:sz w:val="26"/>
      <w:szCs w:val="26"/>
    </w:rPr>
  </w:style>
  <w:style w:type="paragraph" w:styleId="6">
    <w:name w:val="heading 6"/>
    <w:basedOn w:val="a3"/>
    <w:next w:val="a3"/>
    <w:link w:val="60"/>
    <w:qFormat/>
    <w:rsid w:val="00006CF5"/>
    <w:pPr>
      <w:spacing w:before="240" w:after="60"/>
      <w:outlineLvl w:val="5"/>
    </w:pPr>
    <w:rPr>
      <w:rFonts w:ascii="Calibri" w:hAnsi="Calibri"/>
      <w:b/>
      <w:bCs/>
      <w:sz w:val="22"/>
      <w:szCs w:val="22"/>
    </w:rPr>
  </w:style>
  <w:style w:type="paragraph" w:styleId="7">
    <w:name w:val="heading 7"/>
    <w:basedOn w:val="a3"/>
    <w:next w:val="a3"/>
    <w:link w:val="70"/>
    <w:qFormat/>
    <w:rsid w:val="00006CF5"/>
    <w:pPr>
      <w:spacing w:before="240" w:after="60"/>
      <w:outlineLvl w:val="6"/>
    </w:pPr>
    <w:rPr>
      <w:rFonts w:ascii="Calibri" w:hAnsi="Calibri"/>
    </w:rPr>
  </w:style>
  <w:style w:type="paragraph" w:styleId="80">
    <w:name w:val="heading 8"/>
    <w:basedOn w:val="a3"/>
    <w:next w:val="a3"/>
    <w:link w:val="81"/>
    <w:qFormat/>
    <w:rsid w:val="00006CF5"/>
    <w:pPr>
      <w:spacing w:before="240" w:after="60"/>
      <w:outlineLvl w:val="7"/>
    </w:pPr>
    <w:rPr>
      <w:rFonts w:ascii="Calibri" w:hAnsi="Calibri"/>
      <w:i/>
      <w:iCs/>
      <w:lang w:eastAsia="en-US"/>
    </w:rPr>
  </w:style>
  <w:style w:type="paragraph" w:styleId="9">
    <w:name w:val="heading 9"/>
    <w:basedOn w:val="a3"/>
    <w:next w:val="a3"/>
    <w:link w:val="90"/>
    <w:qFormat/>
    <w:rsid w:val="00006CF5"/>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006CF5"/>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006CF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006CF5"/>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006CF5"/>
    <w:rPr>
      <w:rFonts w:ascii="Times New Roman" w:eastAsia="Times New Roman" w:hAnsi="Times New Roman" w:cs="Times New Roman"/>
      <w:b/>
      <w:bCs/>
      <w:sz w:val="28"/>
      <w:szCs w:val="28"/>
    </w:rPr>
  </w:style>
  <w:style w:type="character" w:customStyle="1" w:styleId="51">
    <w:name w:val="Заголовок 5 Знак"/>
    <w:basedOn w:val="a4"/>
    <w:link w:val="50"/>
    <w:rsid w:val="00006CF5"/>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006CF5"/>
    <w:rPr>
      <w:rFonts w:ascii="Calibri" w:eastAsia="Times New Roman" w:hAnsi="Calibri" w:cs="Times New Roman"/>
      <w:b/>
      <w:bCs/>
    </w:rPr>
  </w:style>
  <w:style w:type="character" w:customStyle="1" w:styleId="70">
    <w:name w:val="Заголовок 7 Знак"/>
    <w:basedOn w:val="a4"/>
    <w:link w:val="7"/>
    <w:rsid w:val="00006CF5"/>
    <w:rPr>
      <w:rFonts w:ascii="Calibri" w:eastAsia="Times New Roman" w:hAnsi="Calibri" w:cs="Times New Roman"/>
      <w:sz w:val="24"/>
      <w:szCs w:val="24"/>
    </w:rPr>
  </w:style>
  <w:style w:type="character" w:customStyle="1" w:styleId="81">
    <w:name w:val="Заголовок 8 Знак"/>
    <w:basedOn w:val="a4"/>
    <w:link w:val="80"/>
    <w:rsid w:val="00006CF5"/>
    <w:rPr>
      <w:rFonts w:ascii="Calibri" w:eastAsia="Times New Roman" w:hAnsi="Calibri" w:cs="Times New Roman"/>
      <w:i/>
      <w:iCs/>
      <w:sz w:val="24"/>
      <w:szCs w:val="24"/>
    </w:rPr>
  </w:style>
  <w:style w:type="character" w:customStyle="1" w:styleId="90">
    <w:name w:val="Заголовок 9 Знак"/>
    <w:basedOn w:val="a4"/>
    <w:link w:val="9"/>
    <w:rsid w:val="00006CF5"/>
    <w:rPr>
      <w:rFonts w:ascii="Cambria" w:eastAsia="Times New Roman" w:hAnsi="Cambria" w:cs="Times New Roman"/>
    </w:rPr>
  </w:style>
  <w:style w:type="character" w:customStyle="1" w:styleId="14">
    <w:name w:val="Заголовок 1 Знак4"/>
    <w:link w:val="11"/>
    <w:locked/>
    <w:rsid w:val="00006CF5"/>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006CF5"/>
    <w:rPr>
      <w:rFonts w:ascii="Arial" w:eastAsia="Times New Roman" w:hAnsi="Arial" w:cs="Arial"/>
      <w:b/>
      <w:bCs/>
      <w:i/>
      <w:iCs/>
      <w:sz w:val="28"/>
      <w:szCs w:val="28"/>
    </w:rPr>
  </w:style>
  <w:style w:type="character" w:customStyle="1" w:styleId="320">
    <w:name w:val="Заголовок 3 Знак2"/>
    <w:link w:val="32"/>
    <w:locked/>
    <w:rsid w:val="00006CF5"/>
    <w:rPr>
      <w:rFonts w:ascii="Times New Roman" w:eastAsia="Times New Roman" w:hAnsi="Times New Roman" w:cs="Times New Roman"/>
      <w:b/>
      <w:bCs/>
      <w:sz w:val="27"/>
      <w:szCs w:val="27"/>
      <w:lang w:eastAsia="ru-RU"/>
    </w:rPr>
  </w:style>
  <w:style w:type="character" w:styleId="HTML">
    <w:name w:val="HTML Sample"/>
    <w:rsid w:val="00006CF5"/>
    <w:rPr>
      <w:rFonts w:ascii="Courier New" w:eastAsia="Times New Roman" w:hAnsi="Courier New" w:cs="Courier New"/>
    </w:rPr>
  </w:style>
  <w:style w:type="character" w:styleId="a7">
    <w:name w:val="FollowedHyperlink"/>
    <w:rsid w:val="00006CF5"/>
    <w:rPr>
      <w:color w:val="800080"/>
      <w:u w:val="single"/>
    </w:rPr>
  </w:style>
  <w:style w:type="character" w:styleId="a8">
    <w:name w:val="footnote reference"/>
    <w:unhideWhenUsed/>
    <w:rsid w:val="00006CF5"/>
    <w:rPr>
      <w:vertAlign w:val="superscript"/>
    </w:rPr>
  </w:style>
  <w:style w:type="character" w:styleId="a9">
    <w:name w:val="annotation reference"/>
    <w:rsid w:val="00006CF5"/>
    <w:rPr>
      <w:sz w:val="16"/>
      <w:szCs w:val="16"/>
    </w:rPr>
  </w:style>
  <w:style w:type="character" w:styleId="aa">
    <w:name w:val="endnote reference"/>
    <w:unhideWhenUsed/>
    <w:rsid w:val="00006CF5"/>
    <w:rPr>
      <w:vertAlign w:val="superscript"/>
    </w:rPr>
  </w:style>
  <w:style w:type="character" w:styleId="HTML0">
    <w:name w:val="HTML Acronym"/>
    <w:rsid w:val="00006CF5"/>
  </w:style>
  <w:style w:type="character" w:styleId="ab">
    <w:name w:val="Emphasis"/>
    <w:qFormat/>
    <w:rsid w:val="00006CF5"/>
    <w:rPr>
      <w:i/>
      <w:iCs/>
    </w:rPr>
  </w:style>
  <w:style w:type="character" w:styleId="ac">
    <w:name w:val="Hyperlink"/>
    <w:uiPriority w:val="99"/>
    <w:rsid w:val="00006CF5"/>
    <w:rPr>
      <w:color w:val="000000"/>
      <w:u w:val="single"/>
    </w:rPr>
  </w:style>
  <w:style w:type="character" w:styleId="HTML1">
    <w:name w:val="HTML Code"/>
    <w:rsid w:val="00006CF5"/>
    <w:rPr>
      <w:rFonts w:ascii="Courier New" w:eastAsia="Times New Roman" w:hAnsi="Courier New" w:cs="Courier New"/>
      <w:sz w:val="20"/>
      <w:szCs w:val="20"/>
    </w:rPr>
  </w:style>
  <w:style w:type="character" w:styleId="ad">
    <w:name w:val="page number"/>
    <w:rsid w:val="00006CF5"/>
  </w:style>
  <w:style w:type="character" w:styleId="ae">
    <w:name w:val="line number"/>
    <w:unhideWhenUsed/>
    <w:rsid w:val="00006CF5"/>
  </w:style>
  <w:style w:type="character" w:styleId="HTML2">
    <w:name w:val="HTML Definition"/>
    <w:rsid w:val="00006CF5"/>
    <w:rPr>
      <w:i/>
      <w:iCs/>
    </w:rPr>
  </w:style>
  <w:style w:type="character" w:styleId="HTML3">
    <w:name w:val="HTML Variable"/>
    <w:rsid w:val="00006CF5"/>
    <w:rPr>
      <w:i/>
      <w:iCs/>
    </w:rPr>
  </w:style>
  <w:style w:type="character" w:styleId="HTML4">
    <w:name w:val="HTML Typewriter"/>
    <w:rsid w:val="00006CF5"/>
    <w:rPr>
      <w:rFonts w:ascii="Courier New" w:eastAsia="Times New Roman" w:hAnsi="Courier New" w:cs="Courier New"/>
      <w:sz w:val="20"/>
      <w:szCs w:val="20"/>
    </w:rPr>
  </w:style>
  <w:style w:type="character" w:styleId="af">
    <w:name w:val="Strong"/>
    <w:uiPriority w:val="22"/>
    <w:qFormat/>
    <w:rsid w:val="00006CF5"/>
    <w:rPr>
      <w:b/>
      <w:bCs/>
    </w:rPr>
  </w:style>
  <w:style w:type="character" w:styleId="HTML5">
    <w:name w:val="HTML Cite"/>
    <w:unhideWhenUsed/>
    <w:rsid w:val="00006CF5"/>
    <w:rPr>
      <w:i/>
      <w:iCs/>
    </w:rPr>
  </w:style>
  <w:style w:type="paragraph" w:styleId="af0">
    <w:name w:val="Balloon Text"/>
    <w:basedOn w:val="a3"/>
    <w:link w:val="af1"/>
    <w:rsid w:val="00006CF5"/>
    <w:rPr>
      <w:rFonts w:ascii="Tahoma" w:hAnsi="Tahoma"/>
      <w:sz w:val="16"/>
      <w:szCs w:val="16"/>
    </w:rPr>
  </w:style>
  <w:style w:type="character" w:customStyle="1" w:styleId="af1">
    <w:name w:val="Текст выноски Знак"/>
    <w:basedOn w:val="a4"/>
    <w:link w:val="af0"/>
    <w:rsid w:val="00006CF5"/>
    <w:rPr>
      <w:rFonts w:ascii="Tahoma" w:eastAsia="Times New Roman" w:hAnsi="Tahoma" w:cs="Times New Roman"/>
      <w:sz w:val="16"/>
      <w:szCs w:val="16"/>
    </w:rPr>
  </w:style>
  <w:style w:type="paragraph" w:styleId="24">
    <w:name w:val="Body Text 2"/>
    <w:basedOn w:val="a3"/>
    <w:link w:val="25"/>
    <w:rsid w:val="00006CF5"/>
    <w:pPr>
      <w:jc w:val="both"/>
    </w:pPr>
    <w:rPr>
      <w:color w:val="000000"/>
      <w:sz w:val="28"/>
    </w:rPr>
  </w:style>
  <w:style w:type="character" w:customStyle="1" w:styleId="25">
    <w:name w:val="Основной текст 2 Знак"/>
    <w:basedOn w:val="a4"/>
    <w:link w:val="24"/>
    <w:rsid w:val="00006CF5"/>
    <w:rPr>
      <w:rFonts w:ascii="Times New Roman" w:eastAsia="Times New Roman" w:hAnsi="Times New Roman" w:cs="Times New Roman"/>
      <w:color w:val="000000"/>
      <w:sz w:val="28"/>
      <w:szCs w:val="24"/>
      <w:lang w:eastAsia="ru-RU"/>
    </w:rPr>
  </w:style>
  <w:style w:type="paragraph" w:styleId="5">
    <w:name w:val="List Number 5"/>
    <w:basedOn w:val="a3"/>
    <w:rsid w:val="00006CF5"/>
    <w:pPr>
      <w:numPr>
        <w:numId w:val="1"/>
      </w:numPr>
      <w:tabs>
        <w:tab w:val="left" w:pos="1492"/>
      </w:tabs>
    </w:pPr>
  </w:style>
  <w:style w:type="paragraph" w:styleId="af2">
    <w:name w:val="Normal Indent"/>
    <w:basedOn w:val="a3"/>
    <w:rsid w:val="00006CF5"/>
    <w:pPr>
      <w:ind w:firstLine="720"/>
      <w:jc w:val="both"/>
    </w:pPr>
    <w:rPr>
      <w:sz w:val="28"/>
      <w:szCs w:val="20"/>
    </w:rPr>
  </w:style>
  <w:style w:type="paragraph" w:styleId="af3">
    <w:name w:val="Plain Text"/>
    <w:basedOn w:val="a3"/>
    <w:link w:val="af4"/>
    <w:rsid w:val="00006CF5"/>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006CF5"/>
    <w:rPr>
      <w:rFonts w:ascii="Courier New" w:eastAsia="Times New Roman" w:hAnsi="Courier New" w:cs="Courier New"/>
      <w:sz w:val="20"/>
      <w:szCs w:val="20"/>
      <w:lang w:eastAsia="ru-RU"/>
    </w:rPr>
  </w:style>
  <w:style w:type="paragraph" w:styleId="34">
    <w:name w:val="Body Text Indent 3"/>
    <w:basedOn w:val="a3"/>
    <w:link w:val="330"/>
    <w:rsid w:val="00006CF5"/>
    <w:pPr>
      <w:spacing w:after="120"/>
      <w:ind w:left="283"/>
    </w:pPr>
    <w:rPr>
      <w:sz w:val="16"/>
      <w:szCs w:val="16"/>
    </w:rPr>
  </w:style>
  <w:style w:type="character" w:customStyle="1" w:styleId="35">
    <w:name w:val="Основной текст с отступом 3 Знак"/>
    <w:basedOn w:val="a4"/>
    <w:rsid w:val="00006CF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006CF5"/>
    <w:rPr>
      <w:rFonts w:ascii="Times New Roman" w:eastAsia="Times New Roman" w:hAnsi="Times New Roman" w:cs="Times New Roman"/>
      <w:sz w:val="16"/>
      <w:szCs w:val="16"/>
      <w:lang w:eastAsia="ru-RU"/>
    </w:rPr>
  </w:style>
  <w:style w:type="paragraph" w:styleId="af5">
    <w:name w:val="endnote text"/>
    <w:basedOn w:val="a3"/>
    <w:link w:val="af6"/>
    <w:unhideWhenUsed/>
    <w:rsid w:val="00006CF5"/>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006CF5"/>
    <w:rPr>
      <w:rFonts w:ascii="Times New Roman" w:eastAsia="Times New Roman" w:hAnsi="Times New Roman" w:cs="Times New Roman"/>
      <w:color w:val="000000"/>
      <w:sz w:val="28"/>
      <w:szCs w:val="24"/>
    </w:rPr>
  </w:style>
  <w:style w:type="paragraph" w:styleId="af7">
    <w:name w:val="caption"/>
    <w:basedOn w:val="a3"/>
    <w:next w:val="a3"/>
    <w:qFormat/>
    <w:rsid w:val="00006CF5"/>
    <w:rPr>
      <w:b/>
      <w:bCs/>
      <w:sz w:val="20"/>
      <w:szCs w:val="20"/>
    </w:rPr>
  </w:style>
  <w:style w:type="paragraph" w:styleId="af8">
    <w:name w:val="annotation text"/>
    <w:basedOn w:val="a3"/>
    <w:link w:val="af9"/>
    <w:rsid w:val="00006CF5"/>
    <w:rPr>
      <w:sz w:val="20"/>
      <w:szCs w:val="20"/>
    </w:rPr>
  </w:style>
  <w:style w:type="character" w:customStyle="1" w:styleId="af9">
    <w:name w:val="Текст примечания Знак"/>
    <w:basedOn w:val="a4"/>
    <w:link w:val="af8"/>
    <w:rsid w:val="00006CF5"/>
    <w:rPr>
      <w:rFonts w:ascii="Times New Roman" w:eastAsia="Times New Roman" w:hAnsi="Times New Roman" w:cs="Times New Roman"/>
      <w:sz w:val="20"/>
      <w:szCs w:val="20"/>
      <w:lang w:eastAsia="ru-RU"/>
    </w:rPr>
  </w:style>
  <w:style w:type="paragraph" w:styleId="13">
    <w:name w:val="index 1"/>
    <w:basedOn w:val="a3"/>
    <w:next w:val="a3"/>
    <w:rsid w:val="00006CF5"/>
    <w:pPr>
      <w:suppressAutoHyphens/>
      <w:ind w:left="240" w:hanging="240"/>
    </w:pPr>
    <w:rPr>
      <w:lang w:eastAsia="ar-SA"/>
    </w:rPr>
  </w:style>
  <w:style w:type="paragraph" w:styleId="afa">
    <w:name w:val="annotation subject"/>
    <w:basedOn w:val="af8"/>
    <w:next w:val="af8"/>
    <w:link w:val="afb"/>
    <w:rsid w:val="00006CF5"/>
    <w:rPr>
      <w:b/>
      <w:bCs/>
    </w:rPr>
  </w:style>
  <w:style w:type="character" w:customStyle="1" w:styleId="afb">
    <w:name w:val="Тема примечания Знак"/>
    <w:basedOn w:val="af9"/>
    <w:link w:val="afa"/>
    <w:rsid w:val="00006CF5"/>
    <w:rPr>
      <w:rFonts w:ascii="Times New Roman" w:eastAsia="Times New Roman" w:hAnsi="Times New Roman" w:cs="Times New Roman"/>
      <w:b/>
      <w:bCs/>
      <w:sz w:val="20"/>
      <w:szCs w:val="20"/>
      <w:lang w:eastAsia="ru-RU"/>
    </w:rPr>
  </w:style>
  <w:style w:type="paragraph" w:styleId="afc">
    <w:name w:val="Document Map"/>
    <w:basedOn w:val="a3"/>
    <w:link w:val="afd"/>
    <w:rsid w:val="00006CF5"/>
    <w:pPr>
      <w:shd w:val="clear" w:color="auto" w:fill="000080"/>
    </w:pPr>
    <w:rPr>
      <w:rFonts w:ascii="Tahoma" w:hAnsi="Tahoma"/>
      <w:sz w:val="20"/>
      <w:szCs w:val="20"/>
    </w:rPr>
  </w:style>
  <w:style w:type="character" w:customStyle="1" w:styleId="afd">
    <w:name w:val="Схема документа Знак"/>
    <w:basedOn w:val="a4"/>
    <w:link w:val="afc"/>
    <w:rsid w:val="00006CF5"/>
    <w:rPr>
      <w:rFonts w:ascii="Tahoma" w:eastAsia="Times New Roman" w:hAnsi="Tahoma" w:cs="Times New Roman"/>
      <w:sz w:val="20"/>
      <w:szCs w:val="20"/>
      <w:shd w:val="clear" w:color="auto" w:fill="000080"/>
    </w:rPr>
  </w:style>
  <w:style w:type="paragraph" w:styleId="afe">
    <w:name w:val="footnote text"/>
    <w:basedOn w:val="a3"/>
    <w:link w:val="aff"/>
    <w:rsid w:val="00006CF5"/>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006CF5"/>
    <w:rPr>
      <w:rFonts w:ascii="Courier New" w:eastAsia="Courier New" w:hAnsi="Courier New" w:cs="Courier New"/>
      <w:color w:val="000000"/>
      <w:sz w:val="28"/>
      <w:szCs w:val="24"/>
      <w:lang w:eastAsia="ru-RU"/>
    </w:rPr>
  </w:style>
  <w:style w:type="paragraph" w:styleId="8">
    <w:name w:val="toc 8"/>
    <w:basedOn w:val="a3"/>
    <w:next w:val="a3"/>
    <w:rsid w:val="00006CF5"/>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006CF5"/>
    <w:pPr>
      <w:numPr>
        <w:numId w:val="3"/>
      </w:numPr>
      <w:tabs>
        <w:tab w:val="left" w:pos="926"/>
      </w:tabs>
    </w:pPr>
  </w:style>
  <w:style w:type="paragraph" w:styleId="HTML6">
    <w:name w:val="HTML Address"/>
    <w:basedOn w:val="a3"/>
    <w:link w:val="HTML7"/>
    <w:unhideWhenUsed/>
    <w:rsid w:val="00006CF5"/>
    <w:rPr>
      <w:sz w:val="16"/>
      <w:szCs w:val="16"/>
    </w:rPr>
  </w:style>
  <w:style w:type="character" w:customStyle="1" w:styleId="HTML7">
    <w:name w:val="Адрес HTML Знак"/>
    <w:basedOn w:val="a4"/>
    <w:link w:val="HTML6"/>
    <w:rsid w:val="00006CF5"/>
    <w:rPr>
      <w:rFonts w:ascii="Times New Roman" w:eastAsia="Times New Roman" w:hAnsi="Times New Roman" w:cs="Times New Roman"/>
      <w:sz w:val="16"/>
      <w:szCs w:val="16"/>
      <w:lang w:val="ru-RU" w:eastAsia="ru-RU"/>
    </w:rPr>
  </w:style>
  <w:style w:type="paragraph" w:styleId="aff0">
    <w:name w:val="header"/>
    <w:basedOn w:val="a3"/>
    <w:link w:val="aff1"/>
    <w:rsid w:val="00006CF5"/>
    <w:pPr>
      <w:tabs>
        <w:tab w:val="center" w:pos="4677"/>
        <w:tab w:val="right" w:pos="9355"/>
      </w:tabs>
    </w:pPr>
    <w:rPr>
      <w:b/>
      <w:caps/>
    </w:rPr>
  </w:style>
  <w:style w:type="character" w:customStyle="1" w:styleId="aff1">
    <w:name w:val="Верхний колонтитул Знак"/>
    <w:basedOn w:val="a4"/>
    <w:link w:val="aff0"/>
    <w:rsid w:val="00006CF5"/>
    <w:rPr>
      <w:rFonts w:ascii="Times New Roman" w:eastAsia="Times New Roman" w:hAnsi="Times New Roman" w:cs="Times New Roman"/>
      <w:b/>
      <w:caps/>
      <w:sz w:val="24"/>
      <w:szCs w:val="24"/>
      <w:lang w:eastAsia="ru-RU"/>
    </w:rPr>
  </w:style>
  <w:style w:type="paragraph" w:styleId="91">
    <w:name w:val="toc 9"/>
    <w:basedOn w:val="a3"/>
    <w:next w:val="a3"/>
    <w:rsid w:val="00006CF5"/>
    <w:pPr>
      <w:spacing w:after="100" w:line="276" w:lineRule="auto"/>
      <w:ind w:left="1760"/>
    </w:pPr>
    <w:rPr>
      <w:rFonts w:ascii="Calibri" w:hAnsi="Calibri"/>
      <w:sz w:val="22"/>
      <w:szCs w:val="22"/>
    </w:rPr>
  </w:style>
  <w:style w:type="paragraph" w:styleId="71">
    <w:name w:val="toc 7"/>
    <w:basedOn w:val="a3"/>
    <w:next w:val="a3"/>
    <w:rsid w:val="00006CF5"/>
    <w:pPr>
      <w:spacing w:after="100" w:line="276" w:lineRule="auto"/>
      <w:ind w:left="1320"/>
    </w:pPr>
    <w:rPr>
      <w:rFonts w:ascii="Calibri" w:hAnsi="Calibri"/>
      <w:sz w:val="22"/>
      <w:szCs w:val="22"/>
    </w:rPr>
  </w:style>
  <w:style w:type="paragraph" w:styleId="aff2">
    <w:name w:val="Body Text"/>
    <w:basedOn w:val="a3"/>
    <w:link w:val="43"/>
    <w:rsid w:val="00006CF5"/>
    <w:pPr>
      <w:spacing w:after="120"/>
    </w:pPr>
  </w:style>
  <w:style w:type="character" w:customStyle="1" w:styleId="aff3">
    <w:name w:val="Основной текст Знак"/>
    <w:basedOn w:val="a4"/>
    <w:rsid w:val="00006CF5"/>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006CF5"/>
    <w:rPr>
      <w:rFonts w:ascii="Times New Roman" w:eastAsia="Times New Roman" w:hAnsi="Times New Roman" w:cs="Times New Roman"/>
      <w:sz w:val="24"/>
      <w:szCs w:val="24"/>
      <w:lang w:eastAsia="ru-RU"/>
    </w:rPr>
  </w:style>
  <w:style w:type="paragraph" w:styleId="aff4">
    <w:name w:val="index heading"/>
    <w:basedOn w:val="a3"/>
    <w:rsid w:val="00006CF5"/>
    <w:pPr>
      <w:suppressLineNumbers/>
      <w:suppressAutoHyphens/>
    </w:pPr>
    <w:rPr>
      <w:rFonts w:cs="Tahoma"/>
      <w:lang w:eastAsia="ar-SA"/>
    </w:rPr>
  </w:style>
  <w:style w:type="paragraph" w:styleId="15">
    <w:name w:val="toc 1"/>
    <w:basedOn w:val="a3"/>
    <w:next w:val="a3"/>
    <w:link w:val="16"/>
    <w:rsid w:val="00006CF5"/>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006CF5"/>
    <w:rPr>
      <w:rFonts w:ascii="Times New Roman" w:eastAsia="Times New Roman" w:hAnsi="Times New Roman" w:cs="Times New Roman"/>
      <w:color w:val="000000"/>
      <w:sz w:val="24"/>
      <w:szCs w:val="24"/>
      <w:lang w:eastAsia="ru-RU"/>
    </w:rPr>
  </w:style>
  <w:style w:type="paragraph" w:styleId="aff5">
    <w:name w:val="macro"/>
    <w:link w:val="aff6"/>
    <w:rsid w:val="00006CF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006CF5"/>
    <w:rPr>
      <w:rFonts w:ascii="Courier New" w:eastAsia="Times New Roman" w:hAnsi="Courier New" w:cs="Times New Roman"/>
      <w:sz w:val="20"/>
      <w:szCs w:val="20"/>
      <w:lang w:val="en-US" w:eastAsia="ru-RU"/>
    </w:rPr>
  </w:style>
  <w:style w:type="paragraph" w:styleId="61">
    <w:name w:val="toc 6"/>
    <w:basedOn w:val="a3"/>
    <w:next w:val="a3"/>
    <w:rsid w:val="00006CF5"/>
    <w:pPr>
      <w:spacing w:after="100" w:line="276" w:lineRule="auto"/>
      <w:ind w:left="1100"/>
    </w:pPr>
    <w:rPr>
      <w:rFonts w:ascii="Calibri" w:hAnsi="Calibri"/>
      <w:sz w:val="22"/>
      <w:szCs w:val="22"/>
    </w:rPr>
  </w:style>
  <w:style w:type="paragraph" w:styleId="36">
    <w:name w:val="toc 3"/>
    <w:basedOn w:val="a3"/>
    <w:next w:val="a3"/>
    <w:rsid w:val="00006CF5"/>
    <w:pPr>
      <w:widowControl w:val="0"/>
      <w:tabs>
        <w:tab w:val="left" w:pos="360"/>
      </w:tabs>
      <w:autoSpaceDE w:val="0"/>
      <w:autoSpaceDN w:val="0"/>
      <w:adjustRightInd w:val="0"/>
      <w:ind w:left="400"/>
    </w:pPr>
    <w:rPr>
      <w:szCs w:val="20"/>
    </w:rPr>
  </w:style>
  <w:style w:type="paragraph" w:styleId="26">
    <w:name w:val="toc 2"/>
    <w:basedOn w:val="a3"/>
    <w:next w:val="a3"/>
    <w:rsid w:val="00006CF5"/>
    <w:pPr>
      <w:widowControl w:val="0"/>
      <w:tabs>
        <w:tab w:val="left" w:pos="360"/>
      </w:tabs>
      <w:autoSpaceDE w:val="0"/>
      <w:autoSpaceDN w:val="0"/>
      <w:adjustRightInd w:val="0"/>
      <w:ind w:left="200"/>
    </w:pPr>
    <w:rPr>
      <w:szCs w:val="20"/>
    </w:rPr>
  </w:style>
  <w:style w:type="paragraph" w:styleId="40">
    <w:name w:val="toc 4"/>
    <w:basedOn w:val="a3"/>
    <w:next w:val="a3"/>
    <w:rsid w:val="00006CF5"/>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006CF5"/>
    <w:pPr>
      <w:spacing w:after="100" w:line="276" w:lineRule="auto"/>
      <w:ind w:left="880"/>
    </w:pPr>
    <w:rPr>
      <w:rFonts w:ascii="Calibri" w:hAnsi="Calibri"/>
      <w:sz w:val="22"/>
      <w:szCs w:val="22"/>
    </w:rPr>
  </w:style>
  <w:style w:type="paragraph" w:styleId="53">
    <w:name w:val="List Bullet 5"/>
    <w:basedOn w:val="a3"/>
    <w:rsid w:val="00006CF5"/>
    <w:pPr>
      <w:ind w:left="1132" w:hanging="283"/>
    </w:pPr>
    <w:rPr>
      <w:color w:val="00000A"/>
    </w:rPr>
  </w:style>
  <w:style w:type="paragraph" w:styleId="aff7">
    <w:name w:val="Body Text First Indent"/>
    <w:basedOn w:val="aff2"/>
    <w:link w:val="aff8"/>
    <w:rsid w:val="00006CF5"/>
    <w:pPr>
      <w:ind w:firstLine="210"/>
    </w:pPr>
    <w:rPr>
      <w:b/>
      <w:bCs/>
      <w:sz w:val="27"/>
      <w:szCs w:val="27"/>
    </w:rPr>
  </w:style>
  <w:style w:type="character" w:customStyle="1" w:styleId="aff8">
    <w:name w:val="Красная строка Знак"/>
    <w:basedOn w:val="aff3"/>
    <w:link w:val="aff7"/>
    <w:rsid w:val="00006CF5"/>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006CF5"/>
    <w:pPr>
      <w:spacing w:after="120"/>
      <w:ind w:left="283"/>
    </w:pPr>
  </w:style>
  <w:style w:type="character" w:customStyle="1" w:styleId="affa">
    <w:name w:val="Основной текст с отступом Знак"/>
    <w:basedOn w:val="a4"/>
    <w:link w:val="aff9"/>
    <w:semiHidden/>
    <w:rsid w:val="00006CF5"/>
    <w:rPr>
      <w:rFonts w:ascii="Times New Roman" w:eastAsia="Times New Roman" w:hAnsi="Times New Roman" w:cs="Times New Roman"/>
      <w:sz w:val="24"/>
      <w:szCs w:val="24"/>
      <w:lang w:eastAsia="ru-RU"/>
    </w:rPr>
  </w:style>
  <w:style w:type="paragraph" w:styleId="27">
    <w:name w:val="Body Text First Indent 2"/>
    <w:basedOn w:val="aff9"/>
    <w:link w:val="28"/>
    <w:rsid w:val="00006CF5"/>
    <w:pPr>
      <w:ind w:firstLine="210"/>
    </w:pPr>
  </w:style>
  <w:style w:type="character" w:customStyle="1" w:styleId="28">
    <w:name w:val="Красная строка 2 Знак"/>
    <w:basedOn w:val="affa"/>
    <w:link w:val="27"/>
    <w:rsid w:val="00006CF5"/>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006CF5"/>
    <w:rPr>
      <w:sz w:val="24"/>
      <w:szCs w:val="24"/>
      <w:lang w:val="ru-RU" w:eastAsia="ru-RU" w:bidi="ar-SA"/>
    </w:rPr>
  </w:style>
  <w:style w:type="paragraph" w:styleId="44">
    <w:name w:val="List Bullet 4"/>
    <w:basedOn w:val="a3"/>
    <w:rsid w:val="00006CF5"/>
    <w:pPr>
      <w:ind w:left="849" w:hanging="283"/>
    </w:pPr>
    <w:rPr>
      <w:color w:val="00000A"/>
    </w:rPr>
  </w:style>
  <w:style w:type="paragraph" w:styleId="affb">
    <w:name w:val="List Bullet"/>
    <w:basedOn w:val="a3"/>
    <w:rsid w:val="00006CF5"/>
    <w:pPr>
      <w:tabs>
        <w:tab w:val="left" w:pos="643"/>
      </w:tabs>
      <w:ind w:left="643" w:hanging="360"/>
      <w:contextualSpacing/>
    </w:pPr>
  </w:style>
  <w:style w:type="paragraph" w:styleId="2">
    <w:name w:val="List Bullet 2"/>
    <w:basedOn w:val="a3"/>
    <w:rsid w:val="00006CF5"/>
    <w:pPr>
      <w:numPr>
        <w:numId w:val="5"/>
      </w:numPr>
      <w:tabs>
        <w:tab w:val="left" w:pos="643"/>
      </w:tabs>
    </w:pPr>
  </w:style>
  <w:style w:type="paragraph" w:styleId="37">
    <w:name w:val="List Bullet 3"/>
    <w:basedOn w:val="a3"/>
    <w:rsid w:val="00006CF5"/>
    <w:pPr>
      <w:tabs>
        <w:tab w:val="left" w:pos="926"/>
      </w:tabs>
      <w:ind w:left="926" w:hanging="360"/>
    </w:pPr>
  </w:style>
  <w:style w:type="paragraph" w:customStyle="1" w:styleId="affc">
    <w:basedOn w:val="a3"/>
    <w:next w:val="affd"/>
    <w:qFormat/>
    <w:rsid w:val="00006CF5"/>
    <w:pPr>
      <w:suppressAutoHyphens/>
      <w:jc w:val="center"/>
    </w:pPr>
    <w:rPr>
      <w:sz w:val="28"/>
      <w:lang w:val="en-US" w:eastAsia="ar-SA"/>
    </w:rPr>
  </w:style>
  <w:style w:type="character" w:customStyle="1" w:styleId="54">
    <w:name w:val="Заголовок Знак5"/>
    <w:link w:val="affe"/>
    <w:rsid w:val="00006CF5"/>
    <w:rPr>
      <w:sz w:val="28"/>
      <w:szCs w:val="24"/>
      <w:lang w:val="en-US" w:eastAsia="ar-SA" w:bidi="ar-SA"/>
    </w:rPr>
  </w:style>
  <w:style w:type="paragraph" w:styleId="affd">
    <w:name w:val="Subtitle"/>
    <w:basedOn w:val="a3"/>
    <w:link w:val="afff"/>
    <w:qFormat/>
    <w:rsid w:val="00006CF5"/>
    <w:pPr>
      <w:jc w:val="center"/>
    </w:pPr>
    <w:rPr>
      <w:b/>
    </w:rPr>
  </w:style>
  <w:style w:type="character" w:customStyle="1" w:styleId="afff">
    <w:name w:val="Подзаголовок Знак"/>
    <w:basedOn w:val="a4"/>
    <w:link w:val="affd"/>
    <w:rsid w:val="00006CF5"/>
    <w:rPr>
      <w:rFonts w:ascii="Times New Roman" w:eastAsia="Times New Roman" w:hAnsi="Times New Roman" w:cs="Times New Roman"/>
      <w:b/>
      <w:sz w:val="24"/>
      <w:szCs w:val="24"/>
    </w:rPr>
  </w:style>
  <w:style w:type="paragraph" w:styleId="afff0">
    <w:name w:val="footer"/>
    <w:basedOn w:val="a3"/>
    <w:link w:val="afff1"/>
    <w:rsid w:val="00006CF5"/>
    <w:pPr>
      <w:tabs>
        <w:tab w:val="center" w:pos="4677"/>
        <w:tab w:val="right" w:pos="9355"/>
      </w:tabs>
    </w:pPr>
  </w:style>
  <w:style w:type="character" w:customStyle="1" w:styleId="afff1">
    <w:name w:val="Нижний колонтитул Знак"/>
    <w:basedOn w:val="a4"/>
    <w:link w:val="afff0"/>
    <w:rsid w:val="00006CF5"/>
    <w:rPr>
      <w:rFonts w:ascii="Times New Roman" w:eastAsia="Times New Roman" w:hAnsi="Times New Roman" w:cs="Times New Roman"/>
      <w:sz w:val="24"/>
      <w:szCs w:val="24"/>
      <w:lang w:eastAsia="ru-RU"/>
    </w:rPr>
  </w:style>
  <w:style w:type="paragraph" w:styleId="a2">
    <w:name w:val="List Number"/>
    <w:basedOn w:val="a3"/>
    <w:rsid w:val="00006CF5"/>
    <w:pPr>
      <w:numPr>
        <w:numId w:val="6"/>
      </w:numPr>
      <w:tabs>
        <w:tab w:val="left" w:pos="1354"/>
      </w:tabs>
      <w:contextualSpacing/>
    </w:pPr>
    <w:rPr>
      <w:sz w:val="20"/>
      <w:szCs w:val="20"/>
      <w:lang w:eastAsia="en-US"/>
    </w:rPr>
  </w:style>
  <w:style w:type="paragraph" w:styleId="2a">
    <w:name w:val="List Number 2"/>
    <w:basedOn w:val="a3"/>
    <w:rsid w:val="00006CF5"/>
    <w:pPr>
      <w:widowControl w:val="0"/>
      <w:tabs>
        <w:tab w:val="left" w:pos="641"/>
      </w:tabs>
      <w:ind w:left="641" w:hanging="358"/>
    </w:pPr>
    <w:rPr>
      <w:rFonts w:ascii="Courier New" w:hAnsi="Courier New"/>
      <w:szCs w:val="20"/>
    </w:rPr>
  </w:style>
  <w:style w:type="paragraph" w:styleId="afff2">
    <w:name w:val="List"/>
    <w:basedOn w:val="a3"/>
    <w:rsid w:val="00006CF5"/>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006CF5"/>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006CF5"/>
    <w:rPr>
      <w:rFonts w:ascii="Times New Roman" w:eastAsia="Times New Roman" w:hAnsi="Times New Roman" w:cs="Times New Roman"/>
      <w:sz w:val="24"/>
      <w:szCs w:val="24"/>
      <w:lang w:eastAsia="ru-RU" w:bidi="hi-IN"/>
    </w:rPr>
  </w:style>
  <w:style w:type="paragraph" w:styleId="30">
    <w:name w:val="Body Text 3"/>
    <w:basedOn w:val="a3"/>
    <w:link w:val="321"/>
    <w:rsid w:val="00006CF5"/>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006CF5"/>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006CF5"/>
    <w:rPr>
      <w:rFonts w:ascii="Times New Roman" w:eastAsia="Times New Roman" w:hAnsi="Times New Roman" w:cs="Times New Roman"/>
      <w:sz w:val="16"/>
      <w:szCs w:val="16"/>
    </w:rPr>
  </w:style>
  <w:style w:type="paragraph" w:styleId="2b">
    <w:name w:val="Body Text Indent 2"/>
    <w:basedOn w:val="a3"/>
    <w:link w:val="220"/>
    <w:rsid w:val="00006CF5"/>
    <w:pPr>
      <w:spacing w:after="120" w:line="480" w:lineRule="auto"/>
      <w:ind w:left="283"/>
    </w:pPr>
  </w:style>
  <w:style w:type="character" w:customStyle="1" w:styleId="2c">
    <w:name w:val="Основной текст с отступом 2 Знак"/>
    <w:basedOn w:val="a4"/>
    <w:rsid w:val="00006CF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006CF5"/>
    <w:rPr>
      <w:rFonts w:ascii="Times New Roman" w:eastAsia="Times New Roman" w:hAnsi="Times New Roman" w:cs="Times New Roman"/>
      <w:sz w:val="24"/>
      <w:szCs w:val="24"/>
      <w:lang w:eastAsia="ru-RU"/>
    </w:rPr>
  </w:style>
  <w:style w:type="paragraph" w:styleId="2d">
    <w:name w:val="List Continue 2"/>
    <w:basedOn w:val="a3"/>
    <w:rsid w:val="00006CF5"/>
    <w:pPr>
      <w:spacing w:after="120"/>
      <w:ind w:left="566"/>
      <w:jc w:val="both"/>
    </w:pPr>
    <w:rPr>
      <w:sz w:val="20"/>
      <w:szCs w:val="20"/>
    </w:rPr>
  </w:style>
  <w:style w:type="paragraph" w:styleId="2e">
    <w:name w:val="List 2"/>
    <w:basedOn w:val="a3"/>
    <w:rsid w:val="00006CF5"/>
    <w:pPr>
      <w:ind w:left="566" w:hanging="283"/>
      <w:contextualSpacing/>
    </w:pPr>
  </w:style>
  <w:style w:type="paragraph" w:styleId="39">
    <w:name w:val="List 3"/>
    <w:basedOn w:val="a3"/>
    <w:rsid w:val="00006CF5"/>
    <w:pPr>
      <w:ind w:left="849" w:hanging="283"/>
    </w:pPr>
  </w:style>
  <w:style w:type="paragraph" w:styleId="45">
    <w:name w:val="List 4"/>
    <w:basedOn w:val="a3"/>
    <w:rsid w:val="00006CF5"/>
    <w:pPr>
      <w:ind w:left="1132" w:hanging="283"/>
      <w:contextualSpacing/>
    </w:pPr>
  </w:style>
  <w:style w:type="paragraph" w:styleId="HTML8">
    <w:name w:val="HTML Preformatted"/>
    <w:basedOn w:val="a3"/>
    <w:link w:val="HTML30"/>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006CF5"/>
    <w:rPr>
      <w:rFonts w:ascii="Consolas" w:eastAsia="Times New Roman" w:hAnsi="Consolas" w:cs="Times New Roman"/>
      <w:sz w:val="20"/>
      <w:szCs w:val="20"/>
      <w:lang w:eastAsia="ru-RU"/>
    </w:rPr>
  </w:style>
  <w:style w:type="character" w:customStyle="1" w:styleId="HTML30">
    <w:name w:val="Стандартный HTML Знак3"/>
    <w:link w:val="HTML8"/>
    <w:rsid w:val="00006CF5"/>
    <w:rPr>
      <w:rFonts w:ascii="Courier New" w:eastAsia="Times New Roman" w:hAnsi="Courier New" w:cs="Times New Roman"/>
      <w:sz w:val="20"/>
      <w:szCs w:val="20"/>
    </w:rPr>
  </w:style>
  <w:style w:type="paragraph" w:styleId="afff4">
    <w:name w:val="Block Text"/>
    <w:basedOn w:val="a3"/>
    <w:rsid w:val="00006CF5"/>
    <w:pPr>
      <w:ind w:left="709" w:right="-908"/>
    </w:pPr>
    <w:rPr>
      <w:szCs w:val="20"/>
    </w:rPr>
  </w:style>
  <w:style w:type="table" w:styleId="18">
    <w:name w:val="Table Simple 1"/>
    <w:basedOn w:val="a5"/>
    <w:rsid w:val="00006CF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006CF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006C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006CF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006CF5"/>
    <w:rPr>
      <w:rFonts w:ascii="Times New Roman" w:hAnsi="Times New Roman" w:cs="Times New Roman"/>
      <w:b/>
      <w:bCs/>
      <w:sz w:val="26"/>
      <w:szCs w:val="26"/>
    </w:rPr>
  </w:style>
  <w:style w:type="paragraph" w:customStyle="1" w:styleId="afff7">
    <w:name w:val="Для таблиц"/>
    <w:basedOn w:val="a3"/>
    <w:uiPriority w:val="99"/>
    <w:rsid w:val="00006CF5"/>
  </w:style>
  <w:style w:type="paragraph" w:customStyle="1" w:styleId="afff8">
    <w:name w:val="список с точками"/>
    <w:basedOn w:val="a3"/>
    <w:rsid w:val="00006CF5"/>
    <w:pPr>
      <w:tabs>
        <w:tab w:val="left" w:pos="3330"/>
      </w:tabs>
      <w:spacing w:line="312" w:lineRule="auto"/>
      <w:ind w:left="3330" w:hanging="720"/>
      <w:jc w:val="both"/>
    </w:pPr>
  </w:style>
  <w:style w:type="paragraph" w:customStyle="1" w:styleId="Default">
    <w:name w:val="Default"/>
    <w:rsid w:val="00006C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006CF5"/>
    <w:rPr>
      <w:rFonts w:ascii="Times New Roman" w:hAnsi="Times New Roman" w:cs="Times New Roman"/>
      <w:b/>
      <w:bCs/>
      <w:sz w:val="24"/>
      <w:szCs w:val="24"/>
    </w:rPr>
  </w:style>
  <w:style w:type="character" w:customStyle="1" w:styleId="FontStyle12">
    <w:name w:val="Font Style12"/>
    <w:rsid w:val="00006CF5"/>
    <w:rPr>
      <w:rFonts w:ascii="Times New Roman" w:hAnsi="Times New Roman" w:cs="Times New Roman"/>
      <w:sz w:val="24"/>
      <w:szCs w:val="24"/>
    </w:rPr>
  </w:style>
  <w:style w:type="paragraph" w:customStyle="1" w:styleId="Style2">
    <w:name w:val="Style2"/>
    <w:basedOn w:val="a3"/>
    <w:rsid w:val="00006CF5"/>
    <w:pPr>
      <w:widowControl w:val="0"/>
      <w:autoSpaceDE w:val="0"/>
      <w:autoSpaceDN w:val="0"/>
      <w:adjustRightInd w:val="0"/>
    </w:pPr>
  </w:style>
  <w:style w:type="paragraph" w:customStyle="1" w:styleId="Style1">
    <w:name w:val="Style1"/>
    <w:basedOn w:val="a3"/>
    <w:rsid w:val="00006CF5"/>
    <w:pPr>
      <w:widowControl w:val="0"/>
      <w:autoSpaceDE w:val="0"/>
      <w:autoSpaceDN w:val="0"/>
      <w:adjustRightInd w:val="0"/>
      <w:spacing w:line="309" w:lineRule="exact"/>
      <w:ind w:firstLine="686"/>
      <w:jc w:val="both"/>
    </w:pPr>
  </w:style>
  <w:style w:type="paragraph" w:customStyle="1" w:styleId="Style16">
    <w:name w:val="Style16"/>
    <w:basedOn w:val="a3"/>
    <w:rsid w:val="00006CF5"/>
    <w:pPr>
      <w:widowControl w:val="0"/>
      <w:autoSpaceDE w:val="0"/>
      <w:autoSpaceDN w:val="0"/>
      <w:adjustRightInd w:val="0"/>
      <w:spacing w:line="480" w:lineRule="exact"/>
      <w:ind w:firstLine="715"/>
      <w:jc w:val="both"/>
    </w:pPr>
  </w:style>
  <w:style w:type="character" w:customStyle="1" w:styleId="FontStyle36">
    <w:name w:val="Font Style36"/>
    <w:rsid w:val="00006CF5"/>
    <w:rPr>
      <w:rFonts w:ascii="Times New Roman" w:hAnsi="Times New Roman" w:cs="Times New Roman" w:hint="default"/>
      <w:sz w:val="26"/>
      <w:szCs w:val="26"/>
    </w:rPr>
  </w:style>
  <w:style w:type="character" w:customStyle="1" w:styleId="FontStyle51">
    <w:name w:val="Font Style51"/>
    <w:rsid w:val="00006CF5"/>
    <w:rPr>
      <w:rFonts w:ascii="Times New Roman" w:hAnsi="Times New Roman" w:cs="Times New Roman"/>
      <w:sz w:val="24"/>
      <w:szCs w:val="24"/>
    </w:rPr>
  </w:style>
  <w:style w:type="character" w:customStyle="1" w:styleId="afffa">
    <w:name w:val="Тело ИАК Знак"/>
    <w:link w:val="afffb"/>
    <w:rsid w:val="00006CF5"/>
    <w:rPr>
      <w:sz w:val="28"/>
      <w:szCs w:val="28"/>
    </w:rPr>
  </w:style>
  <w:style w:type="paragraph" w:customStyle="1" w:styleId="afffb">
    <w:name w:val="Тело ИАК"/>
    <w:basedOn w:val="a3"/>
    <w:link w:val="afffa"/>
    <w:rsid w:val="00006CF5"/>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006C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006CF5"/>
  </w:style>
  <w:style w:type="character" w:customStyle="1" w:styleId="150">
    <w:name w:val="Знак Знак15"/>
    <w:locked/>
    <w:rsid w:val="00006CF5"/>
    <w:rPr>
      <w:b/>
      <w:caps/>
      <w:sz w:val="24"/>
      <w:szCs w:val="24"/>
      <w:lang w:val="ru-RU" w:eastAsia="ru-RU" w:bidi="ar-SA"/>
    </w:rPr>
  </w:style>
  <w:style w:type="character" w:customStyle="1" w:styleId="110">
    <w:name w:val="Знак Знак11"/>
    <w:locked/>
    <w:rsid w:val="00006CF5"/>
    <w:rPr>
      <w:sz w:val="16"/>
      <w:szCs w:val="16"/>
      <w:lang w:val="ru-RU" w:eastAsia="ru-RU" w:bidi="ar-SA"/>
    </w:rPr>
  </w:style>
  <w:style w:type="character" w:customStyle="1" w:styleId="100">
    <w:name w:val="Знак Знак10"/>
    <w:rsid w:val="00006CF5"/>
    <w:rPr>
      <w:sz w:val="16"/>
      <w:szCs w:val="16"/>
      <w:lang w:val="ru-RU" w:eastAsia="ru-RU" w:bidi="ar-SA"/>
    </w:rPr>
  </w:style>
  <w:style w:type="character" w:customStyle="1" w:styleId="140">
    <w:name w:val="Знак Знак14"/>
    <w:rsid w:val="00006CF5"/>
    <w:rPr>
      <w:rFonts w:ascii="Arial" w:hAnsi="Arial" w:cs="Arial"/>
      <w:b/>
      <w:bCs/>
      <w:i/>
      <w:iCs/>
      <w:sz w:val="28"/>
      <w:szCs w:val="28"/>
      <w:lang w:val="ru-RU" w:eastAsia="en-US" w:bidi="ar-SA"/>
    </w:rPr>
  </w:style>
  <w:style w:type="character" w:customStyle="1" w:styleId="120">
    <w:name w:val="Знак Знак12"/>
    <w:rsid w:val="00006CF5"/>
    <w:rPr>
      <w:rFonts w:ascii="Calibri" w:hAnsi="Calibri"/>
      <w:i/>
      <w:iCs/>
      <w:sz w:val="24"/>
      <w:szCs w:val="24"/>
      <w:lang w:val="ru-RU" w:eastAsia="en-US" w:bidi="ar-SA"/>
    </w:rPr>
  </w:style>
  <w:style w:type="character" w:customStyle="1" w:styleId="62">
    <w:name w:val="Знак Знак6"/>
    <w:rsid w:val="00006CF5"/>
    <w:rPr>
      <w:sz w:val="24"/>
      <w:szCs w:val="24"/>
    </w:rPr>
  </w:style>
  <w:style w:type="paragraph" w:customStyle="1" w:styleId="Style5">
    <w:name w:val="Style5"/>
    <w:basedOn w:val="a3"/>
    <w:rsid w:val="00006CF5"/>
    <w:pPr>
      <w:widowControl w:val="0"/>
      <w:autoSpaceDE w:val="0"/>
      <w:autoSpaceDN w:val="0"/>
      <w:adjustRightInd w:val="0"/>
      <w:spacing w:line="490" w:lineRule="exact"/>
      <w:jc w:val="center"/>
    </w:pPr>
  </w:style>
  <w:style w:type="paragraph" w:customStyle="1" w:styleId="FR3">
    <w:name w:val="FR3"/>
    <w:rsid w:val="00006CF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006CF5"/>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006CF5"/>
    <w:rPr>
      <w:rFonts w:ascii="Times New Roman" w:hAnsi="Times New Roman" w:cs="Times New Roman" w:hint="default"/>
      <w:i/>
      <w:iCs/>
      <w:sz w:val="16"/>
      <w:szCs w:val="16"/>
    </w:rPr>
  </w:style>
  <w:style w:type="paragraph" w:customStyle="1" w:styleId="2f">
    <w:name w:val="Стиль2"/>
    <w:basedOn w:val="a3"/>
    <w:next w:val="a2"/>
    <w:rsid w:val="00006CF5"/>
    <w:rPr>
      <w:b/>
      <w:sz w:val="20"/>
    </w:rPr>
  </w:style>
  <w:style w:type="paragraph" w:customStyle="1" w:styleId="FR4">
    <w:name w:val="FR4"/>
    <w:rsid w:val="00006CF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006CF5"/>
    <w:pPr>
      <w:spacing w:line="360" w:lineRule="auto"/>
      <w:jc w:val="both"/>
    </w:pPr>
    <w:rPr>
      <w:szCs w:val="20"/>
    </w:rPr>
  </w:style>
  <w:style w:type="paragraph" w:customStyle="1" w:styleId="1b">
    <w:name w:val="Текст1"/>
    <w:basedOn w:val="a3"/>
    <w:rsid w:val="00006CF5"/>
    <w:rPr>
      <w:rFonts w:ascii="Courier New" w:hAnsi="Courier New"/>
      <w:sz w:val="20"/>
      <w:szCs w:val="20"/>
    </w:rPr>
  </w:style>
  <w:style w:type="paragraph" w:customStyle="1" w:styleId="1c">
    <w:name w:val="Абзац списка1"/>
    <w:basedOn w:val="a3"/>
    <w:link w:val="ListParagraphChar"/>
    <w:rsid w:val="00006CF5"/>
    <w:pPr>
      <w:ind w:left="708"/>
    </w:pPr>
  </w:style>
  <w:style w:type="character" w:customStyle="1" w:styleId="ListParagraphChar">
    <w:name w:val="List Paragraph Char"/>
    <w:link w:val="1c"/>
    <w:locked/>
    <w:rsid w:val="00006CF5"/>
    <w:rPr>
      <w:rFonts w:ascii="Times New Roman" w:eastAsia="Times New Roman" w:hAnsi="Times New Roman" w:cs="Times New Roman"/>
      <w:sz w:val="24"/>
      <w:szCs w:val="24"/>
      <w:lang w:eastAsia="ru-RU"/>
    </w:rPr>
  </w:style>
  <w:style w:type="character" w:customStyle="1" w:styleId="FontStyle600">
    <w:name w:val="Font Style600"/>
    <w:rsid w:val="00006CF5"/>
    <w:rPr>
      <w:rFonts w:ascii="Times New Roman" w:hAnsi="Times New Roman" w:cs="Times New Roman"/>
      <w:sz w:val="22"/>
      <w:szCs w:val="22"/>
    </w:rPr>
  </w:style>
  <w:style w:type="character" w:customStyle="1" w:styleId="FontStyle184">
    <w:name w:val="Font Style184"/>
    <w:rsid w:val="00006CF5"/>
    <w:rPr>
      <w:rFonts w:ascii="Times New Roman" w:hAnsi="Times New Roman" w:cs="Times New Roman"/>
      <w:sz w:val="20"/>
      <w:szCs w:val="20"/>
    </w:rPr>
  </w:style>
  <w:style w:type="character" w:customStyle="1" w:styleId="FontStyle624">
    <w:name w:val="Font Style624"/>
    <w:rsid w:val="00006CF5"/>
    <w:rPr>
      <w:rFonts w:ascii="Times New Roman" w:hAnsi="Times New Roman" w:cs="Times New Roman"/>
      <w:b/>
      <w:bCs/>
      <w:i/>
      <w:iCs/>
      <w:sz w:val="22"/>
      <w:szCs w:val="22"/>
    </w:rPr>
  </w:style>
  <w:style w:type="character" w:customStyle="1" w:styleId="FontStyle187">
    <w:name w:val="Font Style187"/>
    <w:rsid w:val="00006CF5"/>
    <w:rPr>
      <w:rFonts w:ascii="Times New Roman" w:hAnsi="Times New Roman" w:cs="Times New Roman"/>
      <w:i/>
      <w:iCs/>
      <w:sz w:val="20"/>
      <w:szCs w:val="20"/>
    </w:rPr>
  </w:style>
  <w:style w:type="character" w:customStyle="1" w:styleId="FontStyle572">
    <w:name w:val="Font Style572"/>
    <w:rsid w:val="00006CF5"/>
    <w:rPr>
      <w:rFonts w:ascii="Times New Roman" w:hAnsi="Times New Roman" w:cs="Times New Roman"/>
      <w:sz w:val="16"/>
      <w:szCs w:val="16"/>
    </w:rPr>
  </w:style>
  <w:style w:type="character" w:customStyle="1" w:styleId="FontStyle568">
    <w:name w:val="Font Style568"/>
    <w:rsid w:val="00006CF5"/>
    <w:rPr>
      <w:rFonts w:ascii="Times New Roman" w:hAnsi="Times New Roman" w:cs="Times New Roman"/>
      <w:i/>
      <w:iCs/>
      <w:sz w:val="16"/>
      <w:szCs w:val="16"/>
    </w:rPr>
  </w:style>
  <w:style w:type="paragraph" w:customStyle="1" w:styleId="Style241">
    <w:name w:val="Style241"/>
    <w:basedOn w:val="a3"/>
    <w:rsid w:val="00006CF5"/>
    <w:pPr>
      <w:widowControl w:val="0"/>
      <w:autoSpaceDE w:val="0"/>
      <w:autoSpaceDN w:val="0"/>
      <w:adjustRightInd w:val="0"/>
      <w:spacing w:line="194" w:lineRule="exact"/>
      <w:ind w:hanging="2021"/>
    </w:pPr>
  </w:style>
  <w:style w:type="character" w:customStyle="1" w:styleId="FontStyle152">
    <w:name w:val="Font Style152"/>
    <w:rsid w:val="00006CF5"/>
    <w:rPr>
      <w:rFonts w:ascii="Times New Roman" w:hAnsi="Times New Roman" w:cs="Times New Roman"/>
      <w:b/>
      <w:bCs/>
      <w:sz w:val="20"/>
      <w:szCs w:val="20"/>
    </w:rPr>
  </w:style>
  <w:style w:type="paragraph" w:customStyle="1" w:styleId="Style174">
    <w:name w:val="Style174"/>
    <w:basedOn w:val="a3"/>
    <w:rsid w:val="00006CF5"/>
    <w:pPr>
      <w:widowControl w:val="0"/>
      <w:autoSpaceDE w:val="0"/>
      <w:autoSpaceDN w:val="0"/>
      <w:adjustRightInd w:val="0"/>
      <w:spacing w:line="254" w:lineRule="exact"/>
      <w:jc w:val="center"/>
    </w:pPr>
  </w:style>
  <w:style w:type="paragraph" w:customStyle="1" w:styleId="Style222">
    <w:name w:val="Style222"/>
    <w:basedOn w:val="a3"/>
    <w:rsid w:val="00006CF5"/>
    <w:pPr>
      <w:widowControl w:val="0"/>
      <w:autoSpaceDE w:val="0"/>
      <w:autoSpaceDN w:val="0"/>
      <w:adjustRightInd w:val="0"/>
      <w:spacing w:line="174" w:lineRule="exact"/>
      <w:ind w:firstLine="374"/>
      <w:jc w:val="both"/>
    </w:pPr>
  </w:style>
  <w:style w:type="paragraph" w:customStyle="1" w:styleId="Style285">
    <w:name w:val="Style285"/>
    <w:basedOn w:val="a3"/>
    <w:rsid w:val="00006CF5"/>
    <w:pPr>
      <w:widowControl w:val="0"/>
      <w:autoSpaceDE w:val="0"/>
      <w:autoSpaceDN w:val="0"/>
      <w:adjustRightInd w:val="0"/>
      <w:spacing w:line="379" w:lineRule="exact"/>
      <w:ind w:hanging="787"/>
    </w:pPr>
  </w:style>
  <w:style w:type="paragraph" w:customStyle="1" w:styleId="Style204">
    <w:name w:val="Style204"/>
    <w:basedOn w:val="a3"/>
    <w:rsid w:val="00006CF5"/>
    <w:pPr>
      <w:widowControl w:val="0"/>
      <w:autoSpaceDE w:val="0"/>
      <w:autoSpaceDN w:val="0"/>
      <w:adjustRightInd w:val="0"/>
      <w:spacing w:line="229" w:lineRule="exact"/>
      <w:jc w:val="both"/>
    </w:pPr>
  </w:style>
  <w:style w:type="paragraph" w:customStyle="1" w:styleId="Style210">
    <w:name w:val="Style210"/>
    <w:basedOn w:val="a3"/>
    <w:rsid w:val="00006CF5"/>
    <w:pPr>
      <w:widowControl w:val="0"/>
      <w:autoSpaceDE w:val="0"/>
      <w:autoSpaceDN w:val="0"/>
      <w:adjustRightInd w:val="0"/>
      <w:spacing w:line="221" w:lineRule="exact"/>
    </w:pPr>
  </w:style>
  <w:style w:type="character" w:customStyle="1" w:styleId="FontStyle575">
    <w:name w:val="Font Style575"/>
    <w:rsid w:val="00006CF5"/>
    <w:rPr>
      <w:rFonts w:ascii="Courier New" w:hAnsi="Courier New" w:cs="Courier New"/>
      <w:b/>
      <w:bCs/>
      <w:sz w:val="24"/>
      <w:szCs w:val="24"/>
    </w:rPr>
  </w:style>
  <w:style w:type="character" w:customStyle="1" w:styleId="FontStyle668">
    <w:name w:val="Font Style668"/>
    <w:rsid w:val="00006CF5"/>
    <w:rPr>
      <w:rFonts w:ascii="Times New Roman" w:hAnsi="Times New Roman" w:cs="Times New Roman"/>
      <w:b/>
      <w:bCs/>
      <w:i/>
      <w:iCs/>
      <w:spacing w:val="30"/>
      <w:sz w:val="20"/>
      <w:szCs w:val="20"/>
    </w:rPr>
  </w:style>
  <w:style w:type="character" w:customStyle="1" w:styleId="toctext">
    <w:name w:val="toctext"/>
    <w:rsid w:val="00006CF5"/>
  </w:style>
  <w:style w:type="paragraph" w:customStyle="1" w:styleId="Style59">
    <w:name w:val="Style59"/>
    <w:basedOn w:val="a3"/>
    <w:rsid w:val="00006CF5"/>
    <w:pPr>
      <w:widowControl w:val="0"/>
      <w:autoSpaceDE w:val="0"/>
      <w:autoSpaceDN w:val="0"/>
      <w:adjustRightInd w:val="0"/>
      <w:spacing w:line="221" w:lineRule="exact"/>
      <w:ind w:firstLine="950"/>
      <w:jc w:val="both"/>
    </w:pPr>
  </w:style>
  <w:style w:type="paragraph" w:customStyle="1" w:styleId="Style269">
    <w:name w:val="Style269"/>
    <w:basedOn w:val="a3"/>
    <w:rsid w:val="00006CF5"/>
    <w:pPr>
      <w:widowControl w:val="0"/>
      <w:autoSpaceDE w:val="0"/>
      <w:autoSpaceDN w:val="0"/>
      <w:adjustRightInd w:val="0"/>
      <w:spacing w:line="331" w:lineRule="exact"/>
      <w:ind w:firstLine="2621"/>
    </w:pPr>
  </w:style>
  <w:style w:type="paragraph" w:customStyle="1" w:styleId="Style19">
    <w:name w:val="Style19"/>
    <w:basedOn w:val="a3"/>
    <w:rsid w:val="00006CF5"/>
    <w:pPr>
      <w:widowControl w:val="0"/>
      <w:autoSpaceDE w:val="0"/>
      <w:autoSpaceDN w:val="0"/>
      <w:adjustRightInd w:val="0"/>
      <w:spacing w:line="456" w:lineRule="exact"/>
      <w:ind w:firstLine="667"/>
      <w:jc w:val="both"/>
    </w:pPr>
  </w:style>
  <w:style w:type="character" w:customStyle="1" w:styleId="FontStyle580">
    <w:name w:val="Font Style580"/>
    <w:rsid w:val="00006CF5"/>
    <w:rPr>
      <w:rFonts w:ascii="Times New Roman" w:hAnsi="Times New Roman" w:cs="Times New Roman"/>
      <w:i/>
      <w:iCs/>
      <w:sz w:val="22"/>
      <w:szCs w:val="22"/>
    </w:rPr>
  </w:style>
  <w:style w:type="character" w:customStyle="1" w:styleId="FontStyle582">
    <w:name w:val="Font Style582"/>
    <w:rsid w:val="00006CF5"/>
    <w:rPr>
      <w:rFonts w:ascii="Times New Roman" w:hAnsi="Times New Roman" w:cs="Times New Roman"/>
      <w:b/>
      <w:bCs/>
      <w:i/>
      <w:iCs/>
      <w:sz w:val="22"/>
      <w:szCs w:val="22"/>
    </w:rPr>
  </w:style>
  <w:style w:type="paragraph" w:customStyle="1" w:styleId="Style192">
    <w:name w:val="Style192"/>
    <w:basedOn w:val="a3"/>
    <w:rsid w:val="00006CF5"/>
    <w:pPr>
      <w:widowControl w:val="0"/>
      <w:autoSpaceDE w:val="0"/>
      <w:autoSpaceDN w:val="0"/>
      <w:adjustRightInd w:val="0"/>
      <w:spacing w:line="226" w:lineRule="exact"/>
      <w:ind w:firstLine="346"/>
      <w:jc w:val="both"/>
    </w:pPr>
  </w:style>
  <w:style w:type="character" w:customStyle="1" w:styleId="FontStyle592">
    <w:name w:val="Font Style592"/>
    <w:rsid w:val="00006CF5"/>
    <w:rPr>
      <w:rFonts w:ascii="Times New Roman" w:hAnsi="Times New Roman" w:cs="Times New Roman"/>
      <w:b/>
      <w:bCs/>
      <w:sz w:val="20"/>
      <w:szCs w:val="20"/>
    </w:rPr>
  </w:style>
  <w:style w:type="character" w:customStyle="1" w:styleId="FontStyle577">
    <w:name w:val="Font Style577"/>
    <w:rsid w:val="00006CF5"/>
    <w:rPr>
      <w:rFonts w:ascii="Times New Roman" w:hAnsi="Times New Roman" w:cs="Times New Roman"/>
      <w:sz w:val="20"/>
      <w:szCs w:val="20"/>
    </w:rPr>
  </w:style>
  <w:style w:type="character" w:customStyle="1" w:styleId="FontStyle594">
    <w:name w:val="Font Style594"/>
    <w:rsid w:val="00006CF5"/>
    <w:rPr>
      <w:rFonts w:ascii="Times New Roman" w:hAnsi="Times New Roman" w:cs="Times New Roman"/>
      <w:i/>
      <w:iCs/>
      <w:sz w:val="20"/>
      <w:szCs w:val="20"/>
    </w:rPr>
  </w:style>
  <w:style w:type="character" w:customStyle="1" w:styleId="FontStyle148">
    <w:name w:val="Font Style148"/>
    <w:rsid w:val="00006CF5"/>
    <w:rPr>
      <w:rFonts w:ascii="Times New Roman" w:hAnsi="Times New Roman" w:cs="Times New Roman"/>
      <w:i/>
      <w:iCs/>
      <w:sz w:val="20"/>
      <w:szCs w:val="20"/>
    </w:rPr>
  </w:style>
  <w:style w:type="paragraph" w:customStyle="1" w:styleId="Style139">
    <w:name w:val="Style139"/>
    <w:basedOn w:val="a3"/>
    <w:rsid w:val="00006CF5"/>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006CF5"/>
    <w:rPr>
      <w:rFonts w:ascii="Times New Roman" w:hAnsi="Times New Roman" w:cs="Times New Roman"/>
      <w:b/>
      <w:bCs/>
      <w:i/>
      <w:iCs/>
      <w:spacing w:val="30"/>
      <w:sz w:val="22"/>
      <w:szCs w:val="22"/>
    </w:rPr>
  </w:style>
  <w:style w:type="paragraph" w:customStyle="1" w:styleId="Style161">
    <w:name w:val="Style161"/>
    <w:basedOn w:val="a3"/>
    <w:rsid w:val="00006CF5"/>
    <w:pPr>
      <w:widowControl w:val="0"/>
      <w:autoSpaceDE w:val="0"/>
      <w:autoSpaceDN w:val="0"/>
      <w:adjustRightInd w:val="0"/>
      <w:spacing w:line="221" w:lineRule="exact"/>
      <w:ind w:firstLine="379"/>
      <w:jc w:val="both"/>
    </w:pPr>
  </w:style>
  <w:style w:type="character" w:customStyle="1" w:styleId="FontStyle562">
    <w:name w:val="Font Style562"/>
    <w:rsid w:val="00006CF5"/>
    <w:rPr>
      <w:rFonts w:ascii="Times New Roman" w:hAnsi="Times New Roman" w:cs="Times New Roman"/>
      <w:b/>
      <w:bCs/>
      <w:spacing w:val="-10"/>
      <w:sz w:val="28"/>
      <w:szCs w:val="28"/>
    </w:rPr>
  </w:style>
  <w:style w:type="paragraph" w:customStyle="1" w:styleId="Style135">
    <w:name w:val="Style135"/>
    <w:basedOn w:val="a3"/>
    <w:rsid w:val="00006CF5"/>
    <w:pPr>
      <w:widowControl w:val="0"/>
      <w:autoSpaceDE w:val="0"/>
      <w:autoSpaceDN w:val="0"/>
      <w:adjustRightInd w:val="0"/>
      <w:spacing w:line="302" w:lineRule="exact"/>
      <w:ind w:firstLine="355"/>
    </w:pPr>
  </w:style>
  <w:style w:type="character" w:customStyle="1" w:styleId="FontStyle188">
    <w:name w:val="Font Style188"/>
    <w:rsid w:val="00006CF5"/>
    <w:rPr>
      <w:rFonts w:ascii="Times New Roman" w:hAnsi="Times New Roman" w:cs="Times New Roman"/>
      <w:b/>
      <w:bCs/>
      <w:sz w:val="20"/>
      <w:szCs w:val="20"/>
    </w:rPr>
  </w:style>
  <w:style w:type="character" w:customStyle="1" w:styleId="FontStyle581">
    <w:name w:val="Font Style581"/>
    <w:rsid w:val="00006CF5"/>
    <w:rPr>
      <w:rFonts w:ascii="Courier New" w:hAnsi="Courier New" w:cs="Courier New"/>
      <w:b/>
      <w:bCs/>
      <w:sz w:val="26"/>
      <w:szCs w:val="26"/>
    </w:rPr>
  </w:style>
  <w:style w:type="character" w:customStyle="1" w:styleId="FontStyle653">
    <w:name w:val="Font Style653"/>
    <w:rsid w:val="00006CF5"/>
    <w:rPr>
      <w:rFonts w:ascii="Book Antiqua" w:hAnsi="Book Antiqua" w:cs="Book Antiqua"/>
      <w:b/>
      <w:bCs/>
      <w:sz w:val="18"/>
      <w:szCs w:val="18"/>
    </w:rPr>
  </w:style>
  <w:style w:type="character" w:customStyle="1" w:styleId="FontStyle631">
    <w:name w:val="Font Style631"/>
    <w:rsid w:val="00006CF5"/>
    <w:rPr>
      <w:rFonts w:ascii="Times New Roman" w:hAnsi="Times New Roman" w:cs="Times New Roman"/>
      <w:b/>
      <w:bCs/>
      <w:spacing w:val="20"/>
      <w:sz w:val="22"/>
      <w:szCs w:val="22"/>
    </w:rPr>
  </w:style>
  <w:style w:type="character" w:customStyle="1" w:styleId="FontStyle712">
    <w:name w:val="Font Style712"/>
    <w:rsid w:val="00006CF5"/>
    <w:rPr>
      <w:rFonts w:ascii="Times New Roman" w:hAnsi="Times New Roman" w:cs="Times New Roman"/>
      <w:b/>
      <w:bCs/>
      <w:sz w:val="20"/>
      <w:szCs w:val="20"/>
    </w:rPr>
  </w:style>
  <w:style w:type="character" w:customStyle="1" w:styleId="FontStyle820">
    <w:name w:val="Font Style820"/>
    <w:rsid w:val="00006CF5"/>
    <w:rPr>
      <w:rFonts w:ascii="Times New Roman" w:hAnsi="Times New Roman" w:cs="Times New Roman"/>
      <w:sz w:val="22"/>
      <w:szCs w:val="22"/>
    </w:rPr>
  </w:style>
  <w:style w:type="character" w:customStyle="1" w:styleId="FontStyle821">
    <w:name w:val="Font Style821"/>
    <w:rsid w:val="00006CF5"/>
    <w:rPr>
      <w:rFonts w:ascii="Times New Roman" w:hAnsi="Times New Roman" w:cs="Times New Roman"/>
      <w:i/>
      <w:iCs/>
      <w:sz w:val="22"/>
      <w:szCs w:val="22"/>
    </w:rPr>
  </w:style>
  <w:style w:type="paragraph" w:customStyle="1" w:styleId="Style450">
    <w:name w:val="Style450"/>
    <w:basedOn w:val="a3"/>
    <w:rsid w:val="00006CF5"/>
    <w:pPr>
      <w:widowControl w:val="0"/>
      <w:autoSpaceDE w:val="0"/>
      <w:autoSpaceDN w:val="0"/>
      <w:adjustRightInd w:val="0"/>
      <w:spacing w:line="336" w:lineRule="exact"/>
      <w:ind w:firstLine="331"/>
      <w:jc w:val="both"/>
    </w:pPr>
  </w:style>
  <w:style w:type="character" w:customStyle="1" w:styleId="z-">
    <w:name w:val="z-Начало формы Знак"/>
    <w:link w:val="z-0"/>
    <w:rsid w:val="00006CF5"/>
    <w:rPr>
      <w:rFonts w:ascii="Arial" w:hAnsi="Arial"/>
      <w:b/>
      <w:bCs/>
      <w:kern w:val="32"/>
      <w:sz w:val="32"/>
      <w:szCs w:val="32"/>
    </w:rPr>
  </w:style>
  <w:style w:type="paragraph" w:styleId="z-0">
    <w:name w:val="HTML Top of Form"/>
    <w:basedOn w:val="a3"/>
    <w:next w:val="a3"/>
    <w:link w:val="z-"/>
    <w:unhideWhenUsed/>
    <w:rsid w:val="00006CF5"/>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006CF5"/>
    <w:rPr>
      <w:rFonts w:ascii="Arial" w:eastAsia="Times New Roman" w:hAnsi="Arial" w:cs="Arial"/>
      <w:vanish/>
      <w:sz w:val="16"/>
      <w:szCs w:val="16"/>
      <w:lang w:eastAsia="ru-RU"/>
    </w:rPr>
  </w:style>
  <w:style w:type="character" w:customStyle="1" w:styleId="Heading2Char">
    <w:name w:val="Heading 2 Char"/>
    <w:aliases w:val="Знак3 Знак Char"/>
    <w:locked/>
    <w:rsid w:val="00006CF5"/>
    <w:rPr>
      <w:rFonts w:ascii="Arial" w:hAnsi="Arial" w:cs="Arial"/>
      <w:b/>
      <w:bCs/>
      <w:i/>
      <w:iCs/>
      <w:sz w:val="28"/>
      <w:szCs w:val="28"/>
    </w:rPr>
  </w:style>
  <w:style w:type="paragraph" w:customStyle="1" w:styleId="1d">
    <w:name w:val="Без интервала1"/>
    <w:basedOn w:val="a3"/>
    <w:link w:val="NoSpacingChar"/>
    <w:rsid w:val="00006CF5"/>
  </w:style>
  <w:style w:type="character" w:customStyle="1" w:styleId="NoSpacingChar">
    <w:name w:val="No Spacing Char"/>
    <w:link w:val="1d"/>
    <w:locked/>
    <w:rsid w:val="00006CF5"/>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006CF5"/>
    <w:pPr>
      <w:ind w:left="708"/>
    </w:pPr>
  </w:style>
  <w:style w:type="character" w:customStyle="1" w:styleId="ListParagraphChar4">
    <w:name w:val="List Paragraph Char4"/>
    <w:link w:val="2f0"/>
    <w:locked/>
    <w:rsid w:val="00006CF5"/>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006CF5"/>
    <w:rPr>
      <w:i/>
      <w:iCs/>
      <w:color w:val="000000"/>
    </w:rPr>
  </w:style>
  <w:style w:type="character" w:customStyle="1" w:styleId="QuoteChar">
    <w:name w:val="Quote Char"/>
    <w:link w:val="210"/>
    <w:locked/>
    <w:rsid w:val="00006CF5"/>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006CF5"/>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006CF5"/>
    <w:rPr>
      <w:rFonts w:ascii="Times New Roman" w:eastAsia="Times New Roman" w:hAnsi="Times New Roman" w:cs="Times New Roman"/>
      <w:b/>
      <w:bCs/>
      <w:i/>
      <w:iCs/>
      <w:color w:val="4F81BD"/>
      <w:sz w:val="24"/>
      <w:szCs w:val="24"/>
    </w:rPr>
  </w:style>
  <w:style w:type="character" w:customStyle="1" w:styleId="1f">
    <w:name w:val="Слабое выделение1"/>
    <w:rsid w:val="00006CF5"/>
    <w:rPr>
      <w:rFonts w:cs="Times New Roman"/>
      <w:i/>
      <w:color w:val="808080"/>
    </w:rPr>
  </w:style>
  <w:style w:type="character" w:customStyle="1" w:styleId="1f0">
    <w:name w:val="Сильное выделение1"/>
    <w:rsid w:val="00006CF5"/>
    <w:rPr>
      <w:rFonts w:cs="Times New Roman"/>
      <w:b/>
      <w:i/>
      <w:color w:val="4F81BD"/>
    </w:rPr>
  </w:style>
  <w:style w:type="character" w:customStyle="1" w:styleId="1f1">
    <w:name w:val="Слабая ссылка1"/>
    <w:rsid w:val="00006CF5"/>
    <w:rPr>
      <w:rFonts w:cs="Times New Roman"/>
      <w:smallCaps/>
      <w:color w:val="C0504D"/>
      <w:u w:val="single"/>
    </w:rPr>
  </w:style>
  <w:style w:type="character" w:customStyle="1" w:styleId="1f2">
    <w:name w:val="Сильная ссылка1"/>
    <w:rsid w:val="00006CF5"/>
    <w:rPr>
      <w:rFonts w:cs="Times New Roman"/>
      <w:b/>
      <w:smallCaps/>
      <w:color w:val="C0504D"/>
      <w:spacing w:val="5"/>
      <w:u w:val="single"/>
    </w:rPr>
  </w:style>
  <w:style w:type="character" w:customStyle="1" w:styleId="1f3">
    <w:name w:val="Название книги1"/>
    <w:rsid w:val="00006CF5"/>
    <w:rPr>
      <w:rFonts w:cs="Times New Roman"/>
      <w:b/>
      <w:smallCaps/>
      <w:spacing w:val="5"/>
    </w:rPr>
  </w:style>
  <w:style w:type="paragraph" w:customStyle="1" w:styleId="1f4">
    <w:name w:val="Заголовок оглавления1"/>
    <w:basedOn w:val="11"/>
    <w:next w:val="a3"/>
    <w:rsid w:val="00006CF5"/>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006CF5"/>
    <w:pPr>
      <w:widowControl w:val="0"/>
      <w:spacing w:before="200" w:after="60" w:line="204" w:lineRule="auto"/>
      <w:jc w:val="center"/>
    </w:pPr>
    <w:rPr>
      <w:rFonts w:ascii="SchoolDL" w:hAnsi="SchoolDL"/>
      <w:b/>
      <w:caps/>
      <w:sz w:val="20"/>
      <w:szCs w:val="20"/>
    </w:rPr>
  </w:style>
  <w:style w:type="paragraph" w:customStyle="1" w:styleId="p">
    <w:name w:val="p"/>
    <w:basedOn w:val="a3"/>
    <w:rsid w:val="00006CF5"/>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006CF5"/>
    <w:rPr>
      <w:rFonts w:cs="Times New Roman"/>
    </w:rPr>
  </w:style>
  <w:style w:type="paragraph" w:customStyle="1" w:styleId="1f6">
    <w:name w:val="ЗАГОЛОВОК 1"/>
    <w:link w:val="1f7"/>
    <w:rsid w:val="00006CF5"/>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006CF5"/>
    <w:rPr>
      <w:rFonts w:ascii="Times New Roman" w:eastAsia="Times New Roman" w:hAnsi="Times New Roman" w:cs="Times New Roman"/>
      <w:b/>
      <w:caps/>
      <w:sz w:val="24"/>
      <w:szCs w:val="24"/>
      <w:lang w:eastAsia="ru-RU"/>
    </w:rPr>
  </w:style>
  <w:style w:type="paragraph" w:customStyle="1" w:styleId="1f8">
    <w:name w:val="Стиль1"/>
    <w:basedOn w:val="11"/>
    <w:link w:val="1f9"/>
    <w:rsid w:val="00006CF5"/>
    <w:pPr>
      <w:keepNext/>
      <w:spacing w:line="312" w:lineRule="auto"/>
      <w:ind w:firstLine="0"/>
      <w:jc w:val="center"/>
    </w:pPr>
    <w:rPr>
      <w:bCs/>
      <w:kern w:val="32"/>
    </w:rPr>
  </w:style>
  <w:style w:type="character" w:customStyle="1" w:styleId="1f9">
    <w:name w:val="Стиль1 Знак"/>
    <w:link w:val="1f8"/>
    <w:locked/>
    <w:rsid w:val="00006CF5"/>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006CF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006CF5"/>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006CF5"/>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006CF5"/>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006CF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006CF5"/>
    <w:pPr>
      <w:keepNext/>
      <w:numPr>
        <w:numId w:val="8"/>
      </w:numPr>
      <w:tabs>
        <w:tab w:val="left" w:pos="0"/>
      </w:tabs>
      <w:spacing w:before="240" w:after="60"/>
      <w:outlineLvl w:val="3"/>
    </w:pPr>
    <w:rPr>
      <w:bCs/>
      <w:i/>
      <w:sz w:val="28"/>
      <w:szCs w:val="28"/>
    </w:rPr>
  </w:style>
  <w:style w:type="paragraph" w:customStyle="1" w:styleId="1ff">
    <w:name w:val="Обычный1"/>
    <w:rsid w:val="00006CF5"/>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006CF5"/>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006CF5"/>
    <w:rPr>
      <w:rFonts w:ascii="Cambria" w:hAnsi="Cambria" w:cs="Times New Roman"/>
      <w:b/>
      <w:bCs/>
      <w:color w:val="365F91"/>
      <w:sz w:val="28"/>
      <w:szCs w:val="28"/>
    </w:rPr>
  </w:style>
  <w:style w:type="character" w:customStyle="1" w:styleId="apple-converted-space">
    <w:name w:val="apple-converted-space"/>
    <w:rsid w:val="00006CF5"/>
  </w:style>
  <w:style w:type="paragraph" w:styleId="afffc">
    <w:name w:val="List Paragraph"/>
    <w:basedOn w:val="a3"/>
    <w:link w:val="afffd"/>
    <w:uiPriority w:val="99"/>
    <w:qFormat/>
    <w:rsid w:val="00006CF5"/>
    <w:pPr>
      <w:ind w:left="708"/>
    </w:pPr>
  </w:style>
  <w:style w:type="character" w:customStyle="1" w:styleId="afffd">
    <w:name w:val="Абзац списка Знак"/>
    <w:link w:val="afffc"/>
    <w:uiPriority w:val="99"/>
    <w:rsid w:val="00006CF5"/>
    <w:rPr>
      <w:rFonts w:ascii="Times New Roman" w:eastAsia="Times New Roman" w:hAnsi="Times New Roman" w:cs="Times New Roman"/>
      <w:sz w:val="24"/>
      <w:szCs w:val="24"/>
    </w:rPr>
  </w:style>
  <w:style w:type="character" w:customStyle="1" w:styleId="211">
    <w:name w:val="Заголовок 2 Знак1"/>
    <w:uiPriority w:val="99"/>
    <w:rsid w:val="00006CF5"/>
    <w:rPr>
      <w:rFonts w:ascii="Arial" w:hAnsi="Arial" w:cs="Arial"/>
      <w:b/>
      <w:bCs/>
      <w:i/>
      <w:iCs/>
      <w:sz w:val="28"/>
      <w:szCs w:val="28"/>
      <w:lang w:val="ru-RU" w:eastAsia="en-US" w:bidi="ar-SA"/>
    </w:rPr>
  </w:style>
  <w:style w:type="character" w:customStyle="1" w:styleId="apple-style-span">
    <w:name w:val="apple-style-span"/>
    <w:uiPriority w:val="99"/>
    <w:rsid w:val="00006CF5"/>
  </w:style>
  <w:style w:type="paragraph" w:customStyle="1" w:styleId="1ff0">
    <w:name w:val="абзац1"/>
    <w:basedOn w:val="a3"/>
    <w:rsid w:val="00006CF5"/>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006CF5"/>
    <w:pPr>
      <w:jc w:val="both"/>
    </w:pPr>
    <w:rPr>
      <w:sz w:val="28"/>
      <w:szCs w:val="20"/>
    </w:rPr>
  </w:style>
  <w:style w:type="paragraph" w:customStyle="1" w:styleId="text">
    <w:name w:val="text"/>
    <w:basedOn w:val="a3"/>
    <w:rsid w:val="00006CF5"/>
    <w:pPr>
      <w:spacing w:before="100" w:beforeAutospacing="1" w:after="100" w:afterAutospacing="1"/>
    </w:pPr>
  </w:style>
  <w:style w:type="character" w:customStyle="1" w:styleId="112">
    <w:name w:val="1 Заголовок 1 Знак"/>
    <w:link w:val="113"/>
    <w:locked/>
    <w:rsid w:val="00006CF5"/>
    <w:rPr>
      <w:rFonts w:ascii="Arial" w:hAnsi="Arial"/>
      <w:b/>
      <w:sz w:val="32"/>
      <w:szCs w:val="32"/>
    </w:rPr>
  </w:style>
  <w:style w:type="paragraph" w:customStyle="1" w:styleId="113">
    <w:name w:val="1 Заголовок 1"/>
    <w:basedOn w:val="a3"/>
    <w:link w:val="112"/>
    <w:rsid w:val="00006CF5"/>
    <w:pPr>
      <w:spacing w:before="240" w:after="60"/>
    </w:pPr>
    <w:rPr>
      <w:rFonts w:ascii="Arial" w:eastAsiaTheme="minorHAnsi" w:hAnsi="Arial" w:cstheme="minorBidi"/>
      <w:b/>
      <w:sz w:val="32"/>
      <w:szCs w:val="32"/>
      <w:lang w:eastAsia="en-US"/>
    </w:rPr>
  </w:style>
  <w:style w:type="paragraph" w:customStyle="1" w:styleId="Style14">
    <w:name w:val="Style14"/>
    <w:basedOn w:val="a3"/>
    <w:rsid w:val="00006CF5"/>
    <w:pPr>
      <w:widowControl w:val="0"/>
      <w:autoSpaceDE w:val="0"/>
      <w:autoSpaceDN w:val="0"/>
      <w:adjustRightInd w:val="0"/>
    </w:pPr>
  </w:style>
  <w:style w:type="paragraph" w:customStyle="1" w:styleId="Style11">
    <w:name w:val="Style11"/>
    <w:basedOn w:val="a3"/>
    <w:rsid w:val="00006CF5"/>
    <w:pPr>
      <w:widowControl w:val="0"/>
      <w:autoSpaceDE w:val="0"/>
      <w:autoSpaceDN w:val="0"/>
      <w:adjustRightInd w:val="0"/>
    </w:pPr>
  </w:style>
  <w:style w:type="paragraph" w:customStyle="1" w:styleId="FR1">
    <w:name w:val="FR1"/>
    <w:rsid w:val="00006CF5"/>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006CF5"/>
  </w:style>
  <w:style w:type="paragraph" w:customStyle="1" w:styleId="afffe">
    <w:name w:val="Обычный текст"/>
    <w:basedOn w:val="a3"/>
    <w:link w:val="affff"/>
    <w:rsid w:val="00006CF5"/>
    <w:pPr>
      <w:ind w:firstLine="454"/>
      <w:jc w:val="both"/>
    </w:pPr>
    <w:rPr>
      <w:szCs w:val="20"/>
    </w:rPr>
  </w:style>
  <w:style w:type="character" w:customStyle="1" w:styleId="affff">
    <w:name w:val="Обычный текст Знак"/>
    <w:link w:val="afffe"/>
    <w:rsid w:val="00006CF5"/>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006CF5"/>
    <w:rPr>
      <w:bCs/>
      <w:kern w:val="32"/>
      <w:sz w:val="32"/>
      <w:lang w:val="ru-RU" w:eastAsia="en-US" w:bidi="ar-SA"/>
    </w:rPr>
  </w:style>
  <w:style w:type="character" w:customStyle="1" w:styleId="Heading3Char">
    <w:name w:val="Heading 3 Char"/>
    <w:aliases w:val="Знак2 Char"/>
    <w:locked/>
    <w:rsid w:val="00006CF5"/>
    <w:rPr>
      <w:rFonts w:ascii="Arial" w:hAnsi="Arial" w:cs="Arial"/>
      <w:b/>
      <w:bCs/>
      <w:sz w:val="26"/>
      <w:szCs w:val="26"/>
      <w:lang w:val="ru-RU" w:eastAsia="en-US" w:bidi="ar-SA"/>
    </w:rPr>
  </w:style>
  <w:style w:type="character" w:customStyle="1" w:styleId="TitleChar">
    <w:name w:val="Title Char"/>
    <w:locked/>
    <w:rsid w:val="00006CF5"/>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006CF5"/>
    <w:rPr>
      <w:sz w:val="24"/>
      <w:lang w:val="en-US" w:eastAsia="en-US" w:bidi="ar-SA"/>
    </w:rPr>
  </w:style>
  <w:style w:type="paragraph" w:customStyle="1" w:styleId="l1">
    <w:name w:val="l1"/>
    <w:basedOn w:val="a3"/>
    <w:rsid w:val="00006CF5"/>
    <w:pPr>
      <w:spacing w:before="100" w:beforeAutospacing="1" w:after="100" w:afterAutospacing="1"/>
    </w:pPr>
  </w:style>
  <w:style w:type="paragraph" w:customStyle="1" w:styleId="l2">
    <w:name w:val="l2"/>
    <w:basedOn w:val="a3"/>
    <w:rsid w:val="00006CF5"/>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006CF5"/>
    <w:rPr>
      <w:sz w:val="24"/>
      <w:szCs w:val="24"/>
      <w:lang w:val="ru-RU" w:eastAsia="ru-RU" w:bidi="ar-SA"/>
    </w:rPr>
  </w:style>
  <w:style w:type="character" w:customStyle="1" w:styleId="gapspan">
    <w:name w:val="gapspan"/>
    <w:rsid w:val="00006CF5"/>
    <w:rPr>
      <w:rFonts w:cs="Times New Roman"/>
    </w:rPr>
  </w:style>
  <w:style w:type="paragraph" w:customStyle="1" w:styleId="TablLeft">
    <w:name w:val="Tabl Left"/>
    <w:basedOn w:val="a3"/>
    <w:semiHidden/>
    <w:rsid w:val="00006CF5"/>
    <w:pPr>
      <w:overflowPunct w:val="0"/>
      <w:autoSpaceDE w:val="0"/>
      <w:autoSpaceDN w:val="0"/>
      <w:adjustRightInd w:val="0"/>
      <w:textAlignment w:val="baseline"/>
    </w:pPr>
    <w:rPr>
      <w:sz w:val="28"/>
      <w:szCs w:val="20"/>
    </w:rPr>
  </w:style>
  <w:style w:type="character" w:customStyle="1" w:styleId="citecrochet1">
    <w:name w:val="cite_crochet1"/>
    <w:rsid w:val="00006CF5"/>
    <w:rPr>
      <w:vanish/>
    </w:rPr>
  </w:style>
  <w:style w:type="character" w:customStyle="1" w:styleId="nowrap1">
    <w:name w:val="nowrap1"/>
    <w:rsid w:val="00006CF5"/>
  </w:style>
  <w:style w:type="paragraph" w:customStyle="1" w:styleId="style3">
    <w:name w:val="style3"/>
    <w:basedOn w:val="a3"/>
    <w:rsid w:val="00006CF5"/>
    <w:pPr>
      <w:spacing w:before="100" w:beforeAutospacing="1" w:after="100" w:afterAutospacing="1"/>
    </w:pPr>
    <w:rPr>
      <w:rFonts w:ascii="Verdana" w:hAnsi="Verdana"/>
      <w:sz w:val="18"/>
      <w:szCs w:val="18"/>
    </w:rPr>
  </w:style>
  <w:style w:type="character" w:customStyle="1" w:styleId="zagl">
    <w:name w:val="zagl"/>
    <w:rsid w:val="00006CF5"/>
  </w:style>
  <w:style w:type="character" w:customStyle="1" w:styleId="font4">
    <w:name w:val="font4"/>
    <w:rsid w:val="00006CF5"/>
  </w:style>
  <w:style w:type="paragraph" w:customStyle="1" w:styleId="tekstob">
    <w:name w:val="tekstob"/>
    <w:basedOn w:val="a3"/>
    <w:rsid w:val="00006CF5"/>
    <w:pPr>
      <w:spacing w:before="100" w:beforeAutospacing="1" w:after="100" w:afterAutospacing="1"/>
    </w:pPr>
  </w:style>
  <w:style w:type="character" w:customStyle="1" w:styleId="st1">
    <w:name w:val="st1"/>
    <w:rsid w:val="00006CF5"/>
  </w:style>
  <w:style w:type="character" w:customStyle="1" w:styleId="p1">
    <w:name w:val="p1"/>
    <w:rsid w:val="00006CF5"/>
    <w:rPr>
      <w:rFonts w:cs="Times New Roman"/>
    </w:rPr>
  </w:style>
  <w:style w:type="character" w:customStyle="1" w:styleId="accented">
    <w:name w:val="accented"/>
    <w:rsid w:val="00006CF5"/>
  </w:style>
  <w:style w:type="character" w:customStyle="1" w:styleId="editsection">
    <w:name w:val="editsection"/>
    <w:rsid w:val="00006CF5"/>
  </w:style>
  <w:style w:type="paragraph" w:customStyle="1" w:styleId="-1">
    <w:name w:val="Обычный-1"/>
    <w:basedOn w:val="a3"/>
    <w:rsid w:val="00006CF5"/>
    <w:pPr>
      <w:widowControl w:val="0"/>
      <w:spacing w:line="360" w:lineRule="auto"/>
      <w:ind w:firstLine="720"/>
      <w:jc w:val="both"/>
    </w:pPr>
    <w:rPr>
      <w:szCs w:val="20"/>
    </w:rPr>
  </w:style>
  <w:style w:type="paragraph" w:customStyle="1" w:styleId="text-v">
    <w:name w:val="text-v"/>
    <w:basedOn w:val="a3"/>
    <w:rsid w:val="00006CF5"/>
    <w:pPr>
      <w:spacing w:before="100" w:beforeAutospacing="1" w:after="100" w:afterAutospacing="1"/>
    </w:pPr>
  </w:style>
  <w:style w:type="paragraph" w:customStyle="1" w:styleId="normal5">
    <w:name w:val="normal5"/>
    <w:basedOn w:val="a3"/>
    <w:rsid w:val="00006CF5"/>
    <w:pPr>
      <w:spacing w:before="100" w:beforeAutospacing="1" w:after="100" w:afterAutospacing="1"/>
    </w:pPr>
  </w:style>
  <w:style w:type="paragraph" w:styleId="affff0">
    <w:name w:val="No Spacing"/>
    <w:link w:val="affff1"/>
    <w:qFormat/>
    <w:rsid w:val="00006CF5"/>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006CF5"/>
    <w:rPr>
      <w:rFonts w:ascii="Times New Roman" w:eastAsia="Times New Roman" w:hAnsi="Times New Roman" w:cs="Times New Roman"/>
      <w:sz w:val="24"/>
      <w:szCs w:val="24"/>
      <w:lang w:eastAsia="ru-RU"/>
    </w:rPr>
  </w:style>
  <w:style w:type="paragraph" w:customStyle="1" w:styleId="1ff1">
    <w:name w:val="Основной текст1"/>
    <w:basedOn w:val="1a"/>
    <w:rsid w:val="00006CF5"/>
    <w:pPr>
      <w:widowControl/>
      <w:spacing w:after="120"/>
      <w:ind w:firstLine="0"/>
      <w:jc w:val="left"/>
    </w:pPr>
    <w:rPr>
      <w:rFonts w:ascii="Times New Roman" w:hAnsi="Times New Roman"/>
      <w:sz w:val="24"/>
    </w:rPr>
  </w:style>
  <w:style w:type="character" w:customStyle="1" w:styleId="FontStyle571">
    <w:name w:val="Font Style571"/>
    <w:rsid w:val="00006CF5"/>
    <w:rPr>
      <w:rFonts w:ascii="Times New Roman" w:hAnsi="Times New Roman" w:cs="Times New Roman"/>
      <w:b/>
      <w:bCs/>
      <w:i/>
      <w:iCs/>
      <w:spacing w:val="30"/>
      <w:sz w:val="20"/>
      <w:szCs w:val="20"/>
    </w:rPr>
  </w:style>
  <w:style w:type="character" w:customStyle="1" w:styleId="FontStyle658">
    <w:name w:val="Font Style658"/>
    <w:rsid w:val="00006CF5"/>
    <w:rPr>
      <w:rFonts w:ascii="Times New Roman" w:hAnsi="Times New Roman" w:cs="Times New Roman"/>
      <w:b/>
      <w:bCs/>
      <w:spacing w:val="-30"/>
      <w:sz w:val="32"/>
      <w:szCs w:val="32"/>
    </w:rPr>
  </w:style>
  <w:style w:type="character" w:customStyle="1" w:styleId="FontStyle596">
    <w:name w:val="Font Style596"/>
    <w:rsid w:val="00006CF5"/>
    <w:rPr>
      <w:rFonts w:ascii="Consolas" w:hAnsi="Consolas" w:cs="Consolas"/>
      <w:i/>
      <w:iCs/>
      <w:spacing w:val="10"/>
      <w:sz w:val="24"/>
      <w:szCs w:val="24"/>
    </w:rPr>
  </w:style>
  <w:style w:type="character" w:customStyle="1" w:styleId="FontStyle621">
    <w:name w:val="Font Style621"/>
    <w:rsid w:val="00006CF5"/>
    <w:rPr>
      <w:rFonts w:ascii="Times New Roman" w:hAnsi="Times New Roman" w:cs="Times New Roman" w:hint="default"/>
      <w:b/>
      <w:bCs/>
      <w:i/>
      <w:iCs/>
      <w:spacing w:val="30"/>
      <w:sz w:val="18"/>
      <w:szCs w:val="18"/>
    </w:rPr>
  </w:style>
  <w:style w:type="paragraph" w:customStyle="1" w:styleId="Style570">
    <w:name w:val="Style570"/>
    <w:basedOn w:val="a3"/>
    <w:rsid w:val="00006CF5"/>
    <w:pPr>
      <w:widowControl w:val="0"/>
      <w:autoSpaceDE w:val="0"/>
      <w:autoSpaceDN w:val="0"/>
      <w:adjustRightInd w:val="0"/>
    </w:pPr>
  </w:style>
  <w:style w:type="character" w:customStyle="1" w:styleId="FontStyle870">
    <w:name w:val="Font Style870"/>
    <w:rsid w:val="00006CF5"/>
    <w:rPr>
      <w:rFonts w:ascii="Times New Roman" w:hAnsi="Times New Roman" w:cs="Times New Roman" w:hint="default"/>
      <w:b/>
      <w:bCs/>
      <w:i/>
      <w:iCs/>
      <w:sz w:val="22"/>
      <w:szCs w:val="22"/>
    </w:rPr>
  </w:style>
  <w:style w:type="paragraph" w:customStyle="1" w:styleId="Style43">
    <w:name w:val="Style43"/>
    <w:basedOn w:val="a3"/>
    <w:rsid w:val="00006CF5"/>
    <w:pPr>
      <w:widowControl w:val="0"/>
      <w:autoSpaceDE w:val="0"/>
      <w:autoSpaceDN w:val="0"/>
      <w:adjustRightInd w:val="0"/>
      <w:spacing w:line="211" w:lineRule="exact"/>
      <w:ind w:hanging="756"/>
    </w:pPr>
  </w:style>
  <w:style w:type="paragraph" w:customStyle="1" w:styleId="Style318">
    <w:name w:val="Style318"/>
    <w:basedOn w:val="a3"/>
    <w:rsid w:val="00006CF5"/>
    <w:pPr>
      <w:widowControl w:val="0"/>
      <w:autoSpaceDE w:val="0"/>
      <w:autoSpaceDN w:val="0"/>
      <w:adjustRightInd w:val="0"/>
      <w:spacing w:line="223" w:lineRule="exact"/>
      <w:ind w:firstLine="374"/>
      <w:jc w:val="both"/>
    </w:pPr>
  </w:style>
  <w:style w:type="character" w:customStyle="1" w:styleId="FontStyle846">
    <w:name w:val="Font Style846"/>
    <w:rsid w:val="00006CF5"/>
    <w:rPr>
      <w:rFonts w:ascii="Times New Roman" w:hAnsi="Times New Roman" w:cs="Times New Roman"/>
      <w:b/>
      <w:bCs/>
      <w:sz w:val="22"/>
      <w:szCs w:val="22"/>
    </w:rPr>
  </w:style>
  <w:style w:type="character" w:customStyle="1" w:styleId="FontStyle811">
    <w:name w:val="Font Style811"/>
    <w:rsid w:val="00006CF5"/>
    <w:rPr>
      <w:rFonts w:ascii="Times New Roman" w:hAnsi="Times New Roman" w:cs="Times New Roman"/>
      <w:b/>
      <w:bCs/>
      <w:i/>
      <w:iCs/>
      <w:sz w:val="22"/>
      <w:szCs w:val="22"/>
    </w:rPr>
  </w:style>
  <w:style w:type="paragraph" w:customStyle="1" w:styleId="bodytext">
    <w:name w:val="bodytext"/>
    <w:basedOn w:val="a3"/>
    <w:rsid w:val="00006CF5"/>
    <w:pPr>
      <w:spacing w:after="100" w:afterAutospacing="1" w:line="300" w:lineRule="atLeast"/>
    </w:pPr>
    <w:rPr>
      <w:rFonts w:ascii="Arial" w:hAnsi="Arial" w:cs="Arial"/>
      <w:color w:val="666666"/>
      <w:sz w:val="21"/>
      <w:szCs w:val="21"/>
    </w:rPr>
  </w:style>
  <w:style w:type="paragraph" w:customStyle="1" w:styleId="subheader">
    <w:name w:val="subheader"/>
    <w:basedOn w:val="a3"/>
    <w:rsid w:val="00006CF5"/>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006CF5"/>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006CF5"/>
  </w:style>
  <w:style w:type="character" w:customStyle="1" w:styleId="mymarkfind">
    <w:name w:val="my_mark_find"/>
    <w:rsid w:val="00006CF5"/>
  </w:style>
  <w:style w:type="paragraph" w:customStyle="1" w:styleId="3a">
    <w:name w:val="Знак3"/>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006CF5"/>
    <w:pPr>
      <w:spacing w:before="48" w:after="48"/>
      <w:jc w:val="both"/>
    </w:pPr>
  </w:style>
  <w:style w:type="character" w:customStyle="1" w:styleId="b-serp-url">
    <w:name w:val="b-serp-url"/>
    <w:rsid w:val="00006CF5"/>
  </w:style>
  <w:style w:type="paragraph" w:styleId="z-2">
    <w:name w:val="HTML Bottom of Form"/>
    <w:basedOn w:val="a3"/>
    <w:next w:val="a3"/>
    <w:link w:val="z-3"/>
    <w:rsid w:val="00006CF5"/>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006CF5"/>
    <w:rPr>
      <w:rFonts w:ascii="Arial" w:eastAsia="Times New Roman" w:hAnsi="Arial" w:cs="Times New Roman"/>
      <w:vanish/>
      <w:sz w:val="16"/>
      <w:szCs w:val="16"/>
    </w:rPr>
  </w:style>
  <w:style w:type="paragraph" w:customStyle="1" w:styleId="3b">
    <w:name w:val="Стиль3"/>
    <w:basedOn w:val="a3"/>
    <w:link w:val="3c"/>
    <w:rsid w:val="00006CF5"/>
    <w:pPr>
      <w:widowControl w:val="0"/>
      <w:autoSpaceDE w:val="0"/>
      <w:autoSpaceDN w:val="0"/>
      <w:adjustRightInd w:val="0"/>
      <w:ind w:firstLine="567"/>
      <w:jc w:val="both"/>
    </w:pPr>
    <w:rPr>
      <w:b/>
      <w:sz w:val="28"/>
      <w:szCs w:val="20"/>
    </w:rPr>
  </w:style>
  <w:style w:type="character" w:customStyle="1" w:styleId="3c">
    <w:name w:val="Стиль3 Знак"/>
    <w:link w:val="3b"/>
    <w:locked/>
    <w:rsid w:val="00006CF5"/>
    <w:rPr>
      <w:rFonts w:ascii="Times New Roman" w:eastAsia="Times New Roman" w:hAnsi="Times New Roman" w:cs="Times New Roman"/>
      <w:b/>
      <w:sz w:val="28"/>
      <w:szCs w:val="20"/>
      <w:lang w:eastAsia="ru-RU"/>
    </w:rPr>
  </w:style>
  <w:style w:type="paragraph" w:customStyle="1" w:styleId="biblio">
    <w:name w:val="biblio"/>
    <w:basedOn w:val="a3"/>
    <w:rsid w:val="00006CF5"/>
    <w:pPr>
      <w:spacing w:before="48" w:after="48"/>
      <w:ind w:firstLine="360"/>
      <w:jc w:val="both"/>
    </w:pPr>
    <w:rPr>
      <w:sz w:val="19"/>
      <w:szCs w:val="19"/>
    </w:rPr>
  </w:style>
  <w:style w:type="paragraph" w:customStyle="1" w:styleId="biblio0">
    <w:name w:val="biblio0"/>
    <w:basedOn w:val="a3"/>
    <w:rsid w:val="00006CF5"/>
    <w:pPr>
      <w:spacing w:before="48" w:after="48"/>
      <w:jc w:val="both"/>
    </w:pPr>
    <w:rPr>
      <w:sz w:val="19"/>
      <w:szCs w:val="19"/>
    </w:rPr>
  </w:style>
  <w:style w:type="paragraph" w:customStyle="1" w:styleId="podpis">
    <w:name w:val="podpis"/>
    <w:basedOn w:val="a3"/>
    <w:rsid w:val="00006CF5"/>
    <w:pPr>
      <w:spacing w:before="48" w:after="48"/>
      <w:jc w:val="right"/>
    </w:pPr>
    <w:rPr>
      <w:i/>
      <w:iCs/>
      <w:sz w:val="19"/>
      <w:szCs w:val="19"/>
    </w:rPr>
  </w:style>
  <w:style w:type="paragraph" w:customStyle="1" w:styleId="ris">
    <w:name w:val="ris"/>
    <w:basedOn w:val="a3"/>
    <w:rsid w:val="00006CF5"/>
    <w:pPr>
      <w:spacing w:before="48" w:after="48"/>
      <w:jc w:val="center"/>
    </w:pPr>
    <w:rPr>
      <w:i/>
      <w:iCs/>
      <w:sz w:val="19"/>
      <w:szCs w:val="19"/>
    </w:rPr>
  </w:style>
  <w:style w:type="paragraph" w:customStyle="1" w:styleId="small">
    <w:name w:val="small"/>
    <w:basedOn w:val="a3"/>
    <w:rsid w:val="00006CF5"/>
    <w:pPr>
      <w:spacing w:before="48" w:after="48"/>
      <w:ind w:firstLine="360"/>
      <w:jc w:val="both"/>
    </w:pPr>
    <w:rPr>
      <w:sz w:val="19"/>
      <w:szCs w:val="19"/>
    </w:rPr>
  </w:style>
  <w:style w:type="paragraph" w:customStyle="1" w:styleId="small0">
    <w:name w:val="small0"/>
    <w:basedOn w:val="a3"/>
    <w:rsid w:val="00006CF5"/>
    <w:pPr>
      <w:spacing w:before="48" w:after="48"/>
      <w:jc w:val="both"/>
    </w:pPr>
    <w:rPr>
      <w:sz w:val="19"/>
      <w:szCs w:val="19"/>
    </w:rPr>
  </w:style>
  <w:style w:type="paragraph" w:customStyle="1" w:styleId="stih4">
    <w:name w:val="stih4"/>
    <w:basedOn w:val="a3"/>
    <w:rsid w:val="00006CF5"/>
    <w:pPr>
      <w:spacing w:before="120" w:after="120"/>
      <w:ind w:left="3240"/>
    </w:pPr>
    <w:rPr>
      <w:sz w:val="19"/>
      <w:szCs w:val="19"/>
    </w:rPr>
  </w:style>
  <w:style w:type="paragraph" w:customStyle="1" w:styleId="zag8">
    <w:name w:val="zag8"/>
    <w:basedOn w:val="a3"/>
    <w:rsid w:val="00006CF5"/>
    <w:pPr>
      <w:spacing w:before="240" w:after="48"/>
      <w:jc w:val="center"/>
    </w:pPr>
    <w:rPr>
      <w:sz w:val="19"/>
      <w:szCs w:val="19"/>
    </w:rPr>
  </w:style>
  <w:style w:type="character" w:customStyle="1" w:styleId="page">
    <w:name w:val="page"/>
    <w:rsid w:val="00006CF5"/>
    <w:rPr>
      <w:i/>
      <w:iCs/>
      <w:vanish/>
      <w:color w:val="00008B"/>
      <w:sz w:val="19"/>
      <w:szCs w:val="19"/>
      <w:bdr w:val="single" w:sz="4" w:space="0" w:color="C1C1C1"/>
    </w:rPr>
  </w:style>
  <w:style w:type="paragraph" w:customStyle="1" w:styleId="hook">
    <w:name w:val="hook"/>
    <w:basedOn w:val="a3"/>
    <w:rsid w:val="00006CF5"/>
    <w:pPr>
      <w:spacing w:before="100" w:beforeAutospacing="1" w:after="100" w:afterAutospacing="1"/>
    </w:pPr>
    <w:rPr>
      <w:rFonts w:ascii="Comic Sans MS" w:hAnsi="Comic Sans MS"/>
      <w:b/>
      <w:bCs/>
    </w:rPr>
  </w:style>
  <w:style w:type="character" w:customStyle="1" w:styleId="current">
    <w:name w:val="current"/>
    <w:rsid w:val="00006CF5"/>
  </w:style>
  <w:style w:type="paragraph" w:customStyle="1" w:styleId="affff3">
    <w:name w:val="Цитаты"/>
    <w:basedOn w:val="1a"/>
    <w:rsid w:val="00006CF5"/>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006CF5"/>
    <w:pPr>
      <w:spacing w:before="100" w:after="100"/>
      <w:jc w:val="both"/>
    </w:pPr>
    <w:rPr>
      <w:rFonts w:ascii="Arial" w:hAnsi="Arial"/>
      <w:color w:val="000000"/>
      <w:sz w:val="20"/>
      <w:szCs w:val="20"/>
    </w:rPr>
  </w:style>
  <w:style w:type="character" w:customStyle="1" w:styleId="udar">
    <w:name w:val="udar"/>
    <w:rsid w:val="00006CF5"/>
    <w:rPr>
      <w:rFonts w:cs="Times New Roman"/>
    </w:rPr>
  </w:style>
  <w:style w:type="paragraph" w:customStyle="1" w:styleId="CharCharCarCarCharCharCarCarCharCharCarCarCharChar">
    <w:name w:val="Char Char Car Car Char Char Car Car Char Char Car Car Char Char"/>
    <w:basedOn w:val="a3"/>
    <w:rsid w:val="00006CF5"/>
    <w:pPr>
      <w:spacing w:after="160" w:line="240" w:lineRule="exact"/>
    </w:pPr>
    <w:rPr>
      <w:sz w:val="20"/>
      <w:szCs w:val="20"/>
    </w:rPr>
  </w:style>
  <w:style w:type="paragraph" w:customStyle="1" w:styleId="310">
    <w:name w:val="Основной текст с отступом 31"/>
    <w:basedOn w:val="a3"/>
    <w:rsid w:val="00006CF5"/>
    <w:pPr>
      <w:ind w:firstLine="567"/>
      <w:jc w:val="both"/>
    </w:pPr>
    <w:rPr>
      <w:rFonts w:ascii="Arial" w:hAnsi="Arial"/>
      <w:sz w:val="20"/>
      <w:szCs w:val="20"/>
    </w:rPr>
  </w:style>
  <w:style w:type="character" w:customStyle="1" w:styleId="submenu-table">
    <w:name w:val="submenu-table"/>
    <w:rsid w:val="00006CF5"/>
  </w:style>
  <w:style w:type="paragraph" w:customStyle="1" w:styleId="book">
    <w:name w:val="book"/>
    <w:basedOn w:val="a3"/>
    <w:rsid w:val="00006CF5"/>
    <w:pPr>
      <w:ind w:firstLine="450"/>
      <w:jc w:val="both"/>
    </w:pPr>
  </w:style>
  <w:style w:type="character" w:customStyle="1" w:styleId="bday">
    <w:name w:val="bday"/>
    <w:rsid w:val="00006CF5"/>
  </w:style>
  <w:style w:type="paragraph" w:customStyle="1" w:styleId="212">
    <w:name w:val="Основной текст 21"/>
    <w:basedOn w:val="a3"/>
    <w:rsid w:val="00006CF5"/>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006CF5"/>
    <w:rPr>
      <w:sz w:val="24"/>
      <w:szCs w:val="24"/>
    </w:rPr>
  </w:style>
  <w:style w:type="paragraph" w:customStyle="1" w:styleId="Style45">
    <w:name w:val="Style45"/>
    <w:basedOn w:val="a3"/>
    <w:rsid w:val="00006CF5"/>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006CF5"/>
    <w:rPr>
      <w:b/>
      <w:caps/>
      <w:sz w:val="24"/>
      <w:szCs w:val="24"/>
      <w:lang w:val="ru-RU" w:eastAsia="ru-RU" w:bidi="ar-SA"/>
    </w:rPr>
  </w:style>
  <w:style w:type="character" w:customStyle="1" w:styleId="400">
    <w:name w:val="Знак Знак40"/>
    <w:locked/>
    <w:rsid w:val="00006CF5"/>
    <w:rPr>
      <w:rFonts w:ascii="Arial" w:hAnsi="Arial" w:cs="Arial"/>
      <w:b/>
      <w:bCs/>
      <w:i/>
      <w:iCs/>
      <w:sz w:val="28"/>
      <w:szCs w:val="28"/>
      <w:lang w:val="ru-RU" w:eastAsia="en-US" w:bidi="ar-SA"/>
    </w:rPr>
  </w:style>
  <w:style w:type="character" w:customStyle="1" w:styleId="390">
    <w:name w:val="Знак Знак39"/>
    <w:locked/>
    <w:rsid w:val="00006CF5"/>
    <w:rPr>
      <w:b/>
      <w:bCs/>
      <w:sz w:val="27"/>
      <w:szCs w:val="27"/>
      <w:lang w:val="ru-RU" w:eastAsia="ru-RU" w:bidi="ar-SA"/>
    </w:rPr>
  </w:style>
  <w:style w:type="character" w:customStyle="1" w:styleId="380">
    <w:name w:val="Знак Знак38"/>
    <w:locked/>
    <w:rsid w:val="00006CF5"/>
    <w:rPr>
      <w:b/>
      <w:bCs/>
      <w:sz w:val="28"/>
      <w:szCs w:val="28"/>
      <w:lang w:val="ru-RU" w:eastAsia="ru-RU" w:bidi="ar-SA"/>
    </w:rPr>
  </w:style>
  <w:style w:type="character" w:customStyle="1" w:styleId="370">
    <w:name w:val="Знак Знак37"/>
    <w:locked/>
    <w:rsid w:val="00006CF5"/>
    <w:rPr>
      <w:b/>
      <w:bCs/>
      <w:i/>
      <w:iCs/>
      <w:sz w:val="26"/>
      <w:szCs w:val="26"/>
      <w:lang w:val="ru-RU" w:eastAsia="ru-RU" w:bidi="ar-SA"/>
    </w:rPr>
  </w:style>
  <w:style w:type="character" w:customStyle="1" w:styleId="360">
    <w:name w:val="Знак Знак36"/>
    <w:locked/>
    <w:rsid w:val="00006CF5"/>
    <w:rPr>
      <w:sz w:val="24"/>
      <w:lang w:val="ru-RU" w:eastAsia="ru-RU" w:bidi="ar-SA"/>
    </w:rPr>
  </w:style>
  <w:style w:type="character" w:customStyle="1" w:styleId="350">
    <w:name w:val="Знак Знак35"/>
    <w:locked/>
    <w:rsid w:val="00006CF5"/>
    <w:rPr>
      <w:sz w:val="24"/>
      <w:szCs w:val="24"/>
      <w:lang w:val="ru-RU" w:eastAsia="ru-RU" w:bidi="ar-SA"/>
    </w:rPr>
  </w:style>
  <w:style w:type="character" w:customStyle="1" w:styleId="340">
    <w:name w:val="Знак Знак34"/>
    <w:locked/>
    <w:rsid w:val="00006CF5"/>
    <w:rPr>
      <w:i/>
      <w:iCs/>
      <w:sz w:val="24"/>
      <w:szCs w:val="24"/>
      <w:lang w:val="ru-RU" w:eastAsia="ru-RU" w:bidi="ar-SA"/>
    </w:rPr>
  </w:style>
  <w:style w:type="character" w:customStyle="1" w:styleId="affff5">
    <w:name w:val="Знак Знак Знак"/>
    <w:locked/>
    <w:rsid w:val="00006CF5"/>
    <w:rPr>
      <w:rFonts w:ascii="Courier New" w:hAnsi="Courier New" w:cs="Courier New"/>
      <w:lang w:val="ru-RU" w:eastAsia="ru-RU" w:bidi="ar-SA"/>
    </w:rPr>
  </w:style>
  <w:style w:type="paragraph" w:customStyle="1" w:styleId="affff6">
    <w:name w:val="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006CF5"/>
    <w:pPr>
      <w:autoSpaceDE w:val="0"/>
      <w:autoSpaceDN w:val="0"/>
      <w:adjustRightInd w:val="0"/>
    </w:pPr>
  </w:style>
  <w:style w:type="paragraph" w:customStyle="1" w:styleId="affff8">
    <w:name w:val="Темы"/>
    <w:basedOn w:val="a3"/>
    <w:link w:val="affff9"/>
    <w:rsid w:val="00006CF5"/>
    <w:pPr>
      <w:keepNext/>
    </w:pPr>
  </w:style>
  <w:style w:type="character" w:customStyle="1" w:styleId="affff9">
    <w:name w:val="Темы Знак"/>
    <w:link w:val="affff8"/>
    <w:locked/>
    <w:rsid w:val="00006CF5"/>
    <w:rPr>
      <w:rFonts w:ascii="Times New Roman" w:eastAsia="Times New Roman" w:hAnsi="Times New Roman" w:cs="Times New Roman"/>
      <w:sz w:val="24"/>
      <w:szCs w:val="24"/>
      <w:lang w:eastAsia="ru-RU"/>
    </w:rPr>
  </w:style>
  <w:style w:type="paragraph" w:customStyle="1" w:styleId="affffa">
    <w:name w:val="a"/>
    <w:basedOn w:val="a3"/>
    <w:rsid w:val="00006CF5"/>
    <w:pPr>
      <w:spacing w:before="100" w:beforeAutospacing="1" w:after="100" w:afterAutospacing="1"/>
    </w:pPr>
  </w:style>
  <w:style w:type="paragraph" w:customStyle="1" w:styleId="acxspmiddle">
    <w:name w:val="acxspmiddle"/>
    <w:basedOn w:val="a3"/>
    <w:rsid w:val="00006CF5"/>
    <w:pPr>
      <w:spacing w:before="100" w:beforeAutospacing="1" w:after="100" w:afterAutospacing="1"/>
    </w:pPr>
  </w:style>
  <w:style w:type="character" w:customStyle="1" w:styleId="affffb">
    <w:name w:val="Основной текст_"/>
    <w:link w:val="1ff3"/>
    <w:locked/>
    <w:rsid w:val="00006CF5"/>
    <w:rPr>
      <w:rFonts w:ascii="Arial" w:hAnsi="Arial" w:cs="Arial"/>
      <w:sz w:val="19"/>
      <w:szCs w:val="19"/>
      <w:shd w:val="clear" w:color="auto" w:fill="FFFFFF"/>
    </w:rPr>
  </w:style>
  <w:style w:type="paragraph" w:customStyle="1" w:styleId="1ff3">
    <w:name w:val="Основной текст1"/>
    <w:basedOn w:val="a3"/>
    <w:link w:val="affffb"/>
    <w:rsid w:val="00006CF5"/>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006CF5"/>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006CF5"/>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006CF5"/>
    <w:pPr>
      <w:spacing w:after="160" w:line="240" w:lineRule="exact"/>
    </w:pPr>
    <w:rPr>
      <w:rFonts w:ascii="Verdana" w:hAnsi="Verdana"/>
      <w:lang w:val="en-US" w:eastAsia="en-US"/>
    </w:rPr>
  </w:style>
  <w:style w:type="paragraph" w:customStyle="1" w:styleId="Style24">
    <w:name w:val="Style24"/>
    <w:basedOn w:val="a3"/>
    <w:rsid w:val="00006CF5"/>
    <w:pPr>
      <w:widowControl w:val="0"/>
      <w:autoSpaceDE w:val="0"/>
      <w:autoSpaceDN w:val="0"/>
      <w:adjustRightInd w:val="0"/>
      <w:spacing w:line="482" w:lineRule="exact"/>
      <w:ind w:firstLine="720"/>
      <w:jc w:val="both"/>
    </w:pPr>
  </w:style>
  <w:style w:type="paragraph" w:customStyle="1" w:styleId="ConsPlusTitle">
    <w:name w:val="ConsPlusTitle"/>
    <w:rsid w:val="00006CF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006CF5"/>
    <w:rPr>
      <w:rFonts w:ascii="Courier New" w:hAnsi="Courier New"/>
      <w:sz w:val="20"/>
      <w:szCs w:val="20"/>
    </w:rPr>
  </w:style>
  <w:style w:type="paragraph" w:customStyle="1" w:styleId="ConsPlusNormal">
    <w:name w:val="ConsPlusNormal"/>
    <w:link w:val="ConsPlusNormal0"/>
    <w:rsid w:val="00006C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06CF5"/>
    <w:rPr>
      <w:rFonts w:ascii="Arial" w:eastAsia="Times New Roman" w:hAnsi="Arial" w:cs="Arial"/>
      <w:sz w:val="20"/>
      <w:szCs w:val="20"/>
      <w:lang w:eastAsia="ru-RU"/>
    </w:rPr>
  </w:style>
  <w:style w:type="paragraph" w:customStyle="1" w:styleId="213">
    <w:name w:val="Заголовок 21"/>
    <w:basedOn w:val="a3"/>
    <w:next w:val="a3"/>
    <w:rsid w:val="00006CF5"/>
    <w:pPr>
      <w:keepNext/>
      <w:widowControl w:val="0"/>
      <w:jc w:val="center"/>
    </w:pPr>
    <w:rPr>
      <w:b/>
      <w:sz w:val="26"/>
      <w:szCs w:val="20"/>
    </w:rPr>
  </w:style>
  <w:style w:type="paragraph" w:customStyle="1" w:styleId="2f1">
    <w:name w:val="Обычный2"/>
    <w:basedOn w:val="a3"/>
    <w:rsid w:val="00006CF5"/>
    <w:pPr>
      <w:spacing w:before="100" w:beforeAutospacing="1" w:after="100" w:afterAutospacing="1"/>
    </w:pPr>
  </w:style>
  <w:style w:type="paragraph" w:customStyle="1" w:styleId="2f2">
    <w:name w:val="заголовок 2"/>
    <w:basedOn w:val="a3"/>
    <w:next w:val="a3"/>
    <w:rsid w:val="00006CF5"/>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006CF5"/>
    <w:pPr>
      <w:spacing w:before="24" w:after="16"/>
      <w:ind w:firstLine="454"/>
      <w:jc w:val="center"/>
    </w:pPr>
    <w:rPr>
      <w:rFonts w:ascii="Times New Roman" w:hAnsi="Times New Roman" w:cs="Times New Roman"/>
      <w:b/>
      <w:bCs/>
    </w:rPr>
  </w:style>
  <w:style w:type="paragraph" w:customStyle="1" w:styleId="46">
    <w:name w:val="Стиль4"/>
    <w:basedOn w:val="21"/>
    <w:rsid w:val="00006CF5"/>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006CF5"/>
    <w:pPr>
      <w:keepNext/>
      <w:spacing w:before="0" w:beforeAutospacing="0" w:after="0" w:afterAutospacing="0" w:line="312" w:lineRule="auto"/>
      <w:ind w:firstLine="454"/>
    </w:pPr>
    <w:rPr>
      <w:sz w:val="22"/>
      <w:szCs w:val="22"/>
    </w:rPr>
  </w:style>
  <w:style w:type="paragraph" w:customStyle="1" w:styleId="63">
    <w:name w:val="Стиль6"/>
    <w:basedOn w:val="a3"/>
    <w:rsid w:val="00006CF5"/>
    <w:pPr>
      <w:spacing w:line="312" w:lineRule="auto"/>
      <w:ind w:firstLine="454"/>
      <w:jc w:val="both"/>
    </w:pPr>
  </w:style>
  <w:style w:type="paragraph" w:customStyle="1" w:styleId="affffd">
    <w:name w:val="Стиль По ширине"/>
    <w:basedOn w:val="a3"/>
    <w:rsid w:val="00006CF5"/>
    <w:pPr>
      <w:spacing w:line="312" w:lineRule="auto"/>
      <w:ind w:firstLine="454"/>
      <w:jc w:val="both"/>
    </w:pPr>
  </w:style>
  <w:style w:type="paragraph" w:customStyle="1" w:styleId="Style8">
    <w:name w:val="Style8"/>
    <w:basedOn w:val="a3"/>
    <w:rsid w:val="00006CF5"/>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006CF5"/>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006CF5"/>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006CF5"/>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006CF5"/>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006CF5"/>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006CF5"/>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006CF5"/>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006CF5"/>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006CF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006CF5"/>
    <w:rPr>
      <w:rFonts w:ascii="Arial" w:eastAsia="Times New Roman" w:hAnsi="Arial" w:cs="Times New Roman"/>
      <w:sz w:val="20"/>
      <w:szCs w:val="20"/>
      <w:lang w:eastAsia="ru-RU"/>
    </w:rPr>
  </w:style>
  <w:style w:type="paragraph" w:customStyle="1" w:styleId="western">
    <w:name w:val="western"/>
    <w:basedOn w:val="a3"/>
    <w:rsid w:val="00006CF5"/>
    <w:pPr>
      <w:shd w:val="clear" w:color="auto" w:fill="FFFFFF"/>
      <w:spacing w:before="778" w:line="475" w:lineRule="atLeast"/>
    </w:pPr>
    <w:rPr>
      <w:color w:val="000000"/>
    </w:rPr>
  </w:style>
  <w:style w:type="character" w:customStyle="1" w:styleId="small11">
    <w:name w:val="small11"/>
    <w:rsid w:val="00006CF5"/>
    <w:rPr>
      <w:rFonts w:ascii="Times New Roman" w:hAnsi="Times New Roman" w:cs="Times New Roman" w:hint="default"/>
      <w:sz w:val="16"/>
      <w:szCs w:val="16"/>
    </w:rPr>
  </w:style>
  <w:style w:type="character" w:customStyle="1" w:styleId="b-serp-urlitem1">
    <w:name w:val="b-serp-url__item1"/>
    <w:rsid w:val="00006CF5"/>
    <w:rPr>
      <w:rFonts w:ascii="Times New Roman" w:hAnsi="Times New Roman" w:cs="Times New Roman" w:hint="default"/>
    </w:rPr>
  </w:style>
  <w:style w:type="character" w:customStyle="1" w:styleId="121">
    <w:name w:val="Знак Знак12"/>
    <w:locked/>
    <w:rsid w:val="00006CF5"/>
    <w:rPr>
      <w:b/>
      <w:bCs w:val="0"/>
      <w:caps/>
      <w:sz w:val="24"/>
      <w:szCs w:val="24"/>
      <w:lang w:val="ru-RU" w:eastAsia="ru-RU" w:bidi="ar-SA"/>
    </w:rPr>
  </w:style>
  <w:style w:type="character" w:customStyle="1" w:styleId="tbln121">
    <w:name w:val="tbln121"/>
    <w:rsid w:val="00006CF5"/>
    <w:rPr>
      <w:rFonts w:ascii="Arial" w:hAnsi="Arial" w:cs="Arial" w:hint="default"/>
      <w:b w:val="0"/>
      <w:bCs w:val="0"/>
      <w:i/>
      <w:iCs/>
      <w:strike w:val="0"/>
      <w:dstrike w:val="0"/>
      <w:color w:val="000000"/>
      <w:sz w:val="18"/>
      <w:szCs w:val="18"/>
      <w:u w:val="none"/>
    </w:rPr>
  </w:style>
  <w:style w:type="character" w:customStyle="1" w:styleId="mistake">
    <w:name w:val="mistake"/>
    <w:rsid w:val="00006CF5"/>
    <w:rPr>
      <w:sz w:val="24"/>
      <w:szCs w:val="24"/>
    </w:rPr>
  </w:style>
  <w:style w:type="character" w:customStyle="1" w:styleId="trb12">
    <w:name w:val="trb12"/>
    <w:rsid w:val="00006CF5"/>
  </w:style>
  <w:style w:type="character" w:customStyle="1" w:styleId="tbln12">
    <w:name w:val="tbln12"/>
    <w:rsid w:val="00006CF5"/>
  </w:style>
  <w:style w:type="character" w:customStyle="1" w:styleId="tbb12">
    <w:name w:val="tbb12"/>
    <w:rsid w:val="00006CF5"/>
  </w:style>
  <w:style w:type="character" w:customStyle="1" w:styleId="hpsatn">
    <w:name w:val="hps atn"/>
    <w:rsid w:val="00006CF5"/>
  </w:style>
  <w:style w:type="character" w:customStyle="1" w:styleId="64">
    <w:name w:val="Знак Знак6"/>
    <w:rsid w:val="00006CF5"/>
    <w:rPr>
      <w:rFonts w:ascii="Arial" w:hAnsi="Arial" w:cs="Arial" w:hint="default"/>
      <w:b/>
      <w:bCs/>
      <w:kern w:val="32"/>
      <w:sz w:val="32"/>
      <w:szCs w:val="32"/>
    </w:rPr>
  </w:style>
  <w:style w:type="character" w:customStyle="1" w:styleId="FontStyle42">
    <w:name w:val="Font Style42"/>
    <w:rsid w:val="00006CF5"/>
    <w:rPr>
      <w:rFonts w:ascii="Times New Roman" w:hAnsi="Times New Roman" w:cs="Times New Roman" w:hint="default"/>
      <w:sz w:val="26"/>
      <w:szCs w:val="26"/>
    </w:rPr>
  </w:style>
  <w:style w:type="character" w:customStyle="1" w:styleId="FontStyle41">
    <w:name w:val="Font Style41"/>
    <w:rsid w:val="00006CF5"/>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006CF5"/>
    <w:rPr>
      <w:sz w:val="24"/>
      <w:szCs w:val="24"/>
      <w:lang w:val="ru-RU" w:eastAsia="ru-RU" w:bidi="ar-SA"/>
    </w:rPr>
  </w:style>
  <w:style w:type="character" w:customStyle="1" w:styleId="FontStyle139">
    <w:name w:val="Font Style139"/>
    <w:rsid w:val="00006CF5"/>
    <w:rPr>
      <w:rFonts w:ascii="Palatino Linotype" w:hAnsi="Palatino Linotype" w:cs="Palatino Linotype" w:hint="default"/>
      <w:sz w:val="18"/>
      <w:szCs w:val="18"/>
    </w:rPr>
  </w:style>
  <w:style w:type="character" w:customStyle="1" w:styleId="FontStyle157">
    <w:name w:val="Font Style157"/>
    <w:rsid w:val="00006CF5"/>
    <w:rPr>
      <w:rFonts w:ascii="Palatino Linotype" w:hAnsi="Palatino Linotype" w:cs="Palatino Linotype" w:hint="default"/>
      <w:sz w:val="18"/>
      <w:szCs w:val="18"/>
    </w:rPr>
  </w:style>
  <w:style w:type="character" w:customStyle="1" w:styleId="FontStyle138">
    <w:name w:val="Font Style138"/>
    <w:rsid w:val="00006CF5"/>
    <w:rPr>
      <w:rFonts w:ascii="Palatino Linotype" w:hAnsi="Palatino Linotype" w:cs="Palatino Linotype" w:hint="default"/>
      <w:b/>
      <w:bCs/>
      <w:sz w:val="18"/>
      <w:szCs w:val="18"/>
    </w:rPr>
  </w:style>
  <w:style w:type="character" w:customStyle="1" w:styleId="FontStyle146">
    <w:name w:val="Font Style146"/>
    <w:rsid w:val="00006CF5"/>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006CF5"/>
    <w:rPr>
      <w:sz w:val="24"/>
      <w:szCs w:val="24"/>
      <w:lang w:val="ru-RU" w:eastAsia="ru-RU" w:bidi="ar-SA"/>
    </w:rPr>
  </w:style>
  <w:style w:type="character" w:customStyle="1" w:styleId="1ff7">
    <w:name w:val="Знак1"/>
    <w:rsid w:val="00006CF5"/>
    <w:rPr>
      <w:rFonts w:ascii="Arial" w:hAnsi="Arial" w:cs="Arial" w:hint="default"/>
      <w:b/>
      <w:bCs/>
      <w:kern w:val="32"/>
      <w:sz w:val="32"/>
      <w:szCs w:val="32"/>
      <w:lang w:val="ru-RU" w:eastAsia="ru-RU" w:bidi="ar-SA"/>
    </w:rPr>
  </w:style>
  <w:style w:type="character" w:customStyle="1" w:styleId="2f3">
    <w:name w:val="Знак2"/>
    <w:rsid w:val="00006CF5"/>
    <w:rPr>
      <w:sz w:val="24"/>
      <w:lang w:val="ru-RU" w:eastAsia="en-US" w:bidi="ar-SA"/>
    </w:rPr>
  </w:style>
  <w:style w:type="character" w:customStyle="1" w:styleId="311">
    <w:name w:val="Заголовок 3 Знак1"/>
    <w:aliases w:val="Знак2 Знак3"/>
    <w:locked/>
    <w:rsid w:val="00006CF5"/>
    <w:rPr>
      <w:b/>
      <w:bCs/>
      <w:sz w:val="27"/>
      <w:szCs w:val="27"/>
      <w:lang w:val="ru-RU" w:eastAsia="ru-RU" w:bidi="ar-SA"/>
    </w:rPr>
  </w:style>
  <w:style w:type="paragraph" w:customStyle="1" w:styleId="mane">
    <w:name w:val="mane"/>
    <w:rsid w:val="00006CF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006CF5"/>
    <w:rPr>
      <w:rFonts w:ascii="Sylfaen" w:hAnsi="Sylfaen" w:cs="Sylfaen"/>
      <w:sz w:val="18"/>
      <w:szCs w:val="18"/>
    </w:rPr>
  </w:style>
  <w:style w:type="character" w:customStyle="1" w:styleId="keyword1">
    <w:name w:val="keyword1"/>
    <w:rsid w:val="00006CF5"/>
    <w:rPr>
      <w:i/>
      <w:iCs/>
    </w:rPr>
  </w:style>
  <w:style w:type="character" w:customStyle="1" w:styleId="keyworddef1">
    <w:name w:val="keyword_def1"/>
    <w:rsid w:val="00006CF5"/>
    <w:rPr>
      <w:b/>
      <w:bCs/>
      <w:i/>
      <w:iCs/>
    </w:rPr>
  </w:style>
  <w:style w:type="character" w:customStyle="1" w:styleId="afffff">
    <w:name w:val="Выделение в тексте документа"/>
    <w:rsid w:val="00006CF5"/>
    <w:rPr>
      <w:rFonts w:cs="Times New Roman"/>
      <w:b/>
    </w:rPr>
  </w:style>
  <w:style w:type="paragraph" w:customStyle="1" w:styleId="afffff0">
    <w:name w:val="Текст документа"/>
    <w:basedOn w:val="a3"/>
    <w:rsid w:val="00006CF5"/>
    <w:pPr>
      <w:ind w:firstLine="709"/>
      <w:jc w:val="both"/>
    </w:pPr>
  </w:style>
  <w:style w:type="character" w:customStyle="1" w:styleId="xmlemitalic1">
    <w:name w:val="xml_em_italic1"/>
    <w:rsid w:val="00006CF5"/>
    <w:rPr>
      <w:i/>
      <w:iCs/>
    </w:rPr>
  </w:style>
  <w:style w:type="paragraph" w:customStyle="1" w:styleId="afffff1">
    <w:name w:val="Модуль"/>
    <w:basedOn w:val="a3"/>
    <w:rsid w:val="00006CF5"/>
    <w:pPr>
      <w:keepNext/>
      <w:jc w:val="both"/>
    </w:pPr>
  </w:style>
  <w:style w:type="character" w:customStyle="1" w:styleId="WW8Num4z3">
    <w:name w:val="WW8Num4z3"/>
    <w:rsid w:val="00006CF5"/>
    <w:rPr>
      <w:rFonts w:ascii="Symbol" w:hAnsi="Symbol"/>
    </w:rPr>
  </w:style>
  <w:style w:type="paragraph" w:customStyle="1" w:styleId="114">
    <w:name w:val="Название11"/>
    <w:basedOn w:val="a3"/>
    <w:next w:val="aff2"/>
    <w:qFormat/>
    <w:rsid w:val="00006CF5"/>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006CF5"/>
    <w:pPr>
      <w:suppressLineNumbers/>
      <w:suppressAutoHyphens/>
    </w:pPr>
    <w:rPr>
      <w:lang w:eastAsia="ar-SA"/>
    </w:rPr>
  </w:style>
  <w:style w:type="paragraph" w:customStyle="1" w:styleId="afffff3">
    <w:name w:val="Заголовок таблицы"/>
    <w:basedOn w:val="afffff2"/>
    <w:rsid w:val="00006CF5"/>
    <w:pPr>
      <w:jc w:val="center"/>
    </w:pPr>
    <w:rPr>
      <w:b/>
      <w:bCs/>
    </w:rPr>
  </w:style>
  <w:style w:type="paragraph" w:customStyle="1" w:styleId="Style46">
    <w:name w:val="Style46"/>
    <w:basedOn w:val="a3"/>
    <w:rsid w:val="00006CF5"/>
    <w:pPr>
      <w:widowControl w:val="0"/>
      <w:autoSpaceDE w:val="0"/>
      <w:autoSpaceDN w:val="0"/>
      <w:adjustRightInd w:val="0"/>
      <w:spacing w:line="240" w:lineRule="exact"/>
      <w:ind w:hanging="106"/>
    </w:pPr>
  </w:style>
  <w:style w:type="paragraph" w:customStyle="1" w:styleId="Style61">
    <w:name w:val="Style61"/>
    <w:basedOn w:val="a3"/>
    <w:rsid w:val="00006CF5"/>
    <w:pPr>
      <w:widowControl w:val="0"/>
      <w:autoSpaceDE w:val="0"/>
      <w:autoSpaceDN w:val="0"/>
      <w:adjustRightInd w:val="0"/>
      <w:spacing w:line="242" w:lineRule="exact"/>
      <w:ind w:hanging="446"/>
    </w:pPr>
  </w:style>
  <w:style w:type="paragraph" w:customStyle="1" w:styleId="Style164">
    <w:name w:val="Style164"/>
    <w:basedOn w:val="a3"/>
    <w:rsid w:val="00006CF5"/>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006CF5"/>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006CF5"/>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006CF5"/>
    <w:pPr>
      <w:spacing w:before="100" w:beforeAutospacing="1" w:after="100" w:afterAutospacing="1"/>
      <w:ind w:firstLine="360"/>
      <w:jc w:val="both"/>
    </w:pPr>
  </w:style>
  <w:style w:type="character" w:customStyle="1" w:styleId="c1">
    <w:name w:val="c1"/>
    <w:rsid w:val="00006CF5"/>
  </w:style>
  <w:style w:type="character" w:customStyle="1" w:styleId="afffff4">
    <w:name w:val="Текст.Акцентированный"/>
    <w:rsid w:val="00006CF5"/>
    <w:rPr>
      <w:rFonts w:cs="Times New Roman"/>
      <w:i/>
    </w:rPr>
  </w:style>
  <w:style w:type="paragraph" w:customStyle="1" w:styleId="65">
    <w:name w:val="Обычный (веб)6"/>
    <w:basedOn w:val="a3"/>
    <w:rsid w:val="00006CF5"/>
  </w:style>
  <w:style w:type="paragraph" w:customStyle="1" w:styleId="afffff5">
    <w:name w:val="слайд"/>
    <w:basedOn w:val="a3"/>
    <w:rsid w:val="00006CF5"/>
    <w:pPr>
      <w:jc w:val="both"/>
    </w:pPr>
    <w:rPr>
      <w:sz w:val="36"/>
      <w:lang w:eastAsia="en-US"/>
    </w:rPr>
  </w:style>
  <w:style w:type="character" w:customStyle="1" w:styleId="st">
    <w:name w:val="st"/>
    <w:rsid w:val="00006CF5"/>
  </w:style>
  <w:style w:type="character" w:customStyle="1" w:styleId="keyworddef">
    <w:name w:val="keyword_def"/>
    <w:rsid w:val="00006CF5"/>
  </w:style>
  <w:style w:type="character" w:customStyle="1" w:styleId="grame">
    <w:name w:val="grame"/>
    <w:rsid w:val="00006CF5"/>
  </w:style>
  <w:style w:type="paragraph" w:customStyle="1" w:styleId="115">
    <w:name w:val="Обычный + 11 пт"/>
    <w:basedOn w:val="a3"/>
    <w:rsid w:val="00006CF5"/>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006CF5"/>
  </w:style>
  <w:style w:type="paragraph" w:customStyle="1" w:styleId="afffff6">
    <w:name w:val="Знак Знак Знак Знак Знак Знак Знак Знак Знак Знак Знак Знак Знак"/>
    <w:basedOn w:val="a3"/>
    <w:rsid w:val="00006CF5"/>
    <w:pPr>
      <w:spacing w:after="160" w:line="240" w:lineRule="exact"/>
    </w:pPr>
    <w:rPr>
      <w:rFonts w:ascii="Verdana" w:hAnsi="Verdana"/>
      <w:lang w:val="en-US" w:eastAsia="en-US"/>
    </w:rPr>
  </w:style>
  <w:style w:type="character" w:customStyle="1" w:styleId="pav31">
    <w:name w:val="pav31"/>
    <w:rsid w:val="00006CF5"/>
    <w:rPr>
      <w:rFonts w:ascii="Comic Sans MS" w:hAnsi="Comic Sans MS" w:hint="default"/>
      <w:color w:val="272652"/>
      <w:sz w:val="12"/>
      <w:szCs w:val="12"/>
    </w:rPr>
  </w:style>
  <w:style w:type="paragraph" w:customStyle="1" w:styleId="pri">
    <w:name w:val="pri"/>
    <w:basedOn w:val="a3"/>
    <w:rsid w:val="00006CF5"/>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006CF5"/>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006CF5"/>
    <w:rPr>
      <w:rFonts w:ascii="Times New Roman" w:eastAsia="Times New Roman" w:hAnsi="Times New Roman" w:cs="Times New Roman"/>
      <w:i/>
      <w:snapToGrid w:val="0"/>
      <w:sz w:val="12"/>
      <w:szCs w:val="20"/>
      <w:lang w:eastAsia="ru-RU"/>
    </w:rPr>
  </w:style>
  <w:style w:type="character" w:customStyle="1" w:styleId="WW8Num3z1">
    <w:name w:val="WW8Num3z1"/>
    <w:rsid w:val="00006CF5"/>
    <w:rPr>
      <w:rFonts w:ascii="Times New Roman" w:eastAsia="Times New Roman" w:hAnsi="Times New Roman" w:cs="Times New Roman"/>
    </w:rPr>
  </w:style>
  <w:style w:type="character" w:customStyle="1" w:styleId="WW8Num4z0">
    <w:name w:val="WW8Num4z0"/>
    <w:rsid w:val="00006CF5"/>
    <w:rPr>
      <w:rFonts w:ascii="Wingdings" w:hAnsi="Wingdings"/>
    </w:rPr>
  </w:style>
  <w:style w:type="character" w:customStyle="1" w:styleId="WW8Num4z1">
    <w:name w:val="WW8Num4z1"/>
    <w:rsid w:val="00006CF5"/>
    <w:rPr>
      <w:rFonts w:ascii="Courier New" w:hAnsi="Courier New" w:cs="Courier New"/>
    </w:rPr>
  </w:style>
  <w:style w:type="character" w:customStyle="1" w:styleId="WW8Num6z1">
    <w:name w:val="WW8Num6z1"/>
    <w:rsid w:val="00006CF5"/>
    <w:rPr>
      <w:rFonts w:ascii="Times New Roman" w:eastAsia="Times New Roman" w:hAnsi="Times New Roman" w:cs="Times New Roman"/>
    </w:rPr>
  </w:style>
  <w:style w:type="character" w:customStyle="1" w:styleId="WW8Num7z1">
    <w:name w:val="WW8Num7z1"/>
    <w:rsid w:val="00006CF5"/>
    <w:rPr>
      <w:rFonts w:ascii="Times New Roman" w:eastAsia="Times New Roman" w:hAnsi="Times New Roman" w:cs="Times New Roman"/>
    </w:rPr>
  </w:style>
  <w:style w:type="character" w:customStyle="1" w:styleId="WW8Num8z0">
    <w:name w:val="WW8Num8z0"/>
    <w:rsid w:val="00006CF5"/>
    <w:rPr>
      <w:color w:val="auto"/>
    </w:rPr>
  </w:style>
  <w:style w:type="character" w:customStyle="1" w:styleId="WW8Num14z0">
    <w:name w:val="WW8Num14z0"/>
    <w:rsid w:val="00006CF5"/>
    <w:rPr>
      <w:rFonts w:ascii="Wingdings" w:hAnsi="Wingdings"/>
    </w:rPr>
  </w:style>
  <w:style w:type="character" w:customStyle="1" w:styleId="WW8Num14z1">
    <w:name w:val="WW8Num14z1"/>
    <w:rsid w:val="00006CF5"/>
    <w:rPr>
      <w:rFonts w:ascii="Courier New" w:hAnsi="Courier New" w:cs="Courier New"/>
    </w:rPr>
  </w:style>
  <w:style w:type="character" w:customStyle="1" w:styleId="WW8Num14z3">
    <w:name w:val="WW8Num14z3"/>
    <w:rsid w:val="00006CF5"/>
    <w:rPr>
      <w:rFonts w:ascii="Symbol" w:hAnsi="Symbol"/>
    </w:rPr>
  </w:style>
  <w:style w:type="character" w:customStyle="1" w:styleId="WW8Num15z1">
    <w:name w:val="WW8Num15z1"/>
    <w:rsid w:val="00006CF5"/>
    <w:rPr>
      <w:rFonts w:ascii="Times New Roman" w:eastAsia="Times New Roman" w:hAnsi="Times New Roman" w:cs="Times New Roman"/>
    </w:rPr>
  </w:style>
  <w:style w:type="character" w:customStyle="1" w:styleId="WW8Num17z1">
    <w:name w:val="WW8Num17z1"/>
    <w:rsid w:val="00006CF5"/>
    <w:rPr>
      <w:rFonts w:ascii="Times New Roman" w:eastAsia="Times New Roman" w:hAnsi="Times New Roman" w:cs="Times New Roman"/>
    </w:rPr>
  </w:style>
  <w:style w:type="character" w:customStyle="1" w:styleId="WW8Num18z0">
    <w:name w:val="WW8Num18z0"/>
    <w:rsid w:val="00006CF5"/>
    <w:rPr>
      <w:rFonts w:ascii="Wingdings" w:hAnsi="Wingdings"/>
      <w:sz w:val="20"/>
    </w:rPr>
  </w:style>
  <w:style w:type="character" w:customStyle="1" w:styleId="FontStyle514">
    <w:name w:val="Font Style514"/>
    <w:rsid w:val="00006CF5"/>
    <w:rPr>
      <w:rFonts w:ascii="Times New Roman" w:hAnsi="Times New Roman" w:cs="Times New Roman" w:hint="default"/>
      <w:sz w:val="20"/>
      <w:szCs w:val="20"/>
    </w:rPr>
  </w:style>
  <w:style w:type="character" w:customStyle="1" w:styleId="FontStyle528">
    <w:name w:val="Font Style528"/>
    <w:rsid w:val="00006CF5"/>
    <w:rPr>
      <w:rFonts w:ascii="Times New Roman" w:hAnsi="Times New Roman" w:cs="Times New Roman"/>
      <w:b/>
      <w:bCs/>
      <w:i/>
      <w:iCs/>
      <w:sz w:val="16"/>
      <w:szCs w:val="16"/>
    </w:rPr>
  </w:style>
  <w:style w:type="character" w:customStyle="1" w:styleId="MTEquationSection">
    <w:name w:val="MTEquationSection"/>
    <w:rsid w:val="00006CF5"/>
    <w:rPr>
      <w:vanish/>
      <w:color w:val="FF0000"/>
      <w:lang w:val="en-US"/>
    </w:rPr>
  </w:style>
  <w:style w:type="character" w:customStyle="1" w:styleId="texample1">
    <w:name w:val="texample1"/>
    <w:rsid w:val="00006CF5"/>
    <w:rPr>
      <w:rFonts w:ascii="Courier New" w:hAnsi="Courier New" w:cs="Courier New" w:hint="default"/>
      <w:color w:val="8B0000"/>
    </w:rPr>
  </w:style>
  <w:style w:type="character" w:customStyle="1" w:styleId="FontStyle28">
    <w:name w:val="Font Style28"/>
    <w:rsid w:val="00006CF5"/>
    <w:rPr>
      <w:rFonts w:ascii="Times New Roman" w:hAnsi="Times New Roman" w:cs="Times New Roman"/>
      <w:i/>
      <w:iCs/>
      <w:sz w:val="18"/>
      <w:szCs w:val="18"/>
    </w:rPr>
  </w:style>
  <w:style w:type="character" w:customStyle="1" w:styleId="FontStyle33">
    <w:name w:val="Font Style33"/>
    <w:rsid w:val="00006CF5"/>
    <w:rPr>
      <w:rFonts w:ascii="Arial" w:hAnsi="Arial" w:cs="Arial"/>
      <w:sz w:val="16"/>
      <w:szCs w:val="16"/>
    </w:rPr>
  </w:style>
  <w:style w:type="character" w:customStyle="1" w:styleId="FontStyle20">
    <w:name w:val="Font Style20"/>
    <w:rsid w:val="00006CF5"/>
    <w:rPr>
      <w:rFonts w:ascii="Book Antiqua" w:hAnsi="Book Antiqua" w:cs="Book Antiqua"/>
      <w:sz w:val="18"/>
      <w:szCs w:val="18"/>
    </w:rPr>
  </w:style>
  <w:style w:type="paragraph" w:customStyle="1" w:styleId="Style6">
    <w:name w:val="Style6"/>
    <w:basedOn w:val="a3"/>
    <w:rsid w:val="00006CF5"/>
    <w:pPr>
      <w:widowControl w:val="0"/>
      <w:autoSpaceDE w:val="0"/>
      <w:autoSpaceDN w:val="0"/>
      <w:adjustRightInd w:val="0"/>
    </w:pPr>
    <w:rPr>
      <w:rFonts w:ascii="Arial Narrow" w:hAnsi="Arial Narrow"/>
    </w:rPr>
  </w:style>
  <w:style w:type="character" w:customStyle="1" w:styleId="FontStyle14">
    <w:name w:val="Font Style14"/>
    <w:rsid w:val="00006CF5"/>
    <w:rPr>
      <w:rFonts w:ascii="Franklin Gothic Book" w:hAnsi="Franklin Gothic Book" w:cs="Franklin Gothic Book"/>
      <w:b/>
      <w:bCs/>
      <w:sz w:val="30"/>
      <w:szCs w:val="30"/>
    </w:rPr>
  </w:style>
  <w:style w:type="character" w:customStyle="1" w:styleId="FontStyle13">
    <w:name w:val="Font Style13"/>
    <w:rsid w:val="00006CF5"/>
    <w:rPr>
      <w:rFonts w:ascii="Arial" w:hAnsi="Arial" w:cs="Arial"/>
      <w:b/>
      <w:bCs/>
      <w:sz w:val="14"/>
      <w:szCs w:val="14"/>
    </w:rPr>
  </w:style>
  <w:style w:type="paragraph" w:customStyle="1" w:styleId="Style18">
    <w:name w:val="Style18"/>
    <w:basedOn w:val="a3"/>
    <w:rsid w:val="00006CF5"/>
    <w:pPr>
      <w:widowControl w:val="0"/>
      <w:autoSpaceDE w:val="0"/>
      <w:autoSpaceDN w:val="0"/>
      <w:adjustRightInd w:val="0"/>
      <w:spacing w:line="483" w:lineRule="exact"/>
      <w:ind w:firstLine="566"/>
      <w:jc w:val="both"/>
    </w:pPr>
  </w:style>
  <w:style w:type="paragraph" w:customStyle="1" w:styleId="2f4">
    <w:name w:val="Загол. 2 ур."/>
    <w:basedOn w:val="a3"/>
    <w:rsid w:val="00006CF5"/>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006CF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006CF5"/>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006CF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006CF5"/>
  </w:style>
  <w:style w:type="character" w:customStyle="1" w:styleId="fontstyle15">
    <w:name w:val="fontstyle15"/>
    <w:rsid w:val="00006CF5"/>
  </w:style>
  <w:style w:type="character" w:customStyle="1" w:styleId="fontstyle140">
    <w:name w:val="fontstyle14"/>
    <w:rsid w:val="00006CF5"/>
  </w:style>
  <w:style w:type="character" w:customStyle="1" w:styleId="fontstyle16">
    <w:name w:val="fontstyle16"/>
    <w:rsid w:val="00006CF5"/>
  </w:style>
  <w:style w:type="character" w:customStyle="1" w:styleId="noprint">
    <w:name w:val="noprint"/>
    <w:rsid w:val="00006CF5"/>
  </w:style>
  <w:style w:type="paragraph" w:customStyle="1" w:styleId="center">
    <w:name w:val="center"/>
    <w:basedOn w:val="a3"/>
    <w:rsid w:val="00006CF5"/>
    <w:pPr>
      <w:spacing w:before="100" w:beforeAutospacing="1" w:after="100" w:afterAutospacing="1"/>
    </w:pPr>
  </w:style>
  <w:style w:type="paragraph" w:customStyle="1" w:styleId="p12left">
    <w:name w:val="p12_left"/>
    <w:basedOn w:val="a3"/>
    <w:rsid w:val="00006CF5"/>
    <w:pPr>
      <w:spacing w:before="100" w:beforeAutospacing="1" w:after="100" w:afterAutospacing="1"/>
    </w:pPr>
  </w:style>
  <w:style w:type="character" w:customStyle="1" w:styleId="spelle">
    <w:name w:val="spelle"/>
    <w:rsid w:val="00006CF5"/>
  </w:style>
  <w:style w:type="character" w:customStyle="1" w:styleId="a00">
    <w:name w:val="a0"/>
    <w:rsid w:val="00006CF5"/>
  </w:style>
  <w:style w:type="character" w:customStyle="1" w:styleId="style10">
    <w:name w:val="style1"/>
    <w:rsid w:val="00006CF5"/>
  </w:style>
  <w:style w:type="character" w:customStyle="1" w:styleId="Typewriter">
    <w:name w:val="Typewriter"/>
    <w:rsid w:val="00006CF5"/>
    <w:rPr>
      <w:rFonts w:ascii="Courier New" w:hAnsi="Courier New"/>
      <w:sz w:val="20"/>
    </w:rPr>
  </w:style>
  <w:style w:type="paragraph" w:customStyle="1" w:styleId="ConsNonformat">
    <w:name w:val="ConsNonformat"/>
    <w:rsid w:val="00006CF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006CF5"/>
    <w:pPr>
      <w:tabs>
        <w:tab w:val="center" w:pos="4153"/>
        <w:tab w:val="right" w:pos="8306"/>
      </w:tabs>
    </w:pPr>
    <w:rPr>
      <w:rFonts w:ascii="Arial" w:hAnsi="Arial"/>
      <w:szCs w:val="20"/>
    </w:rPr>
  </w:style>
  <w:style w:type="character" w:customStyle="1" w:styleId="keyword">
    <w:name w:val="keyword"/>
    <w:rsid w:val="00006CF5"/>
  </w:style>
  <w:style w:type="character" w:customStyle="1" w:styleId="texample">
    <w:name w:val="texample"/>
    <w:rsid w:val="00006CF5"/>
  </w:style>
  <w:style w:type="character" w:customStyle="1" w:styleId="sentence">
    <w:name w:val="sentence"/>
    <w:rsid w:val="00006CF5"/>
  </w:style>
  <w:style w:type="character" w:customStyle="1" w:styleId="input">
    <w:name w:val="input"/>
    <w:rsid w:val="00006CF5"/>
  </w:style>
  <w:style w:type="character" w:customStyle="1" w:styleId="xmlemitalic">
    <w:name w:val="xml_em_italic"/>
    <w:rsid w:val="00006CF5"/>
  </w:style>
  <w:style w:type="character" w:customStyle="1" w:styleId="WW8Num16z0">
    <w:name w:val="WW8Num16z0"/>
    <w:rsid w:val="00006CF5"/>
    <w:rPr>
      <w:rFonts w:ascii="Wingdings 2" w:hAnsi="Wingdings 2" w:cs="OpenSymbol"/>
    </w:rPr>
  </w:style>
  <w:style w:type="paragraph" w:customStyle="1" w:styleId="afffff8">
    <w:name w:val="Абзац"/>
    <w:basedOn w:val="a3"/>
    <w:rsid w:val="00006CF5"/>
    <w:pPr>
      <w:spacing w:line="312" w:lineRule="auto"/>
      <w:ind w:firstLine="567"/>
      <w:jc w:val="both"/>
    </w:pPr>
    <w:rPr>
      <w:spacing w:val="-4"/>
      <w:szCs w:val="20"/>
    </w:rPr>
  </w:style>
  <w:style w:type="character" w:customStyle="1" w:styleId="BodyTextIndent3Char">
    <w:name w:val="Body Text Indent 3 Char"/>
    <w:semiHidden/>
    <w:locked/>
    <w:rsid w:val="00006CF5"/>
    <w:rPr>
      <w:sz w:val="16"/>
      <w:szCs w:val="16"/>
      <w:lang w:val="ru-RU" w:eastAsia="ru-RU" w:bidi="ar-SA"/>
    </w:rPr>
  </w:style>
  <w:style w:type="character" w:customStyle="1" w:styleId="FontStyle54">
    <w:name w:val="Font Style54"/>
    <w:rsid w:val="00006CF5"/>
    <w:rPr>
      <w:rFonts w:ascii="Times New Roman" w:hAnsi="Times New Roman" w:cs="Times New Roman"/>
      <w:sz w:val="24"/>
      <w:szCs w:val="24"/>
    </w:rPr>
  </w:style>
  <w:style w:type="character" w:customStyle="1" w:styleId="HTML10">
    <w:name w:val="Стандартный HTML Знак1"/>
    <w:semiHidden/>
    <w:rsid w:val="00006CF5"/>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06CF5"/>
    <w:rPr>
      <w:sz w:val="24"/>
      <w:szCs w:val="24"/>
    </w:rPr>
  </w:style>
  <w:style w:type="character" w:customStyle="1" w:styleId="1ffb">
    <w:name w:val="Текст примечания Знак1"/>
    <w:semiHidden/>
    <w:rsid w:val="00006CF5"/>
  </w:style>
  <w:style w:type="character" w:customStyle="1" w:styleId="1ffc">
    <w:name w:val="Нижний колонтитул Знак1"/>
    <w:semiHidden/>
    <w:rsid w:val="00006CF5"/>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006CF5"/>
    <w:rPr>
      <w:sz w:val="16"/>
      <w:szCs w:val="16"/>
    </w:rPr>
  </w:style>
  <w:style w:type="character" w:customStyle="1" w:styleId="313">
    <w:name w:val="Основной текст с отступом 3 Знак1"/>
    <w:semiHidden/>
    <w:rsid w:val="00006CF5"/>
    <w:rPr>
      <w:sz w:val="16"/>
      <w:szCs w:val="16"/>
    </w:rPr>
  </w:style>
  <w:style w:type="character" w:customStyle="1" w:styleId="214">
    <w:name w:val="Основной текст с отступом 2 Знак1"/>
    <w:semiHidden/>
    <w:rsid w:val="00006CF5"/>
    <w:rPr>
      <w:sz w:val="24"/>
      <w:szCs w:val="24"/>
    </w:rPr>
  </w:style>
  <w:style w:type="character" w:customStyle="1" w:styleId="215">
    <w:name w:val="Основной текст 2 Знак1"/>
    <w:semiHidden/>
    <w:rsid w:val="00006CF5"/>
    <w:rPr>
      <w:sz w:val="24"/>
      <w:szCs w:val="24"/>
    </w:rPr>
  </w:style>
  <w:style w:type="character" w:customStyle="1" w:styleId="1ffd">
    <w:name w:val="Схема документа Знак1"/>
    <w:semiHidden/>
    <w:rsid w:val="00006CF5"/>
    <w:rPr>
      <w:rFonts w:ascii="Tahoma" w:hAnsi="Tahoma" w:cs="Tahoma"/>
      <w:sz w:val="16"/>
      <w:szCs w:val="16"/>
    </w:rPr>
  </w:style>
  <w:style w:type="character" w:customStyle="1" w:styleId="1ffe">
    <w:name w:val="Текст выноски Знак1"/>
    <w:semiHidden/>
    <w:rsid w:val="00006CF5"/>
    <w:rPr>
      <w:rFonts w:ascii="Tahoma" w:hAnsi="Tahoma" w:cs="Tahoma"/>
      <w:sz w:val="16"/>
      <w:szCs w:val="16"/>
    </w:rPr>
  </w:style>
  <w:style w:type="character" w:customStyle="1" w:styleId="1fff">
    <w:name w:val="Название Знак1"/>
    <w:rsid w:val="00006CF5"/>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006CF5"/>
    <w:rPr>
      <w:b/>
      <w:bCs/>
    </w:rPr>
  </w:style>
  <w:style w:type="character" w:customStyle="1" w:styleId="serp-urlitem">
    <w:name w:val="serp-url__item"/>
    <w:rsid w:val="00006CF5"/>
  </w:style>
  <w:style w:type="character" w:customStyle="1" w:styleId="1fff1">
    <w:name w:val="Гиперссылка1"/>
    <w:rsid w:val="00006CF5"/>
    <w:rPr>
      <w:strike w:val="0"/>
      <w:dstrike w:val="0"/>
      <w:color w:val="006890"/>
      <w:u w:val="none"/>
    </w:rPr>
  </w:style>
  <w:style w:type="character" w:customStyle="1" w:styleId="221">
    <w:name w:val="Заголовок 2 Знак2"/>
    <w:rsid w:val="00006CF5"/>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006CF5"/>
    <w:rPr>
      <w:sz w:val="24"/>
      <w:szCs w:val="24"/>
    </w:rPr>
  </w:style>
  <w:style w:type="paragraph" w:customStyle="1" w:styleId="paragraf2">
    <w:name w:val="paragraf2"/>
    <w:basedOn w:val="a3"/>
    <w:rsid w:val="00006CF5"/>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006CF5"/>
    <w:pPr>
      <w:tabs>
        <w:tab w:val="center" w:pos="4680"/>
        <w:tab w:val="right" w:pos="9360"/>
      </w:tabs>
      <w:ind w:right="850"/>
    </w:pPr>
    <w:rPr>
      <w:lang w:eastAsia="en-US"/>
    </w:rPr>
  </w:style>
  <w:style w:type="paragraph" w:customStyle="1" w:styleId="Mycell">
    <w:name w:val="My cell"/>
    <w:basedOn w:val="a3"/>
    <w:rsid w:val="00006CF5"/>
    <w:pPr>
      <w:widowControl w:val="0"/>
      <w:jc w:val="both"/>
    </w:pPr>
    <w:rPr>
      <w:rFonts w:ascii="Antiqua" w:hAnsi="Antiqua"/>
      <w:szCs w:val="20"/>
      <w:lang w:val="en-GB"/>
    </w:rPr>
  </w:style>
  <w:style w:type="character" w:customStyle="1" w:styleId="FontStyle55">
    <w:name w:val="Font Style55"/>
    <w:rsid w:val="00006CF5"/>
    <w:rPr>
      <w:rFonts w:ascii="Times New Roman" w:hAnsi="Times New Roman" w:cs="Times New Roman"/>
      <w:sz w:val="28"/>
      <w:szCs w:val="28"/>
    </w:rPr>
  </w:style>
  <w:style w:type="paragraph" w:customStyle="1" w:styleId="Style49">
    <w:name w:val="Style49"/>
    <w:basedOn w:val="a3"/>
    <w:rsid w:val="00006CF5"/>
    <w:pPr>
      <w:widowControl w:val="0"/>
      <w:autoSpaceDE w:val="0"/>
      <w:autoSpaceDN w:val="0"/>
      <w:adjustRightInd w:val="0"/>
      <w:spacing w:line="480" w:lineRule="exact"/>
      <w:ind w:firstLine="240"/>
      <w:jc w:val="both"/>
    </w:pPr>
  </w:style>
  <w:style w:type="character" w:customStyle="1" w:styleId="gogofoundword">
    <w:name w:val="gogofoundword"/>
    <w:rsid w:val="00006CF5"/>
  </w:style>
  <w:style w:type="paragraph" w:customStyle="1" w:styleId="20">
    <w:name w:val="Обычный 2"/>
    <w:basedOn w:val="a3"/>
    <w:rsid w:val="00006CF5"/>
    <w:pPr>
      <w:numPr>
        <w:ilvl w:val="1"/>
        <w:numId w:val="9"/>
      </w:numPr>
      <w:tabs>
        <w:tab w:val="left" w:pos="1211"/>
      </w:tabs>
      <w:jc w:val="both"/>
    </w:pPr>
    <w:rPr>
      <w:sz w:val="20"/>
      <w:szCs w:val="20"/>
    </w:rPr>
  </w:style>
  <w:style w:type="paragraph" w:customStyle="1" w:styleId="2f5">
    <w:name w:val="Стиль Заголовок 2 + полужирный"/>
    <w:basedOn w:val="21"/>
    <w:rsid w:val="00006CF5"/>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006CF5"/>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006CF5"/>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006CF5"/>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006CF5"/>
    <w:pPr>
      <w:keepNext/>
      <w:pageBreakBefore/>
      <w:autoSpaceDE w:val="0"/>
      <w:autoSpaceDN w:val="0"/>
      <w:adjustRightInd w:val="0"/>
      <w:spacing w:line="312" w:lineRule="auto"/>
    </w:pPr>
    <w:rPr>
      <w:bCs/>
      <w:szCs w:val="20"/>
    </w:rPr>
  </w:style>
  <w:style w:type="paragraph" w:customStyle="1" w:styleId="314">
    <w:name w:val="Заголовок 3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006CF5"/>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006CF5"/>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006CF5"/>
    <w:rPr>
      <w:color w:val="auto"/>
    </w:rPr>
  </w:style>
  <w:style w:type="paragraph" w:customStyle="1" w:styleId="Caaieiaie2">
    <w:name w:val="Caaieiaie 2"/>
    <w:basedOn w:val="Default"/>
    <w:next w:val="Default"/>
    <w:rsid w:val="00006CF5"/>
    <w:rPr>
      <w:color w:val="auto"/>
    </w:rPr>
  </w:style>
  <w:style w:type="paragraph" w:customStyle="1" w:styleId="afffffb">
    <w:name w:val="Нормальный"/>
    <w:rsid w:val="00006CF5"/>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006CF5"/>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006CF5"/>
    <w:rPr>
      <w:rFonts w:ascii="Times New Roman" w:hAnsi="Times New Roman" w:cs="Times New Roman"/>
      <w:i/>
      <w:iCs/>
      <w:sz w:val="20"/>
      <w:szCs w:val="20"/>
    </w:rPr>
  </w:style>
  <w:style w:type="character" w:customStyle="1" w:styleId="Heading4Char">
    <w:name w:val="Heading 4 Char"/>
    <w:semiHidden/>
    <w:locked/>
    <w:rsid w:val="00006CF5"/>
    <w:rPr>
      <w:b/>
      <w:bCs/>
      <w:sz w:val="28"/>
      <w:szCs w:val="28"/>
      <w:lang w:val="ru-RU" w:eastAsia="ru-RU" w:bidi="ar-SA"/>
    </w:rPr>
  </w:style>
  <w:style w:type="paragraph" w:customStyle="1" w:styleId="e">
    <w:name w:val="Основн*e"/>
    <w:basedOn w:val="a3"/>
    <w:rsid w:val="00006CF5"/>
    <w:pPr>
      <w:widowControl w:val="0"/>
      <w:autoSpaceDE w:val="0"/>
      <w:autoSpaceDN w:val="0"/>
      <w:adjustRightInd w:val="0"/>
      <w:spacing w:line="360" w:lineRule="auto"/>
      <w:ind w:firstLine="709"/>
      <w:jc w:val="both"/>
    </w:pPr>
    <w:rPr>
      <w:sz w:val="28"/>
      <w:szCs w:val="28"/>
    </w:rPr>
  </w:style>
  <w:style w:type="character" w:customStyle="1" w:styleId="font2">
    <w:name w:val="font2"/>
    <w:rsid w:val="00006CF5"/>
  </w:style>
  <w:style w:type="character" w:customStyle="1" w:styleId="FontStyle40">
    <w:name w:val="Font Style40"/>
    <w:rsid w:val="00006CF5"/>
    <w:rPr>
      <w:rFonts w:ascii="Times New Roman" w:hAnsi="Times New Roman" w:cs="Times New Roman"/>
      <w:sz w:val="26"/>
      <w:szCs w:val="26"/>
    </w:rPr>
  </w:style>
  <w:style w:type="paragraph" w:customStyle="1" w:styleId="Style23">
    <w:name w:val="Style23"/>
    <w:basedOn w:val="a3"/>
    <w:rsid w:val="00006CF5"/>
    <w:pPr>
      <w:widowControl w:val="0"/>
      <w:autoSpaceDE w:val="0"/>
      <w:autoSpaceDN w:val="0"/>
      <w:adjustRightInd w:val="0"/>
      <w:spacing w:line="482" w:lineRule="exact"/>
      <w:ind w:firstLine="720"/>
      <w:jc w:val="both"/>
    </w:pPr>
  </w:style>
  <w:style w:type="character" w:customStyle="1" w:styleId="FontStyle43">
    <w:name w:val="Font Style43"/>
    <w:rsid w:val="00006CF5"/>
    <w:rPr>
      <w:rFonts w:ascii="Times New Roman" w:hAnsi="Times New Roman" w:cs="Times New Roman"/>
      <w:b/>
      <w:bCs/>
      <w:sz w:val="26"/>
      <w:szCs w:val="26"/>
    </w:rPr>
  </w:style>
  <w:style w:type="character" w:customStyle="1" w:styleId="FontStyle59">
    <w:name w:val="Font Style59"/>
    <w:rsid w:val="00006CF5"/>
    <w:rPr>
      <w:rFonts w:ascii="Times New Roman" w:hAnsi="Times New Roman" w:cs="Times New Roman"/>
      <w:sz w:val="28"/>
      <w:szCs w:val="28"/>
    </w:rPr>
  </w:style>
  <w:style w:type="paragraph" w:customStyle="1" w:styleId="Style28">
    <w:name w:val="Style28"/>
    <w:basedOn w:val="a3"/>
    <w:rsid w:val="00006CF5"/>
    <w:pPr>
      <w:widowControl w:val="0"/>
      <w:autoSpaceDE w:val="0"/>
      <w:autoSpaceDN w:val="0"/>
      <w:adjustRightInd w:val="0"/>
      <w:spacing w:line="494" w:lineRule="exact"/>
      <w:ind w:firstLine="902"/>
    </w:pPr>
  </w:style>
  <w:style w:type="character" w:customStyle="1" w:styleId="blk">
    <w:name w:val="blk"/>
    <w:rsid w:val="00006CF5"/>
  </w:style>
  <w:style w:type="character" w:customStyle="1" w:styleId="FontStyle47">
    <w:name w:val="Font Style47"/>
    <w:rsid w:val="00006CF5"/>
    <w:rPr>
      <w:rFonts w:ascii="Times New Roman" w:hAnsi="Times New Roman" w:cs="Times New Roman"/>
      <w:b/>
      <w:bCs/>
      <w:sz w:val="22"/>
      <w:szCs w:val="22"/>
    </w:rPr>
  </w:style>
  <w:style w:type="character" w:customStyle="1" w:styleId="FontStyle44">
    <w:name w:val="Font Style44"/>
    <w:rsid w:val="00006CF5"/>
    <w:rPr>
      <w:rFonts w:ascii="Times New Roman" w:hAnsi="Times New Roman" w:cs="Times New Roman"/>
      <w:b/>
      <w:bCs/>
      <w:sz w:val="26"/>
      <w:szCs w:val="26"/>
    </w:rPr>
  </w:style>
  <w:style w:type="character" w:customStyle="1" w:styleId="FontStyle34">
    <w:name w:val="Font Style34"/>
    <w:rsid w:val="00006CF5"/>
    <w:rPr>
      <w:rFonts w:ascii="Times New Roman" w:hAnsi="Times New Roman" w:cs="Times New Roman"/>
      <w:sz w:val="26"/>
      <w:szCs w:val="26"/>
    </w:rPr>
  </w:style>
  <w:style w:type="paragraph" w:styleId="afffffd">
    <w:name w:val="Intense Quote"/>
    <w:basedOn w:val="a3"/>
    <w:next w:val="a3"/>
    <w:link w:val="afffffe"/>
    <w:qFormat/>
    <w:rsid w:val="00006CF5"/>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006CF5"/>
    <w:rPr>
      <w:rFonts w:ascii="Times New Roman" w:eastAsia="Times New Roman" w:hAnsi="Times New Roman" w:cs="Times New Roman"/>
      <w:b/>
      <w:bCs/>
      <w:i/>
      <w:iCs/>
      <w:color w:val="4F81BD"/>
      <w:sz w:val="24"/>
      <w:szCs w:val="24"/>
    </w:rPr>
  </w:style>
  <w:style w:type="character" w:customStyle="1" w:styleId="FontStyle45">
    <w:name w:val="Font Style45"/>
    <w:rsid w:val="00006CF5"/>
    <w:rPr>
      <w:rFonts w:ascii="Times New Roman" w:hAnsi="Times New Roman" w:cs="Times New Roman"/>
      <w:i/>
      <w:iCs/>
      <w:sz w:val="26"/>
      <w:szCs w:val="26"/>
    </w:rPr>
  </w:style>
  <w:style w:type="paragraph" w:customStyle="1" w:styleId="Style36">
    <w:name w:val="Style36"/>
    <w:basedOn w:val="a3"/>
    <w:rsid w:val="00006CF5"/>
    <w:pPr>
      <w:widowControl w:val="0"/>
      <w:autoSpaceDE w:val="0"/>
      <w:autoSpaceDN w:val="0"/>
      <w:adjustRightInd w:val="0"/>
    </w:pPr>
  </w:style>
  <w:style w:type="paragraph" w:customStyle="1" w:styleId="47">
    <w:name w:val="Квадрат4"/>
    <w:basedOn w:val="a3"/>
    <w:rsid w:val="00006CF5"/>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006CF5"/>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006CF5"/>
    <w:rPr>
      <w:rFonts w:ascii="Century Schoolbook" w:hAnsi="Century Schoolbook"/>
      <w:sz w:val="21"/>
      <w:szCs w:val="21"/>
      <w:shd w:val="clear" w:color="auto" w:fill="FFFFFF"/>
    </w:rPr>
  </w:style>
  <w:style w:type="paragraph" w:customStyle="1" w:styleId="225">
    <w:name w:val="Основной текст (22)"/>
    <w:basedOn w:val="a3"/>
    <w:link w:val="223"/>
    <w:rsid w:val="00006CF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006CF5"/>
    <w:rPr>
      <w:rFonts w:ascii="Arial" w:hAnsi="Arial" w:cs="Arial"/>
      <w:b/>
      <w:bCs/>
      <w:i/>
      <w:iCs/>
      <w:sz w:val="21"/>
      <w:szCs w:val="21"/>
      <w:shd w:val="clear" w:color="auto" w:fill="FFFFFF"/>
    </w:rPr>
  </w:style>
  <w:style w:type="paragraph" w:customStyle="1" w:styleId="341">
    <w:name w:val="Основной текст34"/>
    <w:basedOn w:val="a3"/>
    <w:rsid w:val="00006CF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006CF5"/>
    <w:rPr>
      <w:rFonts w:ascii="Century Schoolbook" w:hAnsi="Century Schoolbook"/>
      <w:sz w:val="18"/>
      <w:szCs w:val="18"/>
      <w:shd w:val="clear" w:color="auto" w:fill="FFFFFF"/>
    </w:rPr>
  </w:style>
  <w:style w:type="paragraph" w:customStyle="1" w:styleId="132">
    <w:name w:val="Основной текст (13)"/>
    <w:basedOn w:val="a3"/>
    <w:link w:val="130"/>
    <w:rsid w:val="00006CF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006CF5"/>
    <w:rPr>
      <w:rFonts w:ascii="Century Schoolbook" w:hAnsi="Century Schoolbook"/>
      <w:sz w:val="18"/>
      <w:szCs w:val="18"/>
      <w:shd w:val="clear" w:color="auto" w:fill="FFFFFF"/>
    </w:rPr>
  </w:style>
  <w:style w:type="paragraph" w:customStyle="1" w:styleId="93">
    <w:name w:val="Основной текст (9)"/>
    <w:basedOn w:val="a3"/>
    <w:link w:val="92"/>
    <w:rsid w:val="00006CF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006CF5"/>
    <w:rPr>
      <w:rFonts w:ascii="Century Schoolbook" w:hAnsi="Century Schoolbook"/>
      <w:sz w:val="18"/>
      <w:szCs w:val="18"/>
      <w:shd w:val="clear" w:color="auto" w:fill="FFFFFF"/>
    </w:rPr>
  </w:style>
  <w:style w:type="paragraph" w:customStyle="1" w:styleId="3f">
    <w:name w:val="Основной текст (3)"/>
    <w:basedOn w:val="a3"/>
    <w:link w:val="3e"/>
    <w:rsid w:val="00006CF5"/>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006CF5"/>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006CF5"/>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006CF5"/>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006CF5"/>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006CF5"/>
    <w:rPr>
      <w:sz w:val="24"/>
      <w:lang w:eastAsia="ru-RU"/>
    </w:rPr>
  </w:style>
  <w:style w:type="paragraph" w:customStyle="1" w:styleId="affffff0">
    <w:name w:val="Êðàòêèé îáðàòíûé àäðåñ"/>
    <w:basedOn w:val="a3"/>
    <w:rsid w:val="00006CF5"/>
    <w:rPr>
      <w:rFonts w:ascii="MS Sans Serif" w:hAnsi="MS Sans Serif"/>
      <w:sz w:val="20"/>
      <w:szCs w:val="20"/>
      <w:lang w:val="en-US"/>
    </w:rPr>
  </w:style>
  <w:style w:type="character" w:customStyle="1" w:styleId="530">
    <w:name w:val="Знак Знак53"/>
    <w:locked/>
    <w:rsid w:val="00006CF5"/>
    <w:rPr>
      <w:b/>
      <w:caps/>
      <w:sz w:val="24"/>
      <w:szCs w:val="24"/>
      <w:lang w:val="ru-RU" w:eastAsia="ru-RU" w:bidi="ar-SA"/>
    </w:rPr>
  </w:style>
  <w:style w:type="character" w:customStyle="1" w:styleId="ft250">
    <w:name w:val="ft250"/>
    <w:rsid w:val="00006CF5"/>
  </w:style>
  <w:style w:type="paragraph" w:customStyle="1" w:styleId="s16">
    <w:name w:val="s_16"/>
    <w:basedOn w:val="a3"/>
    <w:rsid w:val="00006CF5"/>
    <w:pPr>
      <w:spacing w:before="100" w:beforeAutospacing="1" w:after="100" w:afterAutospacing="1"/>
    </w:pPr>
  </w:style>
  <w:style w:type="character" w:customStyle="1" w:styleId="410">
    <w:name w:val="Знак Знак41"/>
    <w:locked/>
    <w:rsid w:val="00006CF5"/>
    <w:rPr>
      <w:sz w:val="16"/>
      <w:szCs w:val="16"/>
      <w:lang w:val="ru-RU" w:eastAsia="ru-RU" w:bidi="ar-SA"/>
    </w:rPr>
  </w:style>
  <w:style w:type="paragraph" w:customStyle="1" w:styleId="Iniiaiieoaenonionooiii3">
    <w:name w:val="Iniiaiie oaeno n ionooiii 3"/>
    <w:basedOn w:val="a3"/>
    <w:rsid w:val="00006CF5"/>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006CF5"/>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006CF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006CF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006CF5"/>
    <w:rPr>
      <w:rFonts w:ascii="Arial" w:eastAsia="Times New Roman" w:hAnsi="Arial" w:cs="Arial"/>
      <w:b/>
      <w:bCs/>
      <w:kern w:val="32"/>
      <w:sz w:val="32"/>
      <w:szCs w:val="32"/>
      <w:lang w:eastAsia="ru-RU"/>
    </w:rPr>
  </w:style>
  <w:style w:type="paragraph" w:customStyle="1" w:styleId="article">
    <w:name w:val="article"/>
    <w:basedOn w:val="a3"/>
    <w:rsid w:val="00006CF5"/>
    <w:pPr>
      <w:spacing w:before="100" w:beforeAutospacing="1" w:after="100" w:afterAutospacing="1"/>
    </w:pPr>
  </w:style>
  <w:style w:type="character" w:customStyle="1" w:styleId="HTML11">
    <w:name w:val="Адрес HTML Знак1"/>
    <w:rsid w:val="00006CF5"/>
    <w:rPr>
      <w:rFonts w:ascii="Times New Roman" w:eastAsia="Times New Roman" w:hAnsi="Times New Roman"/>
      <w:i/>
      <w:iCs/>
      <w:sz w:val="24"/>
      <w:szCs w:val="24"/>
    </w:rPr>
  </w:style>
  <w:style w:type="paragraph" w:customStyle="1" w:styleId="affffff1">
    <w:name w:val="ненормальный"/>
    <w:basedOn w:val="a3"/>
    <w:rsid w:val="00006CF5"/>
    <w:pPr>
      <w:spacing w:line="360" w:lineRule="auto"/>
      <w:ind w:firstLine="709"/>
      <w:jc w:val="both"/>
    </w:pPr>
    <w:rPr>
      <w:sz w:val="28"/>
      <w:szCs w:val="20"/>
    </w:rPr>
  </w:style>
  <w:style w:type="character" w:customStyle="1" w:styleId="FontStyle564">
    <w:name w:val="Font Style564"/>
    <w:rsid w:val="00006CF5"/>
    <w:rPr>
      <w:rFonts w:ascii="Times New Roman" w:hAnsi="Times New Roman" w:cs="Times New Roman"/>
      <w:sz w:val="20"/>
      <w:szCs w:val="20"/>
    </w:rPr>
  </w:style>
  <w:style w:type="character" w:customStyle="1" w:styleId="FontStyle115">
    <w:name w:val="Font Style115"/>
    <w:rsid w:val="00006CF5"/>
    <w:rPr>
      <w:rFonts w:ascii="Times New Roman" w:hAnsi="Times New Roman" w:cs="Times New Roman"/>
      <w:sz w:val="28"/>
      <w:szCs w:val="28"/>
    </w:rPr>
  </w:style>
  <w:style w:type="character" w:customStyle="1" w:styleId="FontStyle117">
    <w:name w:val="Font Style117"/>
    <w:rsid w:val="00006CF5"/>
    <w:rPr>
      <w:rFonts w:ascii="Times New Roman" w:hAnsi="Times New Roman" w:cs="Times New Roman"/>
      <w:i/>
      <w:iCs/>
      <w:sz w:val="28"/>
      <w:szCs w:val="28"/>
    </w:rPr>
  </w:style>
  <w:style w:type="character" w:customStyle="1" w:styleId="ft318">
    <w:name w:val="ft318"/>
    <w:rsid w:val="00006CF5"/>
  </w:style>
  <w:style w:type="character" w:customStyle="1" w:styleId="fieldname">
    <w:name w:val="fieldname"/>
    <w:rsid w:val="00006CF5"/>
  </w:style>
  <w:style w:type="character" w:customStyle="1" w:styleId="FontStyle448">
    <w:name w:val="Font Style448"/>
    <w:rsid w:val="00006CF5"/>
    <w:rPr>
      <w:rFonts w:ascii="Times New Roman" w:hAnsi="Times New Roman" w:cs="Times New Roman"/>
      <w:sz w:val="20"/>
      <w:szCs w:val="20"/>
    </w:rPr>
  </w:style>
  <w:style w:type="paragraph" w:customStyle="1" w:styleId="caaieiaie3">
    <w:name w:val="caaieiaie 3"/>
    <w:rsid w:val="00006CF5"/>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006CF5"/>
    <w:rPr>
      <w:rFonts w:ascii="Garamond" w:hAnsi="Garamond" w:cs="Garamond"/>
      <w:sz w:val="24"/>
      <w:szCs w:val="24"/>
    </w:rPr>
  </w:style>
  <w:style w:type="character" w:customStyle="1" w:styleId="FooterChar">
    <w:name w:val="Footer Char"/>
    <w:locked/>
    <w:rsid w:val="00006CF5"/>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006CF5"/>
    <w:rPr>
      <w:lang w:eastAsia="en-US"/>
    </w:rPr>
  </w:style>
  <w:style w:type="character" w:customStyle="1" w:styleId="316">
    <w:name w:val="Знак3 Знак Знак1"/>
    <w:aliases w:val=" Знак3 Знак Знак Знак1"/>
    <w:semiHidden/>
    <w:locked/>
    <w:rsid w:val="00006CF5"/>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006CF5"/>
    <w:rPr>
      <w:rFonts w:ascii="Arial" w:hAnsi="Arial"/>
      <w:b/>
      <w:sz w:val="36"/>
      <w:lang w:val="ru-RU" w:eastAsia="en-US"/>
    </w:rPr>
  </w:style>
  <w:style w:type="character" w:customStyle="1" w:styleId="2f6">
    <w:name w:val="Знак Знак2"/>
    <w:rsid w:val="00006CF5"/>
    <w:rPr>
      <w:rFonts w:ascii="Arial" w:hAnsi="Arial"/>
      <w:b/>
      <w:sz w:val="36"/>
      <w:lang w:val="ru-RU" w:eastAsia="en-US"/>
    </w:rPr>
  </w:style>
  <w:style w:type="paragraph" w:customStyle="1" w:styleId="1fff5">
    <w:name w:val="Знак Знак Знак Знак Знак Знак1"/>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006CF5"/>
    <w:rPr>
      <w:b/>
      <w:caps/>
      <w:sz w:val="24"/>
      <w:lang w:val="ru-RU" w:eastAsia="ru-RU"/>
    </w:rPr>
  </w:style>
  <w:style w:type="character" w:customStyle="1" w:styleId="143">
    <w:name w:val="Знак Знак14"/>
    <w:locked/>
    <w:rsid w:val="00006CF5"/>
    <w:rPr>
      <w:b/>
      <w:sz w:val="27"/>
      <w:lang w:val="ru-RU" w:eastAsia="ru-RU"/>
    </w:rPr>
  </w:style>
  <w:style w:type="character" w:customStyle="1" w:styleId="72">
    <w:name w:val="Знак Знак7"/>
    <w:rsid w:val="00006CF5"/>
    <w:rPr>
      <w:sz w:val="16"/>
      <w:lang w:val="ru-RU" w:eastAsia="ru-RU"/>
    </w:rPr>
  </w:style>
  <w:style w:type="character" w:customStyle="1" w:styleId="151">
    <w:name w:val="Знак Знак15"/>
    <w:rsid w:val="00006CF5"/>
    <w:rPr>
      <w:rFonts w:ascii="Arial" w:hAnsi="Arial"/>
      <w:b/>
      <w:i/>
      <w:sz w:val="28"/>
      <w:lang w:val="ru-RU" w:eastAsia="en-US"/>
    </w:rPr>
  </w:style>
  <w:style w:type="character" w:customStyle="1" w:styleId="101">
    <w:name w:val="Знак Знак10"/>
    <w:rsid w:val="00006CF5"/>
    <w:rPr>
      <w:rFonts w:ascii="Calibri" w:hAnsi="Calibri"/>
      <w:i/>
      <w:sz w:val="24"/>
      <w:lang w:val="ru-RU" w:eastAsia="en-US"/>
    </w:rPr>
  </w:style>
  <w:style w:type="character" w:customStyle="1" w:styleId="611">
    <w:name w:val="Знак Знак61"/>
    <w:locked/>
    <w:rsid w:val="00006CF5"/>
    <w:rPr>
      <w:sz w:val="24"/>
    </w:rPr>
  </w:style>
  <w:style w:type="character" w:customStyle="1" w:styleId="affffff2">
    <w:name w:val="Основной текст + Курсив"/>
    <w:aliases w:val="Интервал 1 pt144"/>
    <w:rsid w:val="00006CF5"/>
    <w:rPr>
      <w:i/>
      <w:spacing w:val="20"/>
      <w:sz w:val="22"/>
    </w:rPr>
  </w:style>
  <w:style w:type="character" w:customStyle="1" w:styleId="460">
    <w:name w:val="Знак Знак46"/>
    <w:locked/>
    <w:rsid w:val="00006CF5"/>
    <w:rPr>
      <w:rFonts w:ascii="Arial" w:hAnsi="Arial" w:cs="Arial"/>
      <w:b/>
      <w:bCs/>
      <w:i/>
      <w:iCs/>
      <w:sz w:val="28"/>
      <w:szCs w:val="28"/>
      <w:lang w:val="ru-RU" w:eastAsia="en-US" w:bidi="ar-SA"/>
    </w:rPr>
  </w:style>
  <w:style w:type="character" w:customStyle="1" w:styleId="56">
    <w:name w:val="Знак5 Знак Знак"/>
    <w:locked/>
    <w:rsid w:val="00006CF5"/>
    <w:rPr>
      <w:sz w:val="16"/>
      <w:szCs w:val="16"/>
      <w:lang w:val="ru-RU" w:eastAsia="ru-RU" w:bidi="ar-SA"/>
    </w:rPr>
  </w:style>
  <w:style w:type="paragraph" w:customStyle="1" w:styleId="affffff3">
    <w:name w:val="заг_пар"/>
    <w:basedOn w:val="32"/>
    <w:next w:val="1a"/>
    <w:rsid w:val="00006CF5"/>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006CF5"/>
    <w:pPr>
      <w:widowControl w:val="0"/>
    </w:pPr>
    <w:rPr>
      <w:rFonts w:ascii="Calibri" w:hAnsi="Calibri"/>
      <w:sz w:val="22"/>
      <w:szCs w:val="22"/>
      <w:lang w:val="en-US" w:eastAsia="en-US"/>
    </w:rPr>
  </w:style>
  <w:style w:type="paragraph" w:customStyle="1" w:styleId="affffff4">
    <w:name w:val="параг_огл"/>
    <w:basedOn w:val="a3"/>
    <w:next w:val="aff0"/>
    <w:rsid w:val="00006CF5"/>
    <w:rPr>
      <w:sz w:val="20"/>
      <w:szCs w:val="20"/>
      <w:lang w:eastAsia="en-US"/>
    </w:rPr>
  </w:style>
  <w:style w:type="paragraph" w:customStyle="1" w:styleId="411">
    <w:name w:val="Заголовок 41"/>
    <w:basedOn w:val="1a"/>
    <w:next w:val="1a"/>
    <w:rsid w:val="00006CF5"/>
    <w:pPr>
      <w:keepNext/>
      <w:widowControl/>
      <w:ind w:firstLine="0"/>
      <w:jc w:val="left"/>
    </w:pPr>
    <w:rPr>
      <w:rFonts w:ascii="Times New Roman" w:hAnsi="Times New Roman"/>
      <w:snapToGrid/>
      <w:sz w:val="24"/>
    </w:rPr>
  </w:style>
  <w:style w:type="paragraph" w:customStyle="1" w:styleId="Style17">
    <w:name w:val="Style17"/>
    <w:basedOn w:val="a3"/>
    <w:rsid w:val="00006CF5"/>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006CF5"/>
    <w:pPr>
      <w:keepNext/>
      <w:widowControl w:val="0"/>
      <w:jc w:val="center"/>
    </w:pPr>
    <w:rPr>
      <w:rFonts w:eastAsia="Calibri"/>
      <w:b/>
      <w:sz w:val="26"/>
      <w:szCs w:val="20"/>
    </w:rPr>
  </w:style>
  <w:style w:type="paragraph" w:customStyle="1" w:styleId="2f7">
    <w:name w:val="Обычный2"/>
    <w:basedOn w:val="a3"/>
    <w:rsid w:val="00006CF5"/>
    <w:pPr>
      <w:spacing w:before="100" w:beforeAutospacing="1" w:after="100" w:afterAutospacing="1"/>
    </w:pPr>
    <w:rPr>
      <w:rFonts w:eastAsia="Calibri"/>
    </w:rPr>
  </w:style>
  <w:style w:type="paragraph" w:customStyle="1" w:styleId="217">
    <w:name w:val="Основной текст 21"/>
    <w:basedOn w:val="a3"/>
    <w:rsid w:val="00006CF5"/>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006CF5"/>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006CF5"/>
    <w:pPr>
      <w:widowControl/>
      <w:spacing w:before="0" w:after="0"/>
    </w:pPr>
    <w:rPr>
      <w:rFonts w:ascii="Courier New" w:eastAsia="Calibri" w:hAnsi="Courier New"/>
      <w:sz w:val="20"/>
    </w:rPr>
  </w:style>
  <w:style w:type="paragraph" w:customStyle="1" w:styleId="412">
    <w:name w:val="Заголовок 41"/>
    <w:basedOn w:val="1ff"/>
    <w:next w:val="1ff"/>
    <w:rsid w:val="00006CF5"/>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006CF5"/>
    <w:pPr>
      <w:spacing w:after="160" w:line="240" w:lineRule="exact"/>
    </w:pPr>
    <w:rPr>
      <w:rFonts w:ascii="Verdana" w:eastAsia="Calibri" w:hAnsi="Verdana"/>
      <w:lang w:val="en-US" w:eastAsia="en-US"/>
    </w:rPr>
  </w:style>
  <w:style w:type="paragraph" w:customStyle="1" w:styleId="affffff5">
    <w:name w:val="Мой стиль"/>
    <w:basedOn w:val="a3"/>
    <w:rsid w:val="00006CF5"/>
    <w:pPr>
      <w:ind w:left="284" w:right="567"/>
      <w:jc w:val="center"/>
    </w:pPr>
    <w:rPr>
      <w:rFonts w:ascii="Calibri" w:hAnsi="Calibri" w:cs="Calibri"/>
      <w:b/>
      <w:bCs/>
      <w:sz w:val="28"/>
      <w:szCs w:val="28"/>
    </w:rPr>
  </w:style>
  <w:style w:type="paragraph" w:customStyle="1" w:styleId="base">
    <w:name w:val="base"/>
    <w:basedOn w:val="a3"/>
    <w:rsid w:val="00006CF5"/>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006CF5"/>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006CF5"/>
    <w:rPr>
      <w:sz w:val="16"/>
      <w:szCs w:val="16"/>
      <w:lang w:bidi="ar-SA"/>
    </w:rPr>
  </w:style>
  <w:style w:type="character" w:customStyle="1" w:styleId="1fff8">
    <w:name w:val="Знак1 Знак Знак"/>
    <w:rsid w:val="00006CF5"/>
    <w:rPr>
      <w:sz w:val="24"/>
      <w:szCs w:val="24"/>
      <w:lang w:val="ru-RU" w:eastAsia="ru-RU" w:bidi="ar-SA"/>
    </w:rPr>
  </w:style>
  <w:style w:type="character" w:customStyle="1" w:styleId="1fff9">
    <w:name w:val="Знак Знак Знак1"/>
    <w:locked/>
    <w:rsid w:val="00006CF5"/>
    <w:rPr>
      <w:b/>
      <w:caps/>
      <w:sz w:val="24"/>
      <w:szCs w:val="24"/>
      <w:lang w:val="ru-RU" w:eastAsia="ru-RU" w:bidi="ar-SA"/>
    </w:rPr>
  </w:style>
  <w:style w:type="character" w:customStyle="1" w:styleId="sem">
    <w:name w:val="sem"/>
    <w:rsid w:val="00006CF5"/>
  </w:style>
  <w:style w:type="paragraph" w:customStyle="1" w:styleId="1">
    <w:name w:val="1"/>
    <w:basedOn w:val="a3"/>
    <w:rsid w:val="00006CF5"/>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006CF5"/>
    <w:rPr>
      <w:rFonts w:ascii="Times New Roman" w:hAnsi="Times New Roman"/>
      <w:i w:val="0"/>
      <w:iCs w:val="0"/>
      <w:sz w:val="24"/>
      <w:lang w:eastAsia="ru-RU"/>
    </w:rPr>
  </w:style>
  <w:style w:type="paragraph" w:customStyle="1" w:styleId="main">
    <w:name w:val="main"/>
    <w:basedOn w:val="a3"/>
    <w:rsid w:val="00006CF5"/>
    <w:pPr>
      <w:ind w:firstLine="400"/>
      <w:jc w:val="both"/>
      <w:textAlignment w:val="center"/>
    </w:pPr>
    <w:rPr>
      <w:sz w:val="27"/>
      <w:szCs w:val="27"/>
    </w:rPr>
  </w:style>
  <w:style w:type="character" w:customStyle="1" w:styleId="affffff6">
    <w:name w:val="кадр"/>
    <w:rsid w:val="00006CF5"/>
  </w:style>
  <w:style w:type="character" w:customStyle="1" w:styleId="-">
    <w:name w:val="опред-е"/>
    <w:rsid w:val="00006CF5"/>
  </w:style>
  <w:style w:type="paragraph" w:customStyle="1" w:styleId="218">
    <w:name w:val="Основной текст с отступом 21"/>
    <w:basedOn w:val="a3"/>
    <w:rsid w:val="00006CF5"/>
    <w:pPr>
      <w:keepNext/>
      <w:ind w:right="-2" w:firstLine="709"/>
      <w:jc w:val="both"/>
    </w:pPr>
    <w:rPr>
      <w:sz w:val="28"/>
      <w:szCs w:val="20"/>
    </w:rPr>
  </w:style>
  <w:style w:type="character" w:customStyle="1" w:styleId="searchmatch">
    <w:name w:val="searchmatch"/>
    <w:rsid w:val="00006CF5"/>
  </w:style>
  <w:style w:type="character" w:customStyle="1" w:styleId="FontStyle160">
    <w:name w:val="Font Style16"/>
    <w:rsid w:val="00006CF5"/>
    <w:rPr>
      <w:rFonts w:ascii="Times New Roman" w:hAnsi="Times New Roman" w:cs="Times New Roman"/>
      <w:sz w:val="26"/>
      <w:szCs w:val="26"/>
    </w:rPr>
  </w:style>
  <w:style w:type="paragraph" w:customStyle="1" w:styleId="1KGK9">
    <w:name w:val="1KG=K9"/>
    <w:rsid w:val="00006CF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006CF5"/>
    <w:rPr>
      <w:rFonts w:ascii="Times New Roman" w:hAnsi="Times New Roman" w:cs="Times New Roman"/>
      <w:i/>
      <w:iCs/>
      <w:sz w:val="24"/>
      <w:szCs w:val="24"/>
    </w:rPr>
  </w:style>
  <w:style w:type="character" w:customStyle="1" w:styleId="1fffa">
    <w:name w:val="Основной шрифт абзаца1"/>
    <w:rsid w:val="00006CF5"/>
  </w:style>
  <w:style w:type="character" w:customStyle="1" w:styleId="affffff7">
    <w:name w:val="Символ сноски"/>
    <w:rsid w:val="00006CF5"/>
  </w:style>
  <w:style w:type="character" w:customStyle="1" w:styleId="mnemo">
    <w:name w:val="mnemo"/>
    <w:rsid w:val="00006CF5"/>
  </w:style>
  <w:style w:type="character" w:customStyle="1" w:styleId="texhtml">
    <w:name w:val="texhtml"/>
    <w:rsid w:val="00006CF5"/>
  </w:style>
  <w:style w:type="paragraph" w:customStyle="1" w:styleId="1fffb">
    <w:name w:val="Название1"/>
    <w:basedOn w:val="a3"/>
    <w:rsid w:val="00006CF5"/>
    <w:pPr>
      <w:suppressLineNumbers/>
      <w:suppressAutoHyphens/>
      <w:spacing w:before="120" w:after="120"/>
    </w:pPr>
    <w:rPr>
      <w:rFonts w:cs="Mangal"/>
      <w:i/>
      <w:iCs/>
      <w:lang w:eastAsia="ar-SA"/>
    </w:rPr>
  </w:style>
  <w:style w:type="paragraph" w:customStyle="1" w:styleId="1fffc">
    <w:name w:val="Указатель1"/>
    <w:basedOn w:val="a3"/>
    <w:rsid w:val="00006CF5"/>
    <w:pPr>
      <w:suppressLineNumbers/>
      <w:suppressAutoHyphens/>
    </w:pPr>
    <w:rPr>
      <w:rFonts w:cs="Mangal"/>
      <w:lang w:eastAsia="ar-SA"/>
    </w:rPr>
  </w:style>
  <w:style w:type="character" w:customStyle="1" w:styleId="butback">
    <w:name w:val="butback"/>
    <w:rsid w:val="00006CF5"/>
  </w:style>
  <w:style w:type="paragraph" w:customStyle="1" w:styleId="Style26">
    <w:name w:val="Style26"/>
    <w:basedOn w:val="a3"/>
    <w:rsid w:val="00006CF5"/>
    <w:pPr>
      <w:widowControl w:val="0"/>
      <w:autoSpaceDE w:val="0"/>
      <w:autoSpaceDN w:val="0"/>
      <w:adjustRightInd w:val="0"/>
      <w:spacing w:line="485" w:lineRule="exact"/>
      <w:ind w:firstLine="902"/>
      <w:jc w:val="both"/>
    </w:pPr>
  </w:style>
  <w:style w:type="paragraph" w:customStyle="1" w:styleId="Style7">
    <w:name w:val="Style7"/>
    <w:basedOn w:val="a3"/>
    <w:rsid w:val="00006CF5"/>
    <w:pPr>
      <w:widowControl w:val="0"/>
      <w:autoSpaceDE w:val="0"/>
      <w:autoSpaceDN w:val="0"/>
      <w:adjustRightInd w:val="0"/>
    </w:pPr>
  </w:style>
  <w:style w:type="paragraph" w:customStyle="1" w:styleId="Style32">
    <w:name w:val="Style32"/>
    <w:basedOn w:val="a3"/>
    <w:rsid w:val="00006CF5"/>
    <w:pPr>
      <w:widowControl w:val="0"/>
      <w:autoSpaceDE w:val="0"/>
      <w:autoSpaceDN w:val="0"/>
      <w:adjustRightInd w:val="0"/>
    </w:pPr>
  </w:style>
  <w:style w:type="paragraph" w:customStyle="1" w:styleId="Style34">
    <w:name w:val="Style34"/>
    <w:basedOn w:val="a3"/>
    <w:rsid w:val="00006CF5"/>
    <w:pPr>
      <w:widowControl w:val="0"/>
      <w:autoSpaceDE w:val="0"/>
      <w:autoSpaceDN w:val="0"/>
      <w:adjustRightInd w:val="0"/>
      <w:spacing w:line="485" w:lineRule="exact"/>
      <w:ind w:firstLine="691"/>
    </w:pPr>
  </w:style>
  <w:style w:type="paragraph" w:customStyle="1" w:styleId="Style4">
    <w:name w:val="Style4"/>
    <w:basedOn w:val="a3"/>
    <w:rsid w:val="00006CF5"/>
    <w:pPr>
      <w:widowControl w:val="0"/>
      <w:autoSpaceDE w:val="0"/>
      <w:autoSpaceDN w:val="0"/>
      <w:adjustRightInd w:val="0"/>
      <w:spacing w:line="499" w:lineRule="exact"/>
      <w:ind w:firstLine="667"/>
      <w:jc w:val="both"/>
    </w:pPr>
  </w:style>
  <w:style w:type="paragraph" w:customStyle="1" w:styleId="Style40">
    <w:name w:val="Style40"/>
    <w:basedOn w:val="a3"/>
    <w:rsid w:val="00006CF5"/>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006CF5"/>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006CF5"/>
    <w:pPr>
      <w:widowControl w:val="0"/>
      <w:autoSpaceDE w:val="0"/>
      <w:autoSpaceDN w:val="0"/>
      <w:adjustRightInd w:val="0"/>
      <w:spacing w:line="446" w:lineRule="exact"/>
    </w:pPr>
  </w:style>
  <w:style w:type="paragraph" w:customStyle="1" w:styleId="Style20">
    <w:name w:val="Style20"/>
    <w:basedOn w:val="a3"/>
    <w:rsid w:val="00006CF5"/>
    <w:pPr>
      <w:widowControl w:val="0"/>
      <w:autoSpaceDE w:val="0"/>
      <w:autoSpaceDN w:val="0"/>
      <w:adjustRightInd w:val="0"/>
      <w:spacing w:line="485" w:lineRule="exact"/>
      <w:ind w:firstLine="854"/>
      <w:jc w:val="both"/>
    </w:pPr>
  </w:style>
  <w:style w:type="paragraph" w:customStyle="1" w:styleId="Style13">
    <w:name w:val="Style13"/>
    <w:basedOn w:val="a3"/>
    <w:rsid w:val="00006CF5"/>
    <w:pPr>
      <w:widowControl w:val="0"/>
      <w:autoSpaceDE w:val="0"/>
      <w:autoSpaceDN w:val="0"/>
      <w:adjustRightInd w:val="0"/>
      <w:spacing w:line="486" w:lineRule="exact"/>
      <w:ind w:firstLine="710"/>
      <w:jc w:val="both"/>
    </w:pPr>
  </w:style>
  <w:style w:type="paragraph" w:customStyle="1" w:styleId="urllink">
    <w:name w:val="urllink"/>
    <w:basedOn w:val="a3"/>
    <w:rsid w:val="00006CF5"/>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006CF5"/>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006CF5"/>
    <w:pPr>
      <w:tabs>
        <w:tab w:val="left" w:pos="454"/>
      </w:tabs>
      <w:ind w:left="454" w:hanging="454"/>
      <w:jc w:val="both"/>
    </w:pPr>
    <w:rPr>
      <w:b/>
    </w:rPr>
  </w:style>
  <w:style w:type="paragraph" w:customStyle="1" w:styleId="10pt">
    <w:name w:val="Стиль Основной текст с отступом + 10 pt по ширине"/>
    <w:basedOn w:val="aff9"/>
    <w:rsid w:val="00006CF5"/>
    <w:pPr>
      <w:spacing w:after="0"/>
      <w:ind w:left="0" w:firstLine="454"/>
      <w:jc w:val="both"/>
    </w:pPr>
    <w:rPr>
      <w:sz w:val="20"/>
      <w:szCs w:val="20"/>
    </w:rPr>
  </w:style>
  <w:style w:type="paragraph" w:customStyle="1" w:styleId="ConsPlusDocList">
    <w:name w:val="ConsPlusDocList"/>
    <w:rsid w:val="00006C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006CF5"/>
  </w:style>
  <w:style w:type="paragraph" w:customStyle="1" w:styleId="affffff8">
    <w:name w:val="Стиль"/>
    <w:link w:val="3f1"/>
    <w:rsid w:val="00006C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006CF5"/>
    <w:rPr>
      <w:rFonts w:ascii="Times New Roman" w:eastAsia="Times New Roman" w:hAnsi="Times New Roman" w:cs="Times New Roman"/>
      <w:sz w:val="24"/>
      <w:szCs w:val="24"/>
      <w:lang w:eastAsia="ru-RU"/>
    </w:rPr>
  </w:style>
  <w:style w:type="paragraph" w:customStyle="1" w:styleId="affffff9">
    <w:name w:val="Литература"/>
    <w:basedOn w:val="a3"/>
    <w:rsid w:val="00006CF5"/>
    <w:pPr>
      <w:keepNext/>
      <w:jc w:val="center"/>
    </w:pPr>
    <w:rPr>
      <w:b/>
    </w:rPr>
  </w:style>
  <w:style w:type="paragraph" w:customStyle="1" w:styleId="affffffa">
    <w:name w:val="Знак Знак Знак Знак Знак Знак Знак"/>
    <w:basedOn w:val="a3"/>
    <w:rsid w:val="00006CF5"/>
    <w:pPr>
      <w:spacing w:after="160" w:line="240" w:lineRule="exact"/>
    </w:pPr>
    <w:rPr>
      <w:rFonts w:ascii="Verdana" w:hAnsi="Verdana"/>
      <w:sz w:val="20"/>
      <w:szCs w:val="20"/>
      <w:lang w:val="en-US" w:eastAsia="en-US"/>
    </w:rPr>
  </w:style>
  <w:style w:type="character" w:customStyle="1" w:styleId="highlighthighlightactive">
    <w:name w:val="highlight highlight_active"/>
    <w:rsid w:val="00006CF5"/>
  </w:style>
  <w:style w:type="paragraph" w:customStyle="1" w:styleId="osntext">
    <w:name w:val="osn_text"/>
    <w:basedOn w:val="a3"/>
    <w:rsid w:val="00006CF5"/>
    <w:pPr>
      <w:widowControl w:val="0"/>
      <w:ind w:firstLine="567"/>
      <w:jc w:val="both"/>
    </w:pPr>
    <w:rPr>
      <w:sz w:val="20"/>
      <w:szCs w:val="20"/>
    </w:rPr>
  </w:style>
  <w:style w:type="paragraph" w:customStyle="1" w:styleId="copyrights">
    <w:name w:val="copyrights"/>
    <w:basedOn w:val="a3"/>
    <w:rsid w:val="00006CF5"/>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006CF5"/>
    <w:pPr>
      <w:widowControl w:val="0"/>
      <w:autoSpaceDE w:val="0"/>
      <w:autoSpaceDN w:val="0"/>
      <w:adjustRightInd w:val="0"/>
    </w:pPr>
  </w:style>
  <w:style w:type="paragraph" w:customStyle="1" w:styleId="Style30">
    <w:name w:val="Style30"/>
    <w:basedOn w:val="a3"/>
    <w:rsid w:val="00006CF5"/>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006CF5"/>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006CF5"/>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006CF5"/>
    <w:pPr>
      <w:numPr>
        <w:ilvl w:val="1"/>
      </w:numPr>
      <w:tabs>
        <w:tab w:val="left" w:pos="792"/>
      </w:tabs>
    </w:pPr>
    <w:rPr>
      <w:i w:val="0"/>
      <w:iCs w:val="0"/>
      <w:kern w:val="32"/>
      <w:sz w:val="24"/>
      <w:szCs w:val="32"/>
      <w:lang w:eastAsia="ru-RU"/>
    </w:rPr>
  </w:style>
  <w:style w:type="character" w:styleId="affffffb">
    <w:name w:val="Subtle Emphasis"/>
    <w:qFormat/>
    <w:rsid w:val="00006CF5"/>
    <w:rPr>
      <w:i/>
      <w:iCs/>
      <w:color w:val="808080"/>
    </w:rPr>
  </w:style>
  <w:style w:type="character" w:styleId="affffffc">
    <w:name w:val="Placeholder Text"/>
    <w:semiHidden/>
    <w:rsid w:val="00006CF5"/>
    <w:rPr>
      <w:color w:val="808080"/>
    </w:rPr>
  </w:style>
  <w:style w:type="character" w:customStyle="1" w:styleId="textcopy">
    <w:name w:val="textcopy"/>
    <w:rsid w:val="00006CF5"/>
  </w:style>
  <w:style w:type="character" w:customStyle="1" w:styleId="affffffd">
    <w:name w:val="Выделенный"/>
    <w:rsid w:val="00006CF5"/>
    <w:rPr>
      <w:b/>
      <w:lang w:val="ru-RU" w:eastAsia="ru-RU"/>
    </w:rPr>
  </w:style>
  <w:style w:type="character" w:customStyle="1" w:styleId="ft224">
    <w:name w:val="ft224"/>
    <w:rsid w:val="00006CF5"/>
  </w:style>
  <w:style w:type="paragraph" w:customStyle="1" w:styleId="1ffff">
    <w:name w:val="стиль1"/>
    <w:basedOn w:val="a3"/>
    <w:rsid w:val="00006CF5"/>
    <w:pPr>
      <w:spacing w:before="100" w:beforeAutospacing="1" w:after="100" w:afterAutospacing="1"/>
    </w:pPr>
  </w:style>
  <w:style w:type="character" w:customStyle="1" w:styleId="PlainTextChar">
    <w:name w:val="Plain Text Char"/>
    <w:aliases w:val="Heading 12 Char,Знак8 Char"/>
    <w:semiHidden/>
    <w:locked/>
    <w:rsid w:val="00006CF5"/>
    <w:rPr>
      <w:rFonts w:ascii="Courier New" w:hAnsi="Courier New"/>
      <w:lang w:val="ru-RU" w:eastAsia="ru-RU" w:bidi="ar-SA"/>
    </w:rPr>
  </w:style>
  <w:style w:type="paragraph" w:customStyle="1" w:styleId="Times">
    <w:name w:val="Times"/>
    <w:basedOn w:val="TableParagraph"/>
    <w:rsid w:val="00006CF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006CF5"/>
  </w:style>
  <w:style w:type="paragraph" w:customStyle="1" w:styleId="2f9">
    <w:name w:val="Основной текст2"/>
    <w:basedOn w:val="a3"/>
    <w:rsid w:val="00006CF5"/>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006CF5"/>
    <w:rPr>
      <w:rFonts w:cs="Times New Roman"/>
      <w:color w:val="666666"/>
    </w:rPr>
  </w:style>
  <w:style w:type="paragraph" w:customStyle="1" w:styleId="12pt025">
    <w:name w:val="Стиль 12 pt полужирный Черный уплотненный на  025 пт"/>
    <w:basedOn w:val="11"/>
    <w:rsid w:val="00006CF5"/>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006CF5"/>
    <w:pPr>
      <w:numPr>
        <w:numId w:val="13"/>
      </w:numPr>
      <w:tabs>
        <w:tab w:val="left" w:pos="0"/>
      </w:tabs>
      <w:jc w:val="both"/>
    </w:pPr>
    <w:rPr>
      <w:b/>
    </w:rPr>
  </w:style>
  <w:style w:type="character" w:customStyle="1" w:styleId="FontStyle111">
    <w:name w:val="Font Style111"/>
    <w:rsid w:val="00006CF5"/>
    <w:rPr>
      <w:rFonts w:ascii="Century Schoolbook" w:hAnsi="Century Schoolbook" w:cs="Century Schoolbook" w:hint="default"/>
      <w:sz w:val="18"/>
      <w:szCs w:val="18"/>
    </w:rPr>
  </w:style>
  <w:style w:type="character" w:customStyle="1" w:styleId="FontStyle136">
    <w:name w:val="Font Style136"/>
    <w:rsid w:val="00006CF5"/>
    <w:rPr>
      <w:rFonts w:ascii="Century Schoolbook" w:hAnsi="Century Schoolbook" w:cs="Century Schoolbook"/>
      <w:b/>
      <w:bCs/>
      <w:sz w:val="18"/>
      <w:szCs w:val="18"/>
    </w:rPr>
  </w:style>
  <w:style w:type="paragraph" w:customStyle="1" w:styleId="Style67">
    <w:name w:val="Style67"/>
    <w:basedOn w:val="a3"/>
    <w:rsid w:val="00006CF5"/>
    <w:pPr>
      <w:widowControl w:val="0"/>
      <w:autoSpaceDE w:val="0"/>
      <w:autoSpaceDN w:val="0"/>
      <w:adjustRightInd w:val="0"/>
    </w:pPr>
    <w:rPr>
      <w:rFonts w:ascii="Arial Black" w:hAnsi="Arial Black"/>
    </w:rPr>
  </w:style>
  <w:style w:type="character" w:customStyle="1" w:styleId="r">
    <w:name w:val="r"/>
    <w:rsid w:val="00006CF5"/>
  </w:style>
  <w:style w:type="character" w:customStyle="1" w:styleId="rl">
    <w:name w:val="rl"/>
    <w:rsid w:val="00006CF5"/>
  </w:style>
  <w:style w:type="character" w:customStyle="1" w:styleId="ep">
    <w:name w:val="ep"/>
    <w:rsid w:val="00006CF5"/>
  </w:style>
  <w:style w:type="character" w:customStyle="1" w:styleId="f">
    <w:name w:val="f"/>
    <w:rsid w:val="00006CF5"/>
  </w:style>
  <w:style w:type="paragraph" w:customStyle="1" w:styleId="affffffe">
    <w:name w:val="Диссер"/>
    <w:basedOn w:val="a3"/>
    <w:rsid w:val="00006CF5"/>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006CF5"/>
    <w:rPr>
      <w:sz w:val="24"/>
      <w:szCs w:val="24"/>
      <w:lang w:val="ru-RU" w:eastAsia="ru-RU" w:bidi="ar-SA"/>
    </w:rPr>
  </w:style>
  <w:style w:type="character" w:customStyle="1" w:styleId="430">
    <w:name w:val="Знак Знак43"/>
    <w:locked/>
    <w:rsid w:val="00006CF5"/>
    <w:rPr>
      <w:color w:val="000000"/>
      <w:sz w:val="28"/>
      <w:szCs w:val="24"/>
      <w:lang w:eastAsia="ru-RU"/>
    </w:rPr>
  </w:style>
  <w:style w:type="paragraph" w:customStyle="1" w:styleId="afffffff">
    <w:name w:val="Знак Знак Знак 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006CF5"/>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006CF5"/>
    <w:rPr>
      <w:sz w:val="24"/>
      <w:szCs w:val="24"/>
      <w:lang w:val="ru-RU" w:eastAsia="ru-RU" w:bidi="ar-SA"/>
    </w:rPr>
  </w:style>
  <w:style w:type="paragraph" w:customStyle="1" w:styleId="a1">
    <w:name w:val="мой"/>
    <w:basedOn w:val="a3"/>
    <w:rsid w:val="00006CF5"/>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006CF5"/>
    <w:pPr>
      <w:widowControl/>
      <w:ind w:firstLine="0"/>
      <w:jc w:val="left"/>
    </w:pPr>
    <w:rPr>
      <w:rFonts w:ascii="Times New Roman" w:hAnsi="Times New Roman"/>
      <w:snapToGrid/>
      <w:sz w:val="24"/>
    </w:rPr>
  </w:style>
  <w:style w:type="paragraph" w:customStyle="1" w:styleId="31">
    <w:name w:val="заголовок 3"/>
    <w:basedOn w:val="a3"/>
    <w:next w:val="a3"/>
    <w:rsid w:val="00006CF5"/>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006CF5"/>
  </w:style>
  <w:style w:type="paragraph" w:customStyle="1" w:styleId="-0">
    <w:name w:val="абзац-Азар"/>
    <w:basedOn w:val="afe"/>
    <w:rsid w:val="00006CF5"/>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006CF5"/>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006CF5"/>
    <w:rPr>
      <w:rFonts w:ascii="Arial" w:hAnsi="Arial"/>
      <w:sz w:val="24"/>
      <w:szCs w:val="24"/>
      <w:lang w:bidi="ar-SA"/>
    </w:rPr>
  </w:style>
  <w:style w:type="paragraph" w:customStyle="1" w:styleId="1ffff1">
    <w:name w:val="Знак Знак Знак Знак Знак Знак1 Знак Знак Знак"/>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006CF5"/>
    <w:pPr>
      <w:spacing w:before="100" w:beforeAutospacing="1" w:after="100" w:afterAutospacing="1"/>
      <w:jc w:val="both"/>
    </w:pPr>
    <w:rPr>
      <w:rFonts w:ascii="Georgia" w:hAnsi="Georgia"/>
      <w:color w:val="555555"/>
    </w:rPr>
  </w:style>
  <w:style w:type="paragraph" w:customStyle="1" w:styleId="bodytxt">
    <w:name w:val="bodytxt"/>
    <w:basedOn w:val="a3"/>
    <w:rsid w:val="00006CF5"/>
    <w:pPr>
      <w:spacing w:before="100" w:beforeAutospacing="1" w:after="100" w:afterAutospacing="1"/>
    </w:pPr>
    <w:rPr>
      <w:rFonts w:ascii="Tahoma" w:hAnsi="Tahoma" w:cs="Tahoma"/>
      <w:color w:val="111111"/>
      <w:sz w:val="33"/>
      <w:szCs w:val="33"/>
    </w:rPr>
  </w:style>
  <w:style w:type="character" w:customStyle="1" w:styleId="afffffff1">
    <w:name w:val="выделение"/>
    <w:rsid w:val="00006CF5"/>
    <w:rPr>
      <w:rFonts w:cs="Times New Roman"/>
    </w:rPr>
  </w:style>
  <w:style w:type="paragraph" w:customStyle="1" w:styleId="a">
    <w:name w:val="нумерованный содержание"/>
    <w:basedOn w:val="a3"/>
    <w:rsid w:val="00006CF5"/>
    <w:pPr>
      <w:numPr>
        <w:numId w:val="16"/>
      </w:numPr>
    </w:pPr>
    <w:rPr>
      <w:rFonts w:eastAsia="Calibri"/>
      <w:szCs w:val="22"/>
      <w:lang w:eastAsia="en-US"/>
    </w:rPr>
  </w:style>
  <w:style w:type="character" w:customStyle="1" w:styleId="440">
    <w:name w:val="Знак Знак44"/>
    <w:locked/>
    <w:rsid w:val="00006CF5"/>
    <w:rPr>
      <w:sz w:val="24"/>
      <w:szCs w:val="24"/>
    </w:rPr>
  </w:style>
  <w:style w:type="character" w:customStyle="1" w:styleId="FontStyle18">
    <w:name w:val="Font Style18"/>
    <w:rsid w:val="00006CF5"/>
    <w:rPr>
      <w:rFonts w:ascii="Times New Roman" w:hAnsi="Times New Roman" w:cs="Times New Roman"/>
      <w:b/>
      <w:bCs/>
      <w:sz w:val="18"/>
      <w:szCs w:val="18"/>
    </w:rPr>
  </w:style>
  <w:style w:type="character" w:customStyle="1" w:styleId="FontStyle19">
    <w:name w:val="Font Style19"/>
    <w:rsid w:val="00006CF5"/>
    <w:rPr>
      <w:rFonts w:ascii="Arial" w:hAnsi="Arial" w:cs="Arial"/>
      <w:sz w:val="16"/>
      <w:szCs w:val="16"/>
    </w:rPr>
  </w:style>
  <w:style w:type="character" w:customStyle="1" w:styleId="FontStyle150">
    <w:name w:val="Font Style15"/>
    <w:rsid w:val="00006CF5"/>
    <w:rPr>
      <w:rFonts w:ascii="Georgia" w:hAnsi="Georgia" w:cs="Georgia"/>
      <w:sz w:val="18"/>
      <w:szCs w:val="18"/>
    </w:rPr>
  </w:style>
  <w:style w:type="character" w:customStyle="1" w:styleId="FontStyle17">
    <w:name w:val="Font Style17"/>
    <w:rsid w:val="00006CF5"/>
    <w:rPr>
      <w:rFonts w:ascii="Times New Roman" w:hAnsi="Times New Roman" w:cs="Times New Roman"/>
      <w:sz w:val="20"/>
      <w:szCs w:val="20"/>
    </w:rPr>
  </w:style>
  <w:style w:type="character" w:customStyle="1" w:styleId="c0">
    <w:name w:val="c0"/>
    <w:rsid w:val="00006CF5"/>
  </w:style>
  <w:style w:type="character" w:customStyle="1" w:styleId="FontStyle48">
    <w:name w:val="Font Style48"/>
    <w:rsid w:val="00006CF5"/>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006CF5"/>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006CF5"/>
    <w:pPr>
      <w:spacing w:before="100" w:beforeAutospacing="1" w:after="100" w:afterAutospacing="1"/>
    </w:pPr>
  </w:style>
  <w:style w:type="character" w:customStyle="1" w:styleId="WW8Num1z0">
    <w:name w:val="WW8Num1z0"/>
    <w:rsid w:val="00006CF5"/>
  </w:style>
  <w:style w:type="character" w:customStyle="1" w:styleId="WW8Num1z1">
    <w:name w:val="WW8Num1z1"/>
    <w:rsid w:val="00006CF5"/>
  </w:style>
  <w:style w:type="character" w:customStyle="1" w:styleId="WW8Num1z2">
    <w:name w:val="WW8Num1z2"/>
    <w:rsid w:val="00006CF5"/>
  </w:style>
  <w:style w:type="character" w:customStyle="1" w:styleId="WW8Num1z3">
    <w:name w:val="WW8Num1z3"/>
    <w:rsid w:val="00006CF5"/>
  </w:style>
  <w:style w:type="character" w:customStyle="1" w:styleId="WW8Num1z4">
    <w:name w:val="WW8Num1z4"/>
    <w:rsid w:val="00006CF5"/>
  </w:style>
  <w:style w:type="character" w:customStyle="1" w:styleId="WW8Num1z5">
    <w:name w:val="WW8Num1z5"/>
    <w:rsid w:val="00006CF5"/>
  </w:style>
  <w:style w:type="character" w:customStyle="1" w:styleId="WW8Num1z6">
    <w:name w:val="WW8Num1z6"/>
    <w:rsid w:val="00006CF5"/>
  </w:style>
  <w:style w:type="character" w:customStyle="1" w:styleId="WW8Num1z7">
    <w:name w:val="WW8Num1z7"/>
    <w:rsid w:val="00006CF5"/>
  </w:style>
  <w:style w:type="character" w:customStyle="1" w:styleId="WW8Num1z8">
    <w:name w:val="WW8Num1z8"/>
    <w:rsid w:val="00006CF5"/>
  </w:style>
  <w:style w:type="character" w:customStyle="1" w:styleId="WW8Num2z0">
    <w:name w:val="WW8Num2z0"/>
    <w:rsid w:val="00006CF5"/>
    <w:rPr>
      <w:rFonts w:ascii="Symbol" w:hAnsi="Symbol" w:cs="Symbol"/>
    </w:rPr>
  </w:style>
  <w:style w:type="character" w:customStyle="1" w:styleId="WW8Num2z1">
    <w:name w:val="WW8Num2z1"/>
    <w:rsid w:val="00006CF5"/>
    <w:rPr>
      <w:rFonts w:ascii="Courier New" w:hAnsi="Courier New" w:cs="Courier New"/>
    </w:rPr>
  </w:style>
  <w:style w:type="character" w:customStyle="1" w:styleId="WW8Num2z2">
    <w:name w:val="WW8Num2z2"/>
    <w:rsid w:val="00006CF5"/>
    <w:rPr>
      <w:rFonts w:ascii="Wingdings" w:hAnsi="Wingdings" w:cs="Wingdings"/>
    </w:rPr>
  </w:style>
  <w:style w:type="character" w:customStyle="1" w:styleId="WW8Num3z0">
    <w:name w:val="WW8Num3z0"/>
    <w:rsid w:val="00006CF5"/>
    <w:rPr>
      <w:rFonts w:ascii="Symbol" w:hAnsi="Symbol" w:cs="Symbol"/>
      <w:color w:val="auto"/>
    </w:rPr>
  </w:style>
  <w:style w:type="character" w:customStyle="1" w:styleId="WW8Num3z2">
    <w:name w:val="WW8Num3z2"/>
    <w:rsid w:val="00006CF5"/>
    <w:rPr>
      <w:rFonts w:ascii="Wingdings" w:hAnsi="Wingdings" w:cs="Wingdings"/>
    </w:rPr>
  </w:style>
  <w:style w:type="character" w:customStyle="1" w:styleId="WW8Num3z3">
    <w:name w:val="WW8Num3z3"/>
    <w:rsid w:val="00006CF5"/>
    <w:rPr>
      <w:rFonts w:ascii="Symbol" w:hAnsi="Symbol" w:cs="Symbol"/>
    </w:rPr>
  </w:style>
  <w:style w:type="character" w:customStyle="1" w:styleId="WW8Num4z2">
    <w:name w:val="WW8Num4z2"/>
    <w:rsid w:val="00006CF5"/>
  </w:style>
  <w:style w:type="character" w:customStyle="1" w:styleId="WW8Num4z4">
    <w:name w:val="WW8Num4z4"/>
    <w:rsid w:val="00006CF5"/>
  </w:style>
  <w:style w:type="character" w:customStyle="1" w:styleId="WW8Num4z5">
    <w:name w:val="WW8Num4z5"/>
    <w:rsid w:val="00006CF5"/>
  </w:style>
  <w:style w:type="character" w:customStyle="1" w:styleId="WW8Num4z6">
    <w:name w:val="WW8Num4z6"/>
    <w:rsid w:val="00006CF5"/>
  </w:style>
  <w:style w:type="character" w:customStyle="1" w:styleId="WW8Num4z7">
    <w:name w:val="WW8Num4z7"/>
    <w:rsid w:val="00006CF5"/>
  </w:style>
  <w:style w:type="character" w:customStyle="1" w:styleId="WW8Num4z8">
    <w:name w:val="WW8Num4z8"/>
    <w:rsid w:val="00006CF5"/>
  </w:style>
  <w:style w:type="character" w:customStyle="1" w:styleId="WW8Num5z0">
    <w:name w:val="WW8Num5z0"/>
    <w:rsid w:val="00006CF5"/>
  </w:style>
  <w:style w:type="character" w:customStyle="1" w:styleId="WW8Num5z1">
    <w:name w:val="WW8Num5z1"/>
    <w:rsid w:val="00006CF5"/>
  </w:style>
  <w:style w:type="character" w:customStyle="1" w:styleId="WW8Num5z2">
    <w:name w:val="WW8Num5z2"/>
    <w:rsid w:val="00006CF5"/>
  </w:style>
  <w:style w:type="character" w:customStyle="1" w:styleId="WW8Num5z3">
    <w:name w:val="WW8Num5z3"/>
    <w:rsid w:val="00006CF5"/>
  </w:style>
  <w:style w:type="character" w:customStyle="1" w:styleId="WW8Num5z4">
    <w:name w:val="WW8Num5z4"/>
    <w:rsid w:val="00006CF5"/>
  </w:style>
  <w:style w:type="character" w:customStyle="1" w:styleId="WW8Num5z5">
    <w:name w:val="WW8Num5z5"/>
    <w:rsid w:val="00006CF5"/>
  </w:style>
  <w:style w:type="character" w:customStyle="1" w:styleId="WW8Num5z6">
    <w:name w:val="WW8Num5z6"/>
    <w:rsid w:val="00006CF5"/>
  </w:style>
  <w:style w:type="character" w:customStyle="1" w:styleId="WW8Num5z7">
    <w:name w:val="WW8Num5z7"/>
    <w:rsid w:val="00006CF5"/>
  </w:style>
  <w:style w:type="character" w:customStyle="1" w:styleId="WW8Num5z8">
    <w:name w:val="WW8Num5z8"/>
    <w:rsid w:val="00006CF5"/>
  </w:style>
  <w:style w:type="character" w:customStyle="1" w:styleId="WW8Num6z0">
    <w:name w:val="WW8Num6z0"/>
    <w:rsid w:val="00006CF5"/>
  </w:style>
  <w:style w:type="character" w:customStyle="1" w:styleId="WW8Num6z2">
    <w:name w:val="WW8Num6z2"/>
    <w:rsid w:val="00006CF5"/>
  </w:style>
  <w:style w:type="character" w:customStyle="1" w:styleId="WW8Num6z3">
    <w:name w:val="WW8Num6z3"/>
    <w:rsid w:val="00006CF5"/>
  </w:style>
  <w:style w:type="character" w:customStyle="1" w:styleId="WW8Num6z4">
    <w:name w:val="WW8Num6z4"/>
    <w:rsid w:val="00006CF5"/>
  </w:style>
  <w:style w:type="character" w:customStyle="1" w:styleId="WW8Num6z5">
    <w:name w:val="WW8Num6z5"/>
    <w:rsid w:val="00006CF5"/>
  </w:style>
  <w:style w:type="character" w:customStyle="1" w:styleId="WW8Num6z6">
    <w:name w:val="WW8Num6z6"/>
    <w:rsid w:val="00006CF5"/>
  </w:style>
  <w:style w:type="character" w:customStyle="1" w:styleId="WW8Num6z7">
    <w:name w:val="WW8Num6z7"/>
    <w:rsid w:val="00006CF5"/>
  </w:style>
  <w:style w:type="character" w:customStyle="1" w:styleId="WW8Num6z8">
    <w:name w:val="WW8Num6z8"/>
    <w:rsid w:val="00006CF5"/>
  </w:style>
  <w:style w:type="character" w:customStyle="1" w:styleId="WW8Num7z0">
    <w:name w:val="WW8Num7z0"/>
    <w:rsid w:val="00006CF5"/>
    <w:rPr>
      <w:rFonts w:ascii="Symbol" w:hAnsi="Symbol" w:cs="Symbol"/>
    </w:rPr>
  </w:style>
  <w:style w:type="character" w:customStyle="1" w:styleId="WW8Num7z2">
    <w:name w:val="WW8Num7z2"/>
    <w:rsid w:val="00006CF5"/>
  </w:style>
  <w:style w:type="character" w:customStyle="1" w:styleId="WW8Num7z3">
    <w:name w:val="WW8Num7z3"/>
    <w:rsid w:val="00006CF5"/>
  </w:style>
  <w:style w:type="character" w:customStyle="1" w:styleId="WW8Num7z4">
    <w:name w:val="WW8Num7z4"/>
    <w:rsid w:val="00006CF5"/>
  </w:style>
  <w:style w:type="character" w:customStyle="1" w:styleId="WW8Num7z5">
    <w:name w:val="WW8Num7z5"/>
    <w:rsid w:val="00006CF5"/>
  </w:style>
  <w:style w:type="character" w:customStyle="1" w:styleId="WW8Num7z6">
    <w:name w:val="WW8Num7z6"/>
    <w:rsid w:val="00006CF5"/>
  </w:style>
  <w:style w:type="character" w:customStyle="1" w:styleId="WW8Num7z7">
    <w:name w:val="WW8Num7z7"/>
    <w:rsid w:val="00006CF5"/>
  </w:style>
  <w:style w:type="character" w:customStyle="1" w:styleId="WW8Num7z8">
    <w:name w:val="WW8Num7z8"/>
    <w:rsid w:val="00006CF5"/>
  </w:style>
  <w:style w:type="character" w:customStyle="1" w:styleId="WW8Num8z1">
    <w:name w:val="WW8Num8z1"/>
    <w:rsid w:val="00006CF5"/>
  </w:style>
  <w:style w:type="character" w:customStyle="1" w:styleId="WW8Num8z2">
    <w:name w:val="WW8Num8z2"/>
    <w:rsid w:val="00006CF5"/>
  </w:style>
  <w:style w:type="character" w:customStyle="1" w:styleId="WW8Num8z3">
    <w:name w:val="WW8Num8z3"/>
    <w:rsid w:val="00006CF5"/>
  </w:style>
  <w:style w:type="character" w:customStyle="1" w:styleId="WW8Num8z4">
    <w:name w:val="WW8Num8z4"/>
    <w:rsid w:val="00006CF5"/>
  </w:style>
  <w:style w:type="character" w:customStyle="1" w:styleId="WW8Num8z5">
    <w:name w:val="WW8Num8z5"/>
    <w:rsid w:val="00006CF5"/>
  </w:style>
  <w:style w:type="character" w:customStyle="1" w:styleId="WW8Num8z6">
    <w:name w:val="WW8Num8z6"/>
    <w:rsid w:val="00006CF5"/>
  </w:style>
  <w:style w:type="character" w:customStyle="1" w:styleId="WW8Num8z7">
    <w:name w:val="WW8Num8z7"/>
    <w:rsid w:val="00006CF5"/>
  </w:style>
  <w:style w:type="character" w:customStyle="1" w:styleId="WW8Num8z8">
    <w:name w:val="WW8Num8z8"/>
    <w:rsid w:val="00006CF5"/>
  </w:style>
  <w:style w:type="character" w:customStyle="1" w:styleId="WW8Num9z0">
    <w:name w:val="WW8Num9z0"/>
    <w:rsid w:val="00006CF5"/>
  </w:style>
  <w:style w:type="character" w:customStyle="1" w:styleId="WW8Num9z1">
    <w:name w:val="WW8Num9z1"/>
    <w:rsid w:val="00006CF5"/>
  </w:style>
  <w:style w:type="character" w:customStyle="1" w:styleId="WW8Num9z2">
    <w:name w:val="WW8Num9z2"/>
    <w:rsid w:val="00006CF5"/>
  </w:style>
  <w:style w:type="character" w:customStyle="1" w:styleId="WW8Num9z3">
    <w:name w:val="WW8Num9z3"/>
    <w:rsid w:val="00006CF5"/>
  </w:style>
  <w:style w:type="character" w:customStyle="1" w:styleId="WW8Num9z4">
    <w:name w:val="WW8Num9z4"/>
    <w:rsid w:val="00006CF5"/>
  </w:style>
  <w:style w:type="character" w:customStyle="1" w:styleId="WW8Num9z5">
    <w:name w:val="WW8Num9z5"/>
    <w:rsid w:val="00006CF5"/>
  </w:style>
  <w:style w:type="character" w:customStyle="1" w:styleId="WW8Num9z6">
    <w:name w:val="WW8Num9z6"/>
    <w:rsid w:val="00006CF5"/>
  </w:style>
  <w:style w:type="character" w:customStyle="1" w:styleId="WW8Num9z7">
    <w:name w:val="WW8Num9z7"/>
    <w:rsid w:val="00006CF5"/>
  </w:style>
  <w:style w:type="character" w:customStyle="1" w:styleId="WW8Num9z8">
    <w:name w:val="WW8Num9z8"/>
    <w:rsid w:val="00006CF5"/>
  </w:style>
  <w:style w:type="character" w:customStyle="1" w:styleId="WW8Num10z0">
    <w:name w:val="WW8Num10z0"/>
    <w:rsid w:val="00006CF5"/>
  </w:style>
  <w:style w:type="character" w:customStyle="1" w:styleId="WW8Num10z1">
    <w:name w:val="WW8Num10z1"/>
    <w:rsid w:val="00006CF5"/>
  </w:style>
  <w:style w:type="character" w:customStyle="1" w:styleId="WW8Num10z2">
    <w:name w:val="WW8Num10z2"/>
    <w:rsid w:val="00006CF5"/>
  </w:style>
  <w:style w:type="character" w:customStyle="1" w:styleId="WW8Num10z3">
    <w:name w:val="WW8Num10z3"/>
    <w:rsid w:val="00006CF5"/>
  </w:style>
  <w:style w:type="character" w:customStyle="1" w:styleId="WW8Num10z4">
    <w:name w:val="WW8Num10z4"/>
    <w:rsid w:val="00006CF5"/>
  </w:style>
  <w:style w:type="character" w:customStyle="1" w:styleId="WW8Num10z5">
    <w:name w:val="WW8Num10z5"/>
    <w:rsid w:val="00006CF5"/>
  </w:style>
  <w:style w:type="character" w:customStyle="1" w:styleId="WW8Num10z6">
    <w:name w:val="WW8Num10z6"/>
    <w:rsid w:val="00006CF5"/>
  </w:style>
  <w:style w:type="character" w:customStyle="1" w:styleId="WW8Num10z7">
    <w:name w:val="WW8Num10z7"/>
    <w:rsid w:val="00006CF5"/>
  </w:style>
  <w:style w:type="character" w:customStyle="1" w:styleId="WW8Num10z8">
    <w:name w:val="WW8Num10z8"/>
    <w:rsid w:val="00006CF5"/>
  </w:style>
  <w:style w:type="character" w:customStyle="1" w:styleId="WW8Num11z0">
    <w:name w:val="WW8Num11z0"/>
    <w:rsid w:val="00006CF5"/>
  </w:style>
  <w:style w:type="character" w:customStyle="1" w:styleId="WW8Num11z1">
    <w:name w:val="WW8Num11z1"/>
    <w:rsid w:val="00006CF5"/>
    <w:rPr>
      <w:rFonts w:ascii="Symbol" w:hAnsi="Symbol" w:cs="Symbol"/>
    </w:rPr>
  </w:style>
  <w:style w:type="character" w:customStyle="1" w:styleId="WW8Num11z2">
    <w:name w:val="WW8Num11z2"/>
    <w:rsid w:val="00006CF5"/>
  </w:style>
  <w:style w:type="character" w:customStyle="1" w:styleId="WW8Num11z3">
    <w:name w:val="WW8Num11z3"/>
    <w:rsid w:val="00006CF5"/>
  </w:style>
  <w:style w:type="character" w:customStyle="1" w:styleId="WW8Num11z4">
    <w:name w:val="WW8Num11z4"/>
    <w:rsid w:val="00006CF5"/>
  </w:style>
  <w:style w:type="character" w:customStyle="1" w:styleId="WW8Num11z5">
    <w:name w:val="WW8Num11z5"/>
    <w:rsid w:val="00006CF5"/>
  </w:style>
  <w:style w:type="character" w:customStyle="1" w:styleId="WW8Num11z6">
    <w:name w:val="WW8Num11z6"/>
    <w:rsid w:val="00006CF5"/>
  </w:style>
  <w:style w:type="character" w:customStyle="1" w:styleId="WW8Num11z7">
    <w:name w:val="WW8Num11z7"/>
    <w:rsid w:val="00006CF5"/>
  </w:style>
  <w:style w:type="character" w:customStyle="1" w:styleId="WW8Num11z8">
    <w:name w:val="WW8Num11z8"/>
    <w:rsid w:val="00006CF5"/>
  </w:style>
  <w:style w:type="character" w:customStyle="1" w:styleId="WW8Num12z0">
    <w:name w:val="WW8Num12z0"/>
    <w:rsid w:val="00006CF5"/>
  </w:style>
  <w:style w:type="character" w:customStyle="1" w:styleId="WW8Num12z1">
    <w:name w:val="WW8Num12z1"/>
    <w:rsid w:val="00006CF5"/>
    <w:rPr>
      <w:b/>
      <w:bCs/>
    </w:rPr>
  </w:style>
  <w:style w:type="character" w:customStyle="1" w:styleId="WW8Num12z2">
    <w:name w:val="WW8Num12z2"/>
    <w:rsid w:val="00006CF5"/>
  </w:style>
  <w:style w:type="character" w:customStyle="1" w:styleId="WW8Num12z3">
    <w:name w:val="WW8Num12z3"/>
    <w:rsid w:val="00006CF5"/>
  </w:style>
  <w:style w:type="character" w:customStyle="1" w:styleId="WW8Num12z4">
    <w:name w:val="WW8Num12z4"/>
    <w:rsid w:val="00006CF5"/>
  </w:style>
  <w:style w:type="character" w:customStyle="1" w:styleId="WW8Num12z5">
    <w:name w:val="WW8Num12z5"/>
    <w:rsid w:val="00006CF5"/>
  </w:style>
  <w:style w:type="character" w:customStyle="1" w:styleId="WW8Num12z6">
    <w:name w:val="WW8Num12z6"/>
    <w:rsid w:val="00006CF5"/>
  </w:style>
  <w:style w:type="character" w:customStyle="1" w:styleId="WW8Num12z7">
    <w:name w:val="WW8Num12z7"/>
    <w:rsid w:val="00006CF5"/>
  </w:style>
  <w:style w:type="character" w:customStyle="1" w:styleId="WW8Num12z8">
    <w:name w:val="WW8Num12z8"/>
    <w:rsid w:val="00006CF5"/>
  </w:style>
  <w:style w:type="character" w:customStyle="1" w:styleId="WW8Num13z0">
    <w:name w:val="WW8Num13z0"/>
    <w:rsid w:val="00006CF5"/>
    <w:rPr>
      <w:rFonts w:ascii="Symbol" w:hAnsi="Symbol" w:cs="Symbol"/>
    </w:rPr>
  </w:style>
  <w:style w:type="character" w:customStyle="1" w:styleId="WW8Num13z1">
    <w:name w:val="WW8Num13z1"/>
    <w:rsid w:val="00006CF5"/>
    <w:rPr>
      <w:rFonts w:ascii="Courier New" w:hAnsi="Courier New" w:cs="Courier New"/>
    </w:rPr>
  </w:style>
  <w:style w:type="character" w:customStyle="1" w:styleId="WW8Num13z2">
    <w:name w:val="WW8Num13z2"/>
    <w:rsid w:val="00006CF5"/>
    <w:rPr>
      <w:rFonts w:ascii="Wingdings" w:hAnsi="Wingdings" w:cs="Wingdings"/>
    </w:rPr>
  </w:style>
  <w:style w:type="character" w:customStyle="1" w:styleId="WW8Num14z2">
    <w:name w:val="WW8Num14z2"/>
    <w:rsid w:val="00006CF5"/>
    <w:rPr>
      <w:rFonts w:ascii="Wingdings" w:hAnsi="Wingdings" w:cs="Wingdings"/>
    </w:rPr>
  </w:style>
  <w:style w:type="character" w:customStyle="1" w:styleId="WW8Num15z0">
    <w:name w:val="WW8Num15z0"/>
    <w:rsid w:val="00006CF5"/>
  </w:style>
  <w:style w:type="character" w:customStyle="1" w:styleId="WW8Num15z2">
    <w:name w:val="WW8Num15z2"/>
    <w:rsid w:val="00006CF5"/>
  </w:style>
  <w:style w:type="character" w:customStyle="1" w:styleId="WW8Num15z3">
    <w:name w:val="WW8Num15z3"/>
    <w:rsid w:val="00006CF5"/>
  </w:style>
  <w:style w:type="character" w:customStyle="1" w:styleId="WW8Num15z4">
    <w:name w:val="WW8Num15z4"/>
    <w:rsid w:val="00006CF5"/>
  </w:style>
  <w:style w:type="character" w:customStyle="1" w:styleId="WW8Num15z5">
    <w:name w:val="WW8Num15z5"/>
    <w:rsid w:val="00006CF5"/>
  </w:style>
  <w:style w:type="character" w:customStyle="1" w:styleId="WW8Num15z6">
    <w:name w:val="WW8Num15z6"/>
    <w:rsid w:val="00006CF5"/>
  </w:style>
  <w:style w:type="character" w:customStyle="1" w:styleId="WW8Num15z7">
    <w:name w:val="WW8Num15z7"/>
    <w:rsid w:val="00006CF5"/>
  </w:style>
  <w:style w:type="character" w:customStyle="1" w:styleId="WW8Num15z8">
    <w:name w:val="WW8Num15z8"/>
    <w:rsid w:val="00006CF5"/>
  </w:style>
  <w:style w:type="character" w:customStyle="1" w:styleId="WW8Num16z1">
    <w:name w:val="WW8Num16z1"/>
    <w:rsid w:val="00006CF5"/>
  </w:style>
  <w:style w:type="character" w:customStyle="1" w:styleId="WW8Num16z2">
    <w:name w:val="WW8Num16z2"/>
    <w:rsid w:val="00006CF5"/>
  </w:style>
  <w:style w:type="character" w:customStyle="1" w:styleId="WW8Num16z3">
    <w:name w:val="WW8Num16z3"/>
    <w:rsid w:val="00006CF5"/>
  </w:style>
  <w:style w:type="character" w:customStyle="1" w:styleId="WW8Num16z4">
    <w:name w:val="WW8Num16z4"/>
    <w:rsid w:val="00006CF5"/>
  </w:style>
  <w:style w:type="character" w:customStyle="1" w:styleId="WW8Num16z5">
    <w:name w:val="WW8Num16z5"/>
    <w:rsid w:val="00006CF5"/>
  </w:style>
  <w:style w:type="character" w:customStyle="1" w:styleId="WW8Num16z6">
    <w:name w:val="WW8Num16z6"/>
    <w:rsid w:val="00006CF5"/>
  </w:style>
  <w:style w:type="character" w:customStyle="1" w:styleId="WW8Num16z7">
    <w:name w:val="WW8Num16z7"/>
    <w:rsid w:val="00006CF5"/>
  </w:style>
  <w:style w:type="character" w:customStyle="1" w:styleId="WW8Num16z8">
    <w:name w:val="WW8Num16z8"/>
    <w:rsid w:val="00006CF5"/>
  </w:style>
  <w:style w:type="character" w:customStyle="1" w:styleId="WW8Num17z0">
    <w:name w:val="WW8Num17z0"/>
    <w:rsid w:val="00006CF5"/>
    <w:rPr>
      <w:rFonts w:ascii="Times New Roman" w:hAnsi="Times New Roman" w:cs="Times New Roman"/>
      <w:b w:val="0"/>
      <w:i w:val="0"/>
      <w:sz w:val="24"/>
      <w:szCs w:val="24"/>
    </w:rPr>
  </w:style>
  <w:style w:type="character" w:customStyle="1" w:styleId="WW8Num17z2">
    <w:name w:val="WW8Num17z2"/>
    <w:rsid w:val="00006CF5"/>
  </w:style>
  <w:style w:type="character" w:customStyle="1" w:styleId="WW8Num17z3">
    <w:name w:val="WW8Num17z3"/>
    <w:rsid w:val="00006CF5"/>
  </w:style>
  <w:style w:type="character" w:customStyle="1" w:styleId="WW8Num17z4">
    <w:name w:val="WW8Num17z4"/>
    <w:rsid w:val="00006CF5"/>
  </w:style>
  <w:style w:type="character" w:customStyle="1" w:styleId="WW8Num17z5">
    <w:name w:val="WW8Num17z5"/>
    <w:rsid w:val="00006CF5"/>
  </w:style>
  <w:style w:type="character" w:customStyle="1" w:styleId="WW8Num17z6">
    <w:name w:val="WW8Num17z6"/>
    <w:rsid w:val="00006CF5"/>
  </w:style>
  <w:style w:type="character" w:customStyle="1" w:styleId="WW8Num17z7">
    <w:name w:val="WW8Num17z7"/>
    <w:rsid w:val="00006CF5"/>
  </w:style>
  <w:style w:type="character" w:customStyle="1" w:styleId="WW8Num17z8">
    <w:name w:val="WW8Num17z8"/>
    <w:rsid w:val="00006CF5"/>
  </w:style>
  <w:style w:type="character" w:customStyle="1" w:styleId="WW8Num18z1">
    <w:name w:val="WW8Num18z1"/>
    <w:rsid w:val="00006CF5"/>
  </w:style>
  <w:style w:type="character" w:customStyle="1" w:styleId="WW8Num18z2">
    <w:name w:val="WW8Num18z2"/>
    <w:rsid w:val="00006CF5"/>
  </w:style>
  <w:style w:type="character" w:customStyle="1" w:styleId="WW8Num18z3">
    <w:name w:val="WW8Num18z3"/>
    <w:rsid w:val="00006CF5"/>
  </w:style>
  <w:style w:type="character" w:customStyle="1" w:styleId="WW8Num18z4">
    <w:name w:val="WW8Num18z4"/>
    <w:rsid w:val="00006CF5"/>
  </w:style>
  <w:style w:type="character" w:customStyle="1" w:styleId="WW8Num18z5">
    <w:name w:val="WW8Num18z5"/>
    <w:rsid w:val="00006CF5"/>
  </w:style>
  <w:style w:type="character" w:customStyle="1" w:styleId="WW8Num18z6">
    <w:name w:val="WW8Num18z6"/>
    <w:rsid w:val="00006CF5"/>
  </w:style>
  <w:style w:type="character" w:customStyle="1" w:styleId="WW8Num18z7">
    <w:name w:val="WW8Num18z7"/>
    <w:rsid w:val="00006CF5"/>
  </w:style>
  <w:style w:type="character" w:customStyle="1" w:styleId="WW8Num18z8">
    <w:name w:val="WW8Num18z8"/>
    <w:rsid w:val="00006CF5"/>
  </w:style>
  <w:style w:type="character" w:customStyle="1" w:styleId="WW8Num19z0">
    <w:name w:val="WW8Num19z0"/>
    <w:rsid w:val="00006CF5"/>
  </w:style>
  <w:style w:type="character" w:customStyle="1" w:styleId="WW8Num19z1">
    <w:name w:val="WW8Num19z1"/>
    <w:rsid w:val="00006CF5"/>
  </w:style>
  <w:style w:type="character" w:customStyle="1" w:styleId="WW8Num19z2">
    <w:name w:val="WW8Num19z2"/>
    <w:rsid w:val="00006CF5"/>
  </w:style>
  <w:style w:type="character" w:customStyle="1" w:styleId="WW8Num19z3">
    <w:name w:val="WW8Num19z3"/>
    <w:rsid w:val="00006CF5"/>
  </w:style>
  <w:style w:type="character" w:customStyle="1" w:styleId="WW8Num19z4">
    <w:name w:val="WW8Num19z4"/>
    <w:rsid w:val="00006CF5"/>
  </w:style>
  <w:style w:type="character" w:customStyle="1" w:styleId="WW8Num19z5">
    <w:name w:val="WW8Num19z5"/>
    <w:rsid w:val="00006CF5"/>
  </w:style>
  <w:style w:type="character" w:customStyle="1" w:styleId="WW8Num19z6">
    <w:name w:val="WW8Num19z6"/>
    <w:rsid w:val="00006CF5"/>
  </w:style>
  <w:style w:type="character" w:customStyle="1" w:styleId="WW8Num19z7">
    <w:name w:val="WW8Num19z7"/>
    <w:rsid w:val="00006CF5"/>
  </w:style>
  <w:style w:type="character" w:customStyle="1" w:styleId="WW8Num19z8">
    <w:name w:val="WW8Num19z8"/>
    <w:rsid w:val="00006CF5"/>
  </w:style>
  <w:style w:type="character" w:customStyle="1" w:styleId="WW8Num20z0">
    <w:name w:val="WW8Num20z0"/>
    <w:rsid w:val="00006CF5"/>
  </w:style>
  <w:style w:type="character" w:customStyle="1" w:styleId="WW8Num21z0">
    <w:name w:val="WW8Num21z0"/>
    <w:rsid w:val="00006CF5"/>
  </w:style>
  <w:style w:type="character" w:customStyle="1" w:styleId="WW8Num21z1">
    <w:name w:val="WW8Num21z1"/>
    <w:rsid w:val="00006CF5"/>
  </w:style>
  <w:style w:type="character" w:customStyle="1" w:styleId="WW8Num21z2">
    <w:name w:val="WW8Num21z2"/>
    <w:rsid w:val="00006CF5"/>
  </w:style>
  <w:style w:type="character" w:customStyle="1" w:styleId="WW8Num21z3">
    <w:name w:val="WW8Num21z3"/>
    <w:rsid w:val="00006CF5"/>
  </w:style>
  <w:style w:type="character" w:customStyle="1" w:styleId="WW8Num21z4">
    <w:name w:val="WW8Num21z4"/>
    <w:rsid w:val="00006CF5"/>
  </w:style>
  <w:style w:type="character" w:customStyle="1" w:styleId="WW8Num21z5">
    <w:name w:val="WW8Num21z5"/>
    <w:rsid w:val="00006CF5"/>
  </w:style>
  <w:style w:type="character" w:customStyle="1" w:styleId="WW8Num21z6">
    <w:name w:val="WW8Num21z6"/>
    <w:rsid w:val="00006CF5"/>
  </w:style>
  <w:style w:type="character" w:customStyle="1" w:styleId="WW8Num21z7">
    <w:name w:val="WW8Num21z7"/>
    <w:rsid w:val="00006CF5"/>
  </w:style>
  <w:style w:type="character" w:customStyle="1" w:styleId="WW8Num21z8">
    <w:name w:val="WW8Num21z8"/>
    <w:rsid w:val="00006CF5"/>
  </w:style>
  <w:style w:type="character" w:customStyle="1" w:styleId="WW8Num22z0">
    <w:name w:val="WW8Num22z0"/>
    <w:rsid w:val="00006CF5"/>
    <w:rPr>
      <w:rFonts w:ascii="Symbol" w:hAnsi="Symbol" w:cs="Symbol"/>
    </w:rPr>
  </w:style>
  <w:style w:type="character" w:customStyle="1" w:styleId="WW8Num22z1">
    <w:name w:val="WW8Num22z1"/>
    <w:rsid w:val="00006CF5"/>
    <w:rPr>
      <w:rFonts w:ascii="Courier New" w:hAnsi="Courier New" w:cs="Courier New"/>
    </w:rPr>
  </w:style>
  <w:style w:type="character" w:customStyle="1" w:styleId="WW8Num22z2">
    <w:name w:val="WW8Num22z2"/>
    <w:rsid w:val="00006CF5"/>
    <w:rPr>
      <w:rFonts w:ascii="Wingdings" w:hAnsi="Wingdings" w:cs="Wingdings"/>
    </w:rPr>
  </w:style>
  <w:style w:type="character" w:customStyle="1" w:styleId="WW8Num23z0">
    <w:name w:val="WW8Num23z0"/>
    <w:rsid w:val="00006CF5"/>
    <w:rPr>
      <w:b w:val="0"/>
      <w:bCs/>
    </w:rPr>
  </w:style>
  <w:style w:type="character" w:customStyle="1" w:styleId="WW8Num23z1">
    <w:name w:val="WW8Num23z1"/>
    <w:rsid w:val="00006CF5"/>
  </w:style>
  <w:style w:type="character" w:customStyle="1" w:styleId="WW8Num23z2">
    <w:name w:val="WW8Num23z2"/>
    <w:rsid w:val="00006CF5"/>
  </w:style>
  <w:style w:type="character" w:customStyle="1" w:styleId="WW8Num23z3">
    <w:name w:val="WW8Num23z3"/>
    <w:rsid w:val="00006CF5"/>
  </w:style>
  <w:style w:type="character" w:customStyle="1" w:styleId="WW8Num23z4">
    <w:name w:val="WW8Num23z4"/>
    <w:rsid w:val="00006CF5"/>
  </w:style>
  <w:style w:type="character" w:customStyle="1" w:styleId="WW8Num23z5">
    <w:name w:val="WW8Num23z5"/>
    <w:rsid w:val="00006CF5"/>
  </w:style>
  <w:style w:type="character" w:customStyle="1" w:styleId="WW8Num23z6">
    <w:name w:val="WW8Num23z6"/>
    <w:rsid w:val="00006CF5"/>
  </w:style>
  <w:style w:type="character" w:customStyle="1" w:styleId="WW8Num23z7">
    <w:name w:val="WW8Num23z7"/>
    <w:rsid w:val="00006CF5"/>
  </w:style>
  <w:style w:type="character" w:customStyle="1" w:styleId="WW8Num23z8">
    <w:name w:val="WW8Num23z8"/>
    <w:rsid w:val="00006CF5"/>
  </w:style>
  <w:style w:type="character" w:customStyle="1" w:styleId="WW8Num24z0">
    <w:name w:val="WW8Num24z0"/>
    <w:rsid w:val="00006CF5"/>
    <w:rPr>
      <w:rFonts w:ascii="Symbol" w:hAnsi="Symbol" w:cs="Symbol"/>
      <w:sz w:val="24"/>
      <w:szCs w:val="24"/>
    </w:rPr>
  </w:style>
  <w:style w:type="character" w:customStyle="1" w:styleId="WW8Num24z1">
    <w:name w:val="WW8Num24z1"/>
    <w:rsid w:val="00006CF5"/>
    <w:rPr>
      <w:rFonts w:ascii="Courier New" w:hAnsi="Courier New" w:cs="Courier New"/>
    </w:rPr>
  </w:style>
  <w:style w:type="character" w:customStyle="1" w:styleId="WW8Num24z2">
    <w:name w:val="WW8Num24z2"/>
    <w:rsid w:val="00006CF5"/>
    <w:rPr>
      <w:rFonts w:ascii="Wingdings" w:hAnsi="Wingdings" w:cs="Wingdings"/>
    </w:rPr>
  </w:style>
  <w:style w:type="character" w:customStyle="1" w:styleId="WW8Num24z3">
    <w:name w:val="WW8Num24z3"/>
    <w:rsid w:val="00006CF5"/>
    <w:rPr>
      <w:rFonts w:ascii="Symbol" w:hAnsi="Symbol" w:cs="Symbol"/>
    </w:rPr>
  </w:style>
  <w:style w:type="character" w:customStyle="1" w:styleId="WW8Num25z0">
    <w:name w:val="WW8Num25z0"/>
    <w:rsid w:val="00006CF5"/>
    <w:rPr>
      <w:rFonts w:ascii="Symbol" w:hAnsi="Symbol" w:cs="Symbol"/>
      <w:color w:val="auto"/>
    </w:rPr>
  </w:style>
  <w:style w:type="character" w:customStyle="1" w:styleId="WW8Num25z1">
    <w:name w:val="WW8Num25z1"/>
    <w:rsid w:val="00006CF5"/>
    <w:rPr>
      <w:rFonts w:ascii="Courier New" w:hAnsi="Courier New" w:cs="Courier New"/>
    </w:rPr>
  </w:style>
  <w:style w:type="character" w:customStyle="1" w:styleId="WW8Num25z2">
    <w:name w:val="WW8Num25z2"/>
    <w:rsid w:val="00006CF5"/>
    <w:rPr>
      <w:rFonts w:ascii="Wingdings" w:hAnsi="Wingdings" w:cs="Wingdings"/>
    </w:rPr>
  </w:style>
  <w:style w:type="character" w:customStyle="1" w:styleId="WW8Num25z3">
    <w:name w:val="WW8Num25z3"/>
    <w:rsid w:val="00006CF5"/>
    <w:rPr>
      <w:rFonts w:ascii="Symbol" w:hAnsi="Symbol" w:cs="Symbol"/>
    </w:rPr>
  </w:style>
  <w:style w:type="character" w:customStyle="1" w:styleId="WW8Num26z0">
    <w:name w:val="WW8Num26z0"/>
    <w:rsid w:val="00006CF5"/>
    <w:rPr>
      <w:rFonts w:ascii="Symbol" w:hAnsi="Symbol" w:cs="Symbol"/>
    </w:rPr>
  </w:style>
  <w:style w:type="character" w:customStyle="1" w:styleId="WW8Num26z1">
    <w:name w:val="WW8Num26z1"/>
    <w:rsid w:val="00006CF5"/>
    <w:rPr>
      <w:rFonts w:ascii="Courier New" w:hAnsi="Courier New" w:cs="Courier New"/>
    </w:rPr>
  </w:style>
  <w:style w:type="character" w:customStyle="1" w:styleId="WW8Num26z2">
    <w:name w:val="WW8Num26z2"/>
    <w:rsid w:val="00006CF5"/>
    <w:rPr>
      <w:rFonts w:ascii="Wingdings" w:hAnsi="Wingdings" w:cs="Wingdings"/>
    </w:rPr>
  </w:style>
  <w:style w:type="character" w:customStyle="1" w:styleId="WW8Num27z0">
    <w:name w:val="WW8Num27z0"/>
    <w:rsid w:val="00006CF5"/>
  </w:style>
  <w:style w:type="character" w:customStyle="1" w:styleId="WW8Num27z1">
    <w:name w:val="WW8Num27z1"/>
    <w:rsid w:val="00006CF5"/>
  </w:style>
  <w:style w:type="character" w:customStyle="1" w:styleId="WW8Num27z2">
    <w:name w:val="WW8Num27z2"/>
    <w:rsid w:val="00006CF5"/>
  </w:style>
  <w:style w:type="character" w:customStyle="1" w:styleId="WW8Num27z3">
    <w:name w:val="WW8Num27z3"/>
    <w:rsid w:val="00006CF5"/>
  </w:style>
  <w:style w:type="character" w:customStyle="1" w:styleId="WW8Num27z4">
    <w:name w:val="WW8Num27z4"/>
    <w:rsid w:val="00006CF5"/>
  </w:style>
  <w:style w:type="character" w:customStyle="1" w:styleId="WW8Num27z5">
    <w:name w:val="WW8Num27z5"/>
    <w:rsid w:val="00006CF5"/>
  </w:style>
  <w:style w:type="character" w:customStyle="1" w:styleId="WW8Num27z6">
    <w:name w:val="WW8Num27z6"/>
    <w:rsid w:val="00006CF5"/>
  </w:style>
  <w:style w:type="character" w:customStyle="1" w:styleId="WW8Num27z7">
    <w:name w:val="WW8Num27z7"/>
    <w:rsid w:val="00006CF5"/>
  </w:style>
  <w:style w:type="character" w:customStyle="1" w:styleId="WW8Num27z8">
    <w:name w:val="WW8Num27z8"/>
    <w:rsid w:val="00006CF5"/>
  </w:style>
  <w:style w:type="character" w:customStyle="1" w:styleId="WW8Num28z0">
    <w:name w:val="WW8Num28z0"/>
    <w:rsid w:val="00006CF5"/>
  </w:style>
  <w:style w:type="character" w:customStyle="1" w:styleId="WW8Num28z1">
    <w:name w:val="WW8Num28z1"/>
    <w:rsid w:val="00006CF5"/>
    <w:rPr>
      <w:rFonts w:ascii="Symbol" w:hAnsi="Symbol" w:cs="Symbol"/>
      <w:sz w:val="24"/>
      <w:szCs w:val="24"/>
    </w:rPr>
  </w:style>
  <w:style w:type="character" w:customStyle="1" w:styleId="WW8Num28z2">
    <w:name w:val="WW8Num28z2"/>
    <w:rsid w:val="00006CF5"/>
  </w:style>
  <w:style w:type="character" w:customStyle="1" w:styleId="WW8Num28z3">
    <w:name w:val="WW8Num28z3"/>
    <w:rsid w:val="00006CF5"/>
  </w:style>
  <w:style w:type="character" w:customStyle="1" w:styleId="WW8Num28z4">
    <w:name w:val="WW8Num28z4"/>
    <w:rsid w:val="00006CF5"/>
  </w:style>
  <w:style w:type="character" w:customStyle="1" w:styleId="WW8Num28z5">
    <w:name w:val="WW8Num28z5"/>
    <w:rsid w:val="00006CF5"/>
  </w:style>
  <w:style w:type="character" w:customStyle="1" w:styleId="WW8Num28z6">
    <w:name w:val="WW8Num28z6"/>
    <w:rsid w:val="00006CF5"/>
  </w:style>
  <w:style w:type="character" w:customStyle="1" w:styleId="WW8Num28z7">
    <w:name w:val="WW8Num28z7"/>
    <w:rsid w:val="00006CF5"/>
  </w:style>
  <w:style w:type="character" w:customStyle="1" w:styleId="WW8Num28z8">
    <w:name w:val="WW8Num28z8"/>
    <w:rsid w:val="00006CF5"/>
  </w:style>
  <w:style w:type="character" w:customStyle="1" w:styleId="WW8Num29z0">
    <w:name w:val="WW8Num29z0"/>
    <w:rsid w:val="00006CF5"/>
  </w:style>
  <w:style w:type="character" w:customStyle="1" w:styleId="WW8Num29z1">
    <w:name w:val="WW8Num29z1"/>
    <w:rsid w:val="00006CF5"/>
  </w:style>
  <w:style w:type="character" w:customStyle="1" w:styleId="WW8Num29z2">
    <w:name w:val="WW8Num29z2"/>
    <w:rsid w:val="00006CF5"/>
  </w:style>
  <w:style w:type="character" w:customStyle="1" w:styleId="WW8Num29z3">
    <w:name w:val="WW8Num29z3"/>
    <w:rsid w:val="00006CF5"/>
  </w:style>
  <w:style w:type="character" w:customStyle="1" w:styleId="WW8Num29z4">
    <w:name w:val="WW8Num29z4"/>
    <w:rsid w:val="00006CF5"/>
  </w:style>
  <w:style w:type="character" w:customStyle="1" w:styleId="WW8Num29z5">
    <w:name w:val="WW8Num29z5"/>
    <w:rsid w:val="00006CF5"/>
  </w:style>
  <w:style w:type="character" w:customStyle="1" w:styleId="WW8Num29z6">
    <w:name w:val="WW8Num29z6"/>
    <w:rsid w:val="00006CF5"/>
  </w:style>
  <w:style w:type="character" w:customStyle="1" w:styleId="WW8Num29z7">
    <w:name w:val="WW8Num29z7"/>
    <w:rsid w:val="00006CF5"/>
  </w:style>
  <w:style w:type="character" w:customStyle="1" w:styleId="WW8Num29z8">
    <w:name w:val="WW8Num29z8"/>
    <w:rsid w:val="00006CF5"/>
  </w:style>
  <w:style w:type="character" w:customStyle="1" w:styleId="WW8Num30z0">
    <w:name w:val="WW8Num30z0"/>
    <w:rsid w:val="00006CF5"/>
    <w:rPr>
      <w:rFonts w:ascii="Wingdings" w:hAnsi="Wingdings" w:cs="Wingdings"/>
    </w:rPr>
  </w:style>
  <w:style w:type="character" w:customStyle="1" w:styleId="WW8Num30z1">
    <w:name w:val="WW8Num30z1"/>
    <w:rsid w:val="00006CF5"/>
    <w:rPr>
      <w:rFonts w:ascii="Courier New" w:hAnsi="Courier New" w:cs="Courier New"/>
    </w:rPr>
  </w:style>
  <w:style w:type="character" w:customStyle="1" w:styleId="WW8Num30z3">
    <w:name w:val="WW8Num30z3"/>
    <w:rsid w:val="00006CF5"/>
    <w:rPr>
      <w:rFonts w:ascii="Symbol" w:hAnsi="Symbol" w:cs="Symbol"/>
    </w:rPr>
  </w:style>
  <w:style w:type="character" w:customStyle="1" w:styleId="WW8Num31z0">
    <w:name w:val="WW8Num31z0"/>
    <w:rsid w:val="00006CF5"/>
    <w:rPr>
      <w:rFonts w:ascii="Wingdings" w:hAnsi="Wingdings" w:cs="Wingdings"/>
    </w:rPr>
  </w:style>
  <w:style w:type="character" w:customStyle="1" w:styleId="WW8Num31z1">
    <w:name w:val="WW8Num31z1"/>
    <w:rsid w:val="00006CF5"/>
    <w:rPr>
      <w:rFonts w:ascii="Courier New" w:hAnsi="Courier New" w:cs="Courier New"/>
    </w:rPr>
  </w:style>
  <w:style w:type="character" w:customStyle="1" w:styleId="WW8Num31z3">
    <w:name w:val="WW8Num31z3"/>
    <w:rsid w:val="00006CF5"/>
    <w:rPr>
      <w:rFonts w:ascii="Symbol" w:hAnsi="Symbol" w:cs="Symbol"/>
    </w:rPr>
  </w:style>
  <w:style w:type="character" w:customStyle="1" w:styleId="WW8Num32z0">
    <w:name w:val="WW8Num32z0"/>
    <w:rsid w:val="00006CF5"/>
  </w:style>
  <w:style w:type="character" w:customStyle="1" w:styleId="WW8Num32z1">
    <w:name w:val="WW8Num32z1"/>
    <w:rsid w:val="00006CF5"/>
    <w:rPr>
      <w:rFonts w:ascii="Courier New" w:hAnsi="Courier New" w:cs="Courier New"/>
    </w:rPr>
  </w:style>
  <w:style w:type="character" w:customStyle="1" w:styleId="WW8Num32z2">
    <w:name w:val="WW8Num32z2"/>
    <w:rsid w:val="00006CF5"/>
    <w:rPr>
      <w:rFonts w:ascii="Wingdings" w:hAnsi="Wingdings" w:cs="Wingdings"/>
    </w:rPr>
  </w:style>
  <w:style w:type="character" w:customStyle="1" w:styleId="WW8Num32z3">
    <w:name w:val="WW8Num32z3"/>
    <w:rsid w:val="00006CF5"/>
    <w:rPr>
      <w:rFonts w:ascii="Symbol" w:hAnsi="Symbol" w:cs="Symbol"/>
    </w:rPr>
  </w:style>
  <w:style w:type="character" w:customStyle="1" w:styleId="FontStyle30">
    <w:name w:val="Font Style30"/>
    <w:rsid w:val="00006CF5"/>
    <w:rPr>
      <w:rFonts w:ascii="Times New Roman" w:hAnsi="Times New Roman" w:cs="Times New Roman"/>
      <w:sz w:val="28"/>
      <w:szCs w:val="28"/>
    </w:rPr>
  </w:style>
  <w:style w:type="paragraph" w:customStyle="1" w:styleId="318">
    <w:name w:val="Основной текст 31"/>
    <w:basedOn w:val="a3"/>
    <w:rsid w:val="00006CF5"/>
    <w:pPr>
      <w:suppressAutoHyphens/>
      <w:spacing w:after="120"/>
    </w:pPr>
    <w:rPr>
      <w:sz w:val="16"/>
      <w:szCs w:val="16"/>
      <w:lang w:eastAsia="zh-CN"/>
    </w:rPr>
  </w:style>
  <w:style w:type="paragraph" w:customStyle="1" w:styleId="219">
    <w:name w:val="Основной текст с отступом 21"/>
    <w:basedOn w:val="a3"/>
    <w:rsid w:val="00006CF5"/>
    <w:pPr>
      <w:suppressAutoHyphens/>
      <w:spacing w:after="120" w:line="480" w:lineRule="auto"/>
      <w:ind w:left="283"/>
    </w:pPr>
    <w:rPr>
      <w:lang w:eastAsia="zh-CN"/>
    </w:rPr>
  </w:style>
  <w:style w:type="paragraph" w:customStyle="1" w:styleId="afffffff2">
    <w:name w:val="Содержимое врезки"/>
    <w:basedOn w:val="a3"/>
    <w:rsid w:val="00006CF5"/>
    <w:pPr>
      <w:suppressAutoHyphens/>
    </w:pPr>
    <w:rPr>
      <w:lang w:eastAsia="zh-CN"/>
    </w:rPr>
  </w:style>
  <w:style w:type="paragraph" w:customStyle="1" w:styleId="text1">
    <w:name w:val="text1"/>
    <w:basedOn w:val="a3"/>
    <w:rsid w:val="00006CF5"/>
    <w:pPr>
      <w:spacing w:after="300"/>
    </w:pPr>
  </w:style>
  <w:style w:type="paragraph" w:styleId="afffffff3">
    <w:name w:val="TOC Heading"/>
    <w:basedOn w:val="11"/>
    <w:next w:val="a3"/>
    <w:qFormat/>
    <w:rsid w:val="00006CF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006CF5"/>
    <w:rPr>
      <w:rFonts w:ascii="Times New Roman" w:hAnsi="Times New Roman" w:cs="Times New Roman"/>
      <w:sz w:val="18"/>
      <w:szCs w:val="18"/>
    </w:rPr>
  </w:style>
  <w:style w:type="paragraph" w:customStyle="1" w:styleId="afffffff4">
    <w:name w:val="Базовый"/>
    <w:rsid w:val="00006CF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006CF5"/>
    <w:rPr>
      <w:rFonts w:cs="Times New Roman"/>
      <w:color w:val="0000FF"/>
      <w:u w:val="single"/>
    </w:rPr>
  </w:style>
  <w:style w:type="character" w:customStyle="1" w:styleId="textmaincenter">
    <w:name w:val="textmain_center"/>
    <w:rsid w:val="00006CF5"/>
  </w:style>
  <w:style w:type="character" w:customStyle="1" w:styleId="WW8Num2z3">
    <w:name w:val="WW8Num2z3"/>
    <w:rsid w:val="00006CF5"/>
  </w:style>
  <w:style w:type="character" w:customStyle="1" w:styleId="WW8Num2z4">
    <w:name w:val="WW8Num2z4"/>
    <w:rsid w:val="00006CF5"/>
  </w:style>
  <w:style w:type="character" w:customStyle="1" w:styleId="WW8Num2z5">
    <w:name w:val="WW8Num2z5"/>
    <w:rsid w:val="00006CF5"/>
  </w:style>
  <w:style w:type="character" w:customStyle="1" w:styleId="WW8Num2z6">
    <w:name w:val="WW8Num2z6"/>
    <w:rsid w:val="00006CF5"/>
  </w:style>
  <w:style w:type="character" w:customStyle="1" w:styleId="WW8Num2z7">
    <w:name w:val="WW8Num2z7"/>
    <w:rsid w:val="00006CF5"/>
  </w:style>
  <w:style w:type="character" w:customStyle="1" w:styleId="WW8Num2z8">
    <w:name w:val="WW8Num2z8"/>
    <w:rsid w:val="00006CF5"/>
  </w:style>
  <w:style w:type="character" w:customStyle="1" w:styleId="WW8Num3z4">
    <w:name w:val="WW8Num3z4"/>
    <w:rsid w:val="00006CF5"/>
  </w:style>
  <w:style w:type="character" w:customStyle="1" w:styleId="WW8Num3z5">
    <w:name w:val="WW8Num3z5"/>
    <w:rsid w:val="00006CF5"/>
  </w:style>
  <w:style w:type="character" w:customStyle="1" w:styleId="WW8Num3z6">
    <w:name w:val="WW8Num3z6"/>
    <w:rsid w:val="00006CF5"/>
  </w:style>
  <w:style w:type="character" w:customStyle="1" w:styleId="WW8Num3z7">
    <w:name w:val="WW8Num3z7"/>
    <w:rsid w:val="00006CF5"/>
  </w:style>
  <w:style w:type="character" w:customStyle="1" w:styleId="WW8Num3z8">
    <w:name w:val="WW8Num3z8"/>
    <w:rsid w:val="00006CF5"/>
  </w:style>
  <w:style w:type="paragraph" w:customStyle="1" w:styleId="LO-Normal">
    <w:name w:val="LO-Normal"/>
    <w:rsid w:val="00006CF5"/>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006CF5"/>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006CF5"/>
  </w:style>
  <w:style w:type="character" w:customStyle="1" w:styleId="afffffff6">
    <w:name w:val="Стиль Обычный"/>
    <w:rsid w:val="00006CF5"/>
    <w:rPr>
      <w:rFonts w:ascii="Times New Roman" w:hAnsi="Times New Roman"/>
      <w:sz w:val="24"/>
    </w:rPr>
  </w:style>
  <w:style w:type="paragraph" w:customStyle="1" w:styleId="2TimesNewRoman12">
    <w:name w:val="Стиль Заголовок 2 + Times New Roman 12 пт"/>
    <w:basedOn w:val="21"/>
    <w:rsid w:val="00006CF5"/>
    <w:rPr>
      <w:i w:val="0"/>
      <w:sz w:val="24"/>
      <w:lang w:eastAsia="ru-RU"/>
    </w:rPr>
  </w:style>
  <w:style w:type="paragraph" w:customStyle="1" w:styleId="afffffff7">
    <w:name w:val="Стиль Основной текст"/>
    <w:basedOn w:val="a3"/>
    <w:rsid w:val="00006CF5"/>
    <w:rPr>
      <w:szCs w:val="20"/>
    </w:rPr>
  </w:style>
  <w:style w:type="character" w:customStyle="1" w:styleId="1ffff2">
    <w:name w:val="Основной текст + Полужирный1"/>
    <w:rsid w:val="00006CF5"/>
    <w:rPr>
      <w:rFonts w:ascii="Times New Roman" w:hAnsi="Times New Roman" w:cs="Times New Roman"/>
      <w:b/>
      <w:bCs/>
      <w:sz w:val="20"/>
      <w:szCs w:val="20"/>
    </w:rPr>
  </w:style>
  <w:style w:type="paragraph" w:customStyle="1" w:styleId="319">
    <w:name w:val="Основной текст (3)1"/>
    <w:basedOn w:val="a3"/>
    <w:rsid w:val="00006CF5"/>
    <w:pPr>
      <w:shd w:val="clear" w:color="auto" w:fill="FFFFFF"/>
      <w:spacing w:before="300" w:after="180" w:line="240" w:lineRule="atLeast"/>
    </w:pPr>
    <w:rPr>
      <w:rFonts w:ascii="Garamond" w:hAnsi="Garamond"/>
    </w:rPr>
  </w:style>
  <w:style w:type="character" w:customStyle="1" w:styleId="48">
    <w:name w:val="Основной текст (4)"/>
    <w:link w:val="413"/>
    <w:rsid w:val="00006CF5"/>
    <w:rPr>
      <w:rFonts w:ascii="Garamond" w:hAnsi="Garamond"/>
      <w:sz w:val="24"/>
      <w:szCs w:val="24"/>
      <w:shd w:val="clear" w:color="auto" w:fill="FFFFFF"/>
    </w:rPr>
  </w:style>
  <w:style w:type="paragraph" w:customStyle="1" w:styleId="413">
    <w:name w:val="Основной текст (4)1"/>
    <w:basedOn w:val="a3"/>
    <w:link w:val="48"/>
    <w:rsid w:val="00006CF5"/>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006CF5"/>
    <w:rPr>
      <w:rFonts w:ascii="Garamond" w:hAnsi="Garamond"/>
      <w:sz w:val="24"/>
      <w:szCs w:val="24"/>
      <w:shd w:val="clear" w:color="auto" w:fill="FFFFFF"/>
    </w:rPr>
  </w:style>
  <w:style w:type="paragraph" w:customStyle="1" w:styleId="21a">
    <w:name w:val="Подпись к картинке (2)1"/>
    <w:basedOn w:val="a3"/>
    <w:link w:val="2fb"/>
    <w:rsid w:val="00006CF5"/>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006CF5"/>
    <w:rPr>
      <w:rFonts w:ascii="Garamond" w:hAnsi="Garamond"/>
      <w:b/>
      <w:bCs/>
      <w:sz w:val="18"/>
      <w:szCs w:val="18"/>
      <w:shd w:val="clear" w:color="auto" w:fill="FFFFFF"/>
    </w:rPr>
  </w:style>
  <w:style w:type="paragraph" w:customStyle="1" w:styleId="261">
    <w:name w:val="Основной текст (26)1"/>
    <w:basedOn w:val="a3"/>
    <w:link w:val="260"/>
    <w:uiPriority w:val="99"/>
    <w:rsid w:val="00006CF5"/>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006CF5"/>
    <w:rPr>
      <w:rFonts w:ascii="Century Schoolbook" w:hAnsi="Century Schoolbook"/>
      <w:shd w:val="clear" w:color="auto" w:fill="FFFFFF"/>
    </w:rPr>
  </w:style>
  <w:style w:type="paragraph" w:customStyle="1" w:styleId="5310">
    <w:name w:val="Основной текст (53)1"/>
    <w:basedOn w:val="a3"/>
    <w:link w:val="531"/>
    <w:rsid w:val="00006CF5"/>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006CF5"/>
    <w:rPr>
      <w:rFonts w:ascii="Century Schoolbook" w:hAnsi="Century Schoolbook"/>
      <w:sz w:val="26"/>
      <w:szCs w:val="26"/>
      <w:shd w:val="clear" w:color="auto" w:fill="FFFFFF"/>
    </w:rPr>
  </w:style>
  <w:style w:type="paragraph" w:customStyle="1" w:styleId="711">
    <w:name w:val="Основной текст (7)1"/>
    <w:basedOn w:val="a3"/>
    <w:link w:val="74"/>
    <w:rsid w:val="00006CF5"/>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006CF5"/>
    <w:rPr>
      <w:rFonts w:ascii="Trebuchet MS" w:hAnsi="Trebuchet MS"/>
      <w:b/>
      <w:bCs/>
      <w:sz w:val="14"/>
      <w:szCs w:val="14"/>
      <w:shd w:val="clear" w:color="auto" w:fill="FFFFFF"/>
    </w:rPr>
  </w:style>
  <w:style w:type="paragraph" w:customStyle="1" w:styleId="811">
    <w:name w:val="Основной текст (81)1"/>
    <w:basedOn w:val="a3"/>
    <w:link w:val="810"/>
    <w:rsid w:val="00006CF5"/>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006CF5"/>
    <w:rPr>
      <w:sz w:val="10"/>
      <w:szCs w:val="10"/>
      <w:shd w:val="clear" w:color="auto" w:fill="FFFFFF"/>
      <w:lang w:val="ru-RU" w:eastAsia="ru-RU"/>
    </w:rPr>
  </w:style>
  <w:style w:type="paragraph" w:customStyle="1" w:styleId="741">
    <w:name w:val="Основной текст (74)1"/>
    <w:basedOn w:val="a3"/>
    <w:link w:val="740"/>
    <w:rsid w:val="00006CF5"/>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006CF5"/>
    <w:rPr>
      <w:rFonts w:ascii="Garamond" w:hAnsi="Garamond"/>
      <w:sz w:val="10"/>
      <w:szCs w:val="10"/>
      <w:shd w:val="clear" w:color="auto" w:fill="FFFFFF"/>
      <w:lang w:val="ru-RU" w:eastAsia="ru-RU"/>
    </w:rPr>
  </w:style>
  <w:style w:type="paragraph" w:customStyle="1" w:styleId="271">
    <w:name w:val="Основной текст (27)1"/>
    <w:basedOn w:val="a3"/>
    <w:link w:val="270"/>
    <w:rsid w:val="00006CF5"/>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006CF5"/>
    <w:pPr>
      <w:ind w:firstLine="709"/>
      <w:jc w:val="both"/>
    </w:pPr>
    <w:rPr>
      <w:rFonts w:ascii="Verdana" w:hAnsi="Verdana"/>
      <w:bCs/>
      <w:sz w:val="20"/>
      <w:szCs w:val="20"/>
    </w:rPr>
  </w:style>
  <w:style w:type="character" w:customStyle="1" w:styleId="3f2">
    <w:name w:val="Основной текст3"/>
    <w:rsid w:val="00006CF5"/>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006CF5"/>
    <w:pPr>
      <w:spacing w:line="360" w:lineRule="auto"/>
    </w:pPr>
    <w:rPr>
      <w:szCs w:val="20"/>
    </w:rPr>
  </w:style>
  <w:style w:type="paragraph" w:customStyle="1" w:styleId="21b">
    <w:name w:val="Красная строка 21"/>
    <w:basedOn w:val="aff9"/>
    <w:rsid w:val="00006CF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006CF5"/>
    <w:rPr>
      <w:szCs w:val="20"/>
    </w:rPr>
  </w:style>
  <w:style w:type="paragraph" w:customStyle="1" w:styleId="Style100">
    <w:name w:val="Style10"/>
    <w:basedOn w:val="a3"/>
    <w:rsid w:val="00006CF5"/>
    <w:pPr>
      <w:widowControl w:val="0"/>
      <w:autoSpaceDE w:val="0"/>
      <w:autoSpaceDN w:val="0"/>
      <w:adjustRightInd w:val="0"/>
      <w:spacing w:line="321" w:lineRule="exact"/>
      <w:ind w:firstLine="485"/>
      <w:jc w:val="both"/>
    </w:pPr>
  </w:style>
  <w:style w:type="paragraph" w:customStyle="1" w:styleId="u">
    <w:name w:val="u"/>
    <w:basedOn w:val="a3"/>
    <w:rsid w:val="00006CF5"/>
    <w:pPr>
      <w:spacing w:before="100" w:beforeAutospacing="1" w:after="100" w:afterAutospacing="1"/>
    </w:pPr>
  </w:style>
  <w:style w:type="character" w:customStyle="1" w:styleId="FontStyle95">
    <w:name w:val="Font Style95"/>
    <w:rsid w:val="00006CF5"/>
    <w:rPr>
      <w:rFonts w:ascii="Times New Roman" w:hAnsi="Times New Roman" w:cs="Times New Roman"/>
      <w:sz w:val="22"/>
      <w:szCs w:val="22"/>
    </w:rPr>
  </w:style>
  <w:style w:type="character" w:customStyle="1" w:styleId="FontStyle94">
    <w:name w:val="Font Style94"/>
    <w:rsid w:val="00006CF5"/>
    <w:rPr>
      <w:rFonts w:ascii="Times New Roman" w:hAnsi="Times New Roman" w:cs="Times New Roman"/>
      <w:b/>
      <w:bCs/>
      <w:sz w:val="22"/>
      <w:szCs w:val="22"/>
    </w:rPr>
  </w:style>
  <w:style w:type="character" w:customStyle="1" w:styleId="FontStyle231">
    <w:name w:val="Font Style231"/>
    <w:rsid w:val="00006CF5"/>
    <w:rPr>
      <w:rFonts w:ascii="Times New Roman" w:hAnsi="Times New Roman" w:cs="Times New Roman"/>
      <w:sz w:val="26"/>
      <w:szCs w:val="26"/>
    </w:rPr>
  </w:style>
  <w:style w:type="character" w:customStyle="1" w:styleId="Heading1Char1">
    <w:name w:val="Heading 1 Char1"/>
    <w:aliases w:val="Знак Char1"/>
    <w:locked/>
    <w:rsid w:val="00006CF5"/>
    <w:rPr>
      <w:rFonts w:ascii="Times New Roman" w:hAnsi="Times New Roman" w:cs="Tahoma"/>
      <w:b/>
      <w:bCs/>
      <w:kern w:val="32"/>
      <w:sz w:val="32"/>
      <w:szCs w:val="32"/>
      <w:lang w:eastAsia="ru-RU"/>
    </w:rPr>
  </w:style>
  <w:style w:type="character" w:customStyle="1" w:styleId="news">
    <w:name w:val="news"/>
    <w:rsid w:val="00006CF5"/>
    <w:rPr>
      <w:rFonts w:ascii="Times New Roman" w:hAnsi="Times New Roman" w:cs="Times New Roman"/>
    </w:rPr>
  </w:style>
  <w:style w:type="character" w:customStyle="1" w:styleId="hl">
    <w:name w:val="hl"/>
    <w:rsid w:val="00006CF5"/>
    <w:rPr>
      <w:rFonts w:cs="Times New Roman"/>
    </w:rPr>
  </w:style>
  <w:style w:type="character" w:customStyle="1" w:styleId="DocumentMapChar">
    <w:name w:val="Document Map Char"/>
    <w:semiHidden/>
    <w:locked/>
    <w:rsid w:val="00006CF5"/>
    <w:rPr>
      <w:rFonts w:ascii="Tahoma" w:hAnsi="Tahoma" w:cs="Tahoma"/>
      <w:lang w:val="ru-RU" w:eastAsia="ru-RU" w:bidi="ar-SA"/>
    </w:rPr>
  </w:style>
  <w:style w:type="character" w:customStyle="1" w:styleId="BodyText3Char">
    <w:name w:val="Body Text 3 Char"/>
    <w:aliases w:val="Знак5 Char"/>
    <w:locked/>
    <w:rsid w:val="00006CF5"/>
    <w:rPr>
      <w:sz w:val="16"/>
      <w:szCs w:val="16"/>
      <w:lang w:val="ru-RU" w:eastAsia="ru-RU" w:bidi="ar-SA"/>
    </w:rPr>
  </w:style>
  <w:style w:type="character" w:customStyle="1" w:styleId="BalloonTextChar">
    <w:name w:val="Balloon Text Char"/>
    <w:locked/>
    <w:rsid w:val="00006CF5"/>
    <w:rPr>
      <w:rFonts w:ascii="Tahoma" w:hAnsi="Tahoma" w:cs="Tahoma"/>
      <w:sz w:val="16"/>
      <w:szCs w:val="16"/>
      <w:lang w:val="ru-RU" w:eastAsia="ru-RU" w:bidi="ar-SA"/>
    </w:rPr>
  </w:style>
  <w:style w:type="character" w:customStyle="1" w:styleId="FontStyle145">
    <w:name w:val="Font Style145"/>
    <w:rsid w:val="00006CF5"/>
    <w:rPr>
      <w:rFonts w:ascii="Times New Roman" w:hAnsi="Times New Roman" w:cs="Times New Roman"/>
      <w:color w:val="000000"/>
      <w:sz w:val="18"/>
      <w:szCs w:val="18"/>
    </w:rPr>
  </w:style>
  <w:style w:type="character" w:customStyle="1" w:styleId="FontStyle215">
    <w:name w:val="Font Style215"/>
    <w:rsid w:val="00006CF5"/>
    <w:rPr>
      <w:rFonts w:ascii="Times New Roman" w:hAnsi="Times New Roman" w:cs="Times New Roman"/>
      <w:b/>
      <w:bCs/>
      <w:color w:val="000000"/>
      <w:sz w:val="18"/>
      <w:szCs w:val="18"/>
    </w:rPr>
  </w:style>
  <w:style w:type="character" w:customStyle="1" w:styleId="FontStyle153">
    <w:name w:val="Font Style153"/>
    <w:rsid w:val="00006CF5"/>
    <w:rPr>
      <w:rFonts w:ascii="Times New Roman" w:hAnsi="Times New Roman" w:cs="Times New Roman"/>
      <w:i/>
      <w:iCs/>
      <w:color w:val="000000"/>
      <w:sz w:val="18"/>
      <w:szCs w:val="18"/>
    </w:rPr>
  </w:style>
  <w:style w:type="paragraph" w:customStyle="1" w:styleId="Style101">
    <w:name w:val="Style101"/>
    <w:basedOn w:val="a3"/>
    <w:rsid w:val="00006CF5"/>
    <w:pPr>
      <w:widowControl w:val="0"/>
      <w:suppressAutoHyphens/>
      <w:autoSpaceDE w:val="0"/>
      <w:spacing w:line="240" w:lineRule="atLeast"/>
    </w:pPr>
    <w:rPr>
      <w:sz w:val="20"/>
      <w:szCs w:val="20"/>
      <w:lang w:eastAsia="ar-SA"/>
    </w:rPr>
  </w:style>
  <w:style w:type="character" w:customStyle="1" w:styleId="FontStyle173">
    <w:name w:val="Font Style173"/>
    <w:rsid w:val="00006CF5"/>
    <w:rPr>
      <w:rFonts w:ascii="Times New Roman" w:hAnsi="Times New Roman" w:cs="Times New Roman"/>
      <w:i/>
      <w:iCs/>
      <w:color w:val="000000"/>
      <w:spacing w:val="20"/>
      <w:sz w:val="18"/>
      <w:szCs w:val="18"/>
    </w:rPr>
  </w:style>
  <w:style w:type="paragraph" w:customStyle="1" w:styleId="Style92">
    <w:name w:val="Style92"/>
    <w:basedOn w:val="a3"/>
    <w:rsid w:val="00006CF5"/>
    <w:pPr>
      <w:widowControl w:val="0"/>
      <w:suppressAutoHyphens/>
      <w:autoSpaceDE w:val="0"/>
      <w:spacing w:line="240" w:lineRule="atLeast"/>
    </w:pPr>
    <w:rPr>
      <w:sz w:val="20"/>
      <w:szCs w:val="20"/>
      <w:lang w:eastAsia="ar-SA"/>
    </w:rPr>
  </w:style>
  <w:style w:type="paragraph" w:customStyle="1" w:styleId="Style87">
    <w:name w:val="Style87"/>
    <w:basedOn w:val="a3"/>
    <w:rsid w:val="00006CF5"/>
    <w:pPr>
      <w:widowControl w:val="0"/>
      <w:suppressAutoHyphens/>
      <w:autoSpaceDE w:val="0"/>
      <w:spacing w:line="240" w:lineRule="atLeast"/>
    </w:pPr>
    <w:rPr>
      <w:sz w:val="20"/>
      <w:szCs w:val="20"/>
      <w:lang w:eastAsia="ar-SA"/>
    </w:rPr>
  </w:style>
  <w:style w:type="paragraph" w:customStyle="1" w:styleId="Style44">
    <w:name w:val="Style44"/>
    <w:basedOn w:val="a3"/>
    <w:rsid w:val="00006CF5"/>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006CF5"/>
    <w:rPr>
      <w:rFonts w:ascii="Arial" w:hAnsi="Arial" w:cs="Arial"/>
      <w:b/>
      <w:bCs/>
      <w:sz w:val="18"/>
      <w:szCs w:val="18"/>
    </w:rPr>
  </w:style>
  <w:style w:type="character" w:customStyle="1" w:styleId="FontStyle255">
    <w:name w:val="Font Style255"/>
    <w:rsid w:val="00006CF5"/>
    <w:rPr>
      <w:rFonts w:ascii="Times New Roman" w:hAnsi="Times New Roman" w:cs="Times New Roman"/>
      <w:b/>
      <w:bCs/>
      <w:i/>
      <w:iCs/>
      <w:sz w:val="20"/>
      <w:szCs w:val="20"/>
    </w:rPr>
  </w:style>
  <w:style w:type="character" w:customStyle="1" w:styleId="FontStyle256">
    <w:name w:val="Font Style256"/>
    <w:rsid w:val="00006CF5"/>
    <w:rPr>
      <w:rFonts w:ascii="Times New Roman" w:hAnsi="Times New Roman" w:cs="Times New Roman"/>
      <w:b/>
      <w:bCs/>
      <w:sz w:val="20"/>
      <w:szCs w:val="20"/>
    </w:rPr>
  </w:style>
  <w:style w:type="character" w:customStyle="1" w:styleId="FontStyle240">
    <w:name w:val="Font Style240"/>
    <w:rsid w:val="00006CF5"/>
    <w:rPr>
      <w:rFonts w:ascii="Times New Roman" w:hAnsi="Times New Roman" w:cs="Times New Roman"/>
      <w:sz w:val="18"/>
      <w:szCs w:val="18"/>
    </w:rPr>
  </w:style>
  <w:style w:type="character" w:customStyle="1" w:styleId="FontStyle253">
    <w:name w:val="Font Style253"/>
    <w:rsid w:val="00006CF5"/>
    <w:rPr>
      <w:rFonts w:ascii="Times New Roman" w:hAnsi="Times New Roman" w:cs="Times New Roman"/>
      <w:i/>
      <w:iCs/>
      <w:sz w:val="18"/>
      <w:szCs w:val="18"/>
    </w:rPr>
  </w:style>
  <w:style w:type="character" w:customStyle="1" w:styleId="FontStyle234">
    <w:name w:val="Font Style234"/>
    <w:rsid w:val="00006CF5"/>
    <w:rPr>
      <w:rFonts w:ascii="Arial" w:hAnsi="Arial" w:cs="Arial"/>
      <w:b/>
      <w:bCs/>
      <w:sz w:val="16"/>
      <w:szCs w:val="16"/>
    </w:rPr>
  </w:style>
  <w:style w:type="paragraph" w:customStyle="1" w:styleId="Style55">
    <w:name w:val="Style55"/>
    <w:basedOn w:val="a3"/>
    <w:rsid w:val="00006CF5"/>
    <w:pPr>
      <w:widowControl w:val="0"/>
      <w:autoSpaceDE w:val="0"/>
      <w:autoSpaceDN w:val="0"/>
      <w:adjustRightInd w:val="0"/>
    </w:pPr>
    <w:rPr>
      <w:rFonts w:ascii="Segoe UI" w:hAnsi="Segoe UI" w:cs="Segoe UI"/>
    </w:rPr>
  </w:style>
  <w:style w:type="paragraph" w:customStyle="1" w:styleId="Style69">
    <w:name w:val="Style69"/>
    <w:basedOn w:val="a3"/>
    <w:rsid w:val="00006CF5"/>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006CF5"/>
    <w:pPr>
      <w:widowControl w:val="0"/>
      <w:autoSpaceDE w:val="0"/>
      <w:autoSpaceDN w:val="0"/>
      <w:adjustRightInd w:val="0"/>
    </w:pPr>
    <w:rPr>
      <w:rFonts w:ascii="Segoe UI" w:hAnsi="Segoe UI" w:cs="Segoe UI"/>
    </w:rPr>
  </w:style>
  <w:style w:type="character" w:customStyle="1" w:styleId="FontStyle271">
    <w:name w:val="Font Style271"/>
    <w:rsid w:val="00006CF5"/>
    <w:rPr>
      <w:rFonts w:ascii="Arial" w:hAnsi="Arial" w:cs="Arial"/>
      <w:b/>
      <w:bCs/>
      <w:spacing w:val="-10"/>
      <w:sz w:val="18"/>
      <w:szCs w:val="18"/>
    </w:rPr>
  </w:style>
  <w:style w:type="character" w:customStyle="1" w:styleId="FontStyle38">
    <w:name w:val="Font Style38"/>
    <w:rsid w:val="00006CF5"/>
    <w:rPr>
      <w:rFonts w:ascii="Times New Roman" w:hAnsi="Times New Roman" w:cs="Times New Roman"/>
      <w:sz w:val="28"/>
      <w:szCs w:val="28"/>
    </w:rPr>
  </w:style>
  <w:style w:type="character" w:customStyle="1" w:styleId="FontStyle35">
    <w:name w:val="Font Style35"/>
    <w:rsid w:val="00006CF5"/>
    <w:rPr>
      <w:rFonts w:ascii="Times New Roman" w:hAnsi="Times New Roman" w:cs="Times New Roman"/>
      <w:sz w:val="26"/>
      <w:szCs w:val="26"/>
    </w:rPr>
  </w:style>
  <w:style w:type="paragraph" w:customStyle="1" w:styleId="Style15">
    <w:name w:val="Style15"/>
    <w:basedOn w:val="a3"/>
    <w:rsid w:val="00006CF5"/>
    <w:pPr>
      <w:widowControl w:val="0"/>
      <w:autoSpaceDE w:val="0"/>
      <w:autoSpaceDN w:val="0"/>
      <w:adjustRightInd w:val="0"/>
      <w:spacing w:line="482" w:lineRule="exact"/>
      <w:ind w:firstLine="701"/>
      <w:jc w:val="both"/>
    </w:pPr>
  </w:style>
  <w:style w:type="paragraph" w:customStyle="1" w:styleId="Style22">
    <w:name w:val="Style22"/>
    <w:basedOn w:val="a3"/>
    <w:rsid w:val="00006CF5"/>
    <w:pPr>
      <w:widowControl w:val="0"/>
      <w:autoSpaceDE w:val="0"/>
      <w:autoSpaceDN w:val="0"/>
      <w:adjustRightInd w:val="0"/>
      <w:spacing w:line="274" w:lineRule="exact"/>
    </w:pPr>
  </w:style>
  <w:style w:type="character" w:customStyle="1" w:styleId="citation">
    <w:name w:val="citation"/>
    <w:rsid w:val="00006CF5"/>
  </w:style>
  <w:style w:type="character" w:customStyle="1" w:styleId="xmlemitalic10">
    <w:name w:val="xmlemitalic1"/>
    <w:rsid w:val="00006CF5"/>
  </w:style>
  <w:style w:type="paragraph" w:customStyle="1" w:styleId="nospacing">
    <w:name w:val="nospacing"/>
    <w:basedOn w:val="a3"/>
    <w:rsid w:val="00006CF5"/>
    <w:pPr>
      <w:spacing w:before="100" w:beforeAutospacing="1" w:after="100" w:afterAutospacing="1"/>
    </w:pPr>
  </w:style>
  <w:style w:type="paragraph" w:customStyle="1" w:styleId="afffffff9">
    <w:name w:val="...... . ......."/>
    <w:basedOn w:val="Default"/>
    <w:next w:val="Default"/>
    <w:rsid w:val="00006CF5"/>
    <w:rPr>
      <w:color w:val="auto"/>
    </w:rPr>
  </w:style>
  <w:style w:type="paragraph" w:customStyle="1" w:styleId="PrilogRazd">
    <w:name w:val="Prilog Razd"/>
    <w:rsid w:val="00006CF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006CF5"/>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006CF5"/>
    <w:rPr>
      <w:rFonts w:ascii="Calibri" w:hAnsi="Calibri"/>
      <w:i/>
      <w:iCs/>
      <w:sz w:val="24"/>
      <w:szCs w:val="24"/>
      <w:lang w:val="ru-RU" w:eastAsia="en-US" w:bidi="ar-SA"/>
    </w:rPr>
  </w:style>
  <w:style w:type="character" w:customStyle="1" w:styleId="640">
    <w:name w:val="Знак Знак64"/>
    <w:locked/>
    <w:rsid w:val="00006CF5"/>
    <w:rPr>
      <w:b/>
      <w:bCs/>
      <w:sz w:val="28"/>
      <w:szCs w:val="28"/>
      <w:lang w:val="ru-RU" w:eastAsia="ru-RU" w:bidi="ar-SA"/>
    </w:rPr>
  </w:style>
  <w:style w:type="character" w:customStyle="1" w:styleId="FontStyle133">
    <w:name w:val="Font Style133"/>
    <w:rsid w:val="00006CF5"/>
    <w:rPr>
      <w:rFonts w:ascii="Times New Roman" w:hAnsi="Times New Roman" w:cs="Times New Roman"/>
      <w:i/>
      <w:iCs/>
      <w:sz w:val="18"/>
      <w:szCs w:val="18"/>
    </w:rPr>
  </w:style>
  <w:style w:type="character" w:customStyle="1" w:styleId="blk3">
    <w:name w:val="blk3"/>
    <w:rsid w:val="00006CF5"/>
    <w:rPr>
      <w:vanish w:val="0"/>
    </w:rPr>
  </w:style>
  <w:style w:type="paragraph" w:customStyle="1" w:styleId="afffffffa">
    <w:name w:val="Словарная статья"/>
    <w:basedOn w:val="a3"/>
    <w:next w:val="a3"/>
    <w:rsid w:val="00006CF5"/>
    <w:pPr>
      <w:autoSpaceDE w:val="0"/>
      <w:autoSpaceDN w:val="0"/>
      <w:adjustRightInd w:val="0"/>
      <w:ind w:left="170" w:right="118"/>
      <w:jc w:val="both"/>
    </w:pPr>
    <w:rPr>
      <w:rFonts w:ascii="Arial" w:hAnsi="Arial"/>
      <w:sz w:val="20"/>
      <w:szCs w:val="20"/>
    </w:rPr>
  </w:style>
  <w:style w:type="character" w:customStyle="1" w:styleId="FontStyle214">
    <w:name w:val="Font Style214"/>
    <w:rsid w:val="00006CF5"/>
    <w:rPr>
      <w:rFonts w:ascii="Trebuchet MS" w:hAnsi="Trebuchet MS" w:cs="Trebuchet MS"/>
      <w:b/>
      <w:bCs/>
      <w:color w:val="000000"/>
      <w:sz w:val="22"/>
      <w:szCs w:val="22"/>
    </w:rPr>
  </w:style>
  <w:style w:type="character" w:customStyle="1" w:styleId="afffffffb">
    <w:name w:val="Цветовое выделение"/>
    <w:rsid w:val="00006CF5"/>
    <w:rPr>
      <w:b/>
      <w:bCs/>
      <w:color w:val="000080"/>
      <w:sz w:val="22"/>
      <w:szCs w:val="22"/>
    </w:rPr>
  </w:style>
  <w:style w:type="character" w:customStyle="1" w:styleId="afffffffc">
    <w:name w:val="Гипертекстовая ссылка"/>
    <w:rsid w:val="00006CF5"/>
    <w:rPr>
      <w:b/>
      <w:bCs/>
      <w:color w:val="008000"/>
      <w:sz w:val="22"/>
      <w:szCs w:val="22"/>
      <w:u w:val="single"/>
    </w:rPr>
  </w:style>
  <w:style w:type="paragraph" w:customStyle="1" w:styleId="Tst1">
    <w:name w:val="Tst1"/>
    <w:basedOn w:val="a3"/>
    <w:rsid w:val="00006CF5"/>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006CF5"/>
    <w:rPr>
      <w:sz w:val="24"/>
      <w:lang w:val="ru-RU" w:eastAsia="ru-RU" w:bidi="ar-SA"/>
    </w:rPr>
  </w:style>
  <w:style w:type="character" w:customStyle="1" w:styleId="FontStyle816">
    <w:name w:val="Font Style816"/>
    <w:rsid w:val="00006CF5"/>
    <w:rPr>
      <w:rFonts w:ascii="Times New Roman" w:hAnsi="Times New Roman" w:cs="Times New Roman"/>
      <w:sz w:val="20"/>
      <w:szCs w:val="20"/>
    </w:rPr>
  </w:style>
  <w:style w:type="paragraph" w:customStyle="1" w:styleId="opredelenie">
    <w:name w:val="opredelenie"/>
    <w:basedOn w:val="a3"/>
    <w:rsid w:val="00006CF5"/>
    <w:pPr>
      <w:spacing w:before="100" w:beforeAutospacing="1" w:after="100" w:afterAutospacing="1"/>
    </w:pPr>
  </w:style>
  <w:style w:type="paragraph" w:customStyle="1" w:styleId="afffffffd">
    <w:name w:val="НУМ"/>
    <w:basedOn w:val="afff3"/>
    <w:next w:val="afff3"/>
    <w:rsid w:val="00006CF5"/>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006CF5"/>
    <w:rPr>
      <w:rFonts w:ascii="Cambria" w:eastAsia="Times New Roman" w:hAnsi="Cambria" w:cs="Times New Roman" w:hint="default"/>
      <w:b/>
      <w:bCs/>
      <w:color w:val="4F81BD"/>
      <w:sz w:val="26"/>
      <w:szCs w:val="26"/>
    </w:rPr>
  </w:style>
  <w:style w:type="character" w:customStyle="1" w:styleId="280">
    <w:name w:val="Знак Знак28"/>
    <w:locked/>
    <w:rsid w:val="00006CF5"/>
    <w:rPr>
      <w:b/>
      <w:bCs/>
      <w:lang w:val="ru-RU" w:eastAsia="ru-RU" w:bidi="ar-SA"/>
    </w:rPr>
  </w:style>
  <w:style w:type="paragraph" w:customStyle="1" w:styleId="afffffffe">
    <w:name w:val="ТЕМА"/>
    <w:basedOn w:val="a3"/>
    <w:rsid w:val="00006CF5"/>
    <w:pPr>
      <w:spacing w:after="60" w:line="264" w:lineRule="auto"/>
      <w:jc w:val="both"/>
    </w:pPr>
    <w:rPr>
      <w:rFonts w:ascii="Arial" w:hAnsi="Arial"/>
      <w:b/>
      <w:sz w:val="30"/>
    </w:rPr>
  </w:style>
  <w:style w:type="character" w:customStyle="1" w:styleId="3f3">
    <w:name w:val="Гиперссылка3"/>
    <w:rsid w:val="00006CF5"/>
    <w:rPr>
      <w:strike w:val="0"/>
      <w:dstrike w:val="0"/>
      <w:color w:val="2C437A"/>
      <w:u w:val="none"/>
    </w:rPr>
  </w:style>
  <w:style w:type="paragraph" w:customStyle="1" w:styleId="affffffff">
    <w:name w:val="Список М"/>
    <w:basedOn w:val="afff3"/>
    <w:rsid w:val="00006CF5"/>
    <w:pPr>
      <w:spacing w:before="0" w:beforeAutospacing="0" w:after="0" w:afterAutospacing="0" w:line="288" w:lineRule="auto"/>
      <w:jc w:val="both"/>
    </w:pPr>
    <w:rPr>
      <w:sz w:val="30"/>
      <w:szCs w:val="30"/>
      <w:lang w:bidi="ar-SA"/>
    </w:rPr>
  </w:style>
  <w:style w:type="character" w:customStyle="1" w:styleId="FontStyle31">
    <w:name w:val="Font Style31"/>
    <w:rsid w:val="00006CF5"/>
    <w:rPr>
      <w:rFonts w:ascii="Times New Roman" w:hAnsi="Times New Roman" w:cs="Times New Roman"/>
      <w:b/>
      <w:bCs/>
      <w:sz w:val="28"/>
      <w:szCs w:val="28"/>
    </w:rPr>
  </w:style>
  <w:style w:type="character" w:customStyle="1" w:styleId="480">
    <w:name w:val="Знак Знак48"/>
    <w:locked/>
    <w:rsid w:val="00006CF5"/>
    <w:rPr>
      <w:b/>
      <w:bCs/>
      <w:sz w:val="27"/>
      <w:szCs w:val="27"/>
      <w:lang w:val="ru-RU" w:eastAsia="ru-RU" w:bidi="ar-SA"/>
    </w:rPr>
  </w:style>
  <w:style w:type="character" w:customStyle="1" w:styleId="511">
    <w:name w:val="Знак5 Знак Знак1"/>
    <w:locked/>
    <w:rsid w:val="00006CF5"/>
    <w:rPr>
      <w:sz w:val="16"/>
      <w:szCs w:val="16"/>
      <w:lang w:val="ru-RU" w:eastAsia="ru-RU" w:bidi="ar-SA"/>
    </w:rPr>
  </w:style>
  <w:style w:type="table" w:customStyle="1" w:styleId="1ffff3">
    <w:name w:val="Сетка таблицы1"/>
    <w:basedOn w:val="a5"/>
    <w:rsid w:val="00006CF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006CF5"/>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006CF5"/>
    <w:rPr>
      <w:b/>
      <w:bCs/>
      <w:sz w:val="28"/>
      <w:szCs w:val="28"/>
      <w:lang w:val="ru-RU" w:eastAsia="ru-RU" w:bidi="ar-SA"/>
    </w:rPr>
  </w:style>
  <w:style w:type="character" w:customStyle="1" w:styleId="hl1">
    <w:name w:val="hl1"/>
    <w:rsid w:val="00006CF5"/>
    <w:rPr>
      <w:color w:val="4682B4"/>
    </w:rPr>
  </w:style>
  <w:style w:type="character" w:customStyle="1" w:styleId="font23">
    <w:name w:val="font23"/>
    <w:rsid w:val="00006CF5"/>
  </w:style>
  <w:style w:type="character" w:customStyle="1" w:styleId="texttext1">
    <w:name w:val="texttext1"/>
    <w:rsid w:val="00006CF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006CF5"/>
    <w:rPr>
      <w:rFonts w:ascii="Times New Roman" w:hAnsi="Times New Roman" w:cs="Times New Roman" w:hint="default"/>
      <w:b/>
      <w:bCs/>
      <w:sz w:val="24"/>
      <w:szCs w:val="24"/>
    </w:rPr>
  </w:style>
  <w:style w:type="character" w:customStyle="1" w:styleId="authorabout1">
    <w:name w:val="authorabout1"/>
    <w:rsid w:val="00006CF5"/>
    <w:rPr>
      <w:vanish w:val="0"/>
      <w:sz w:val="26"/>
      <w:szCs w:val="26"/>
    </w:rPr>
  </w:style>
  <w:style w:type="character" w:customStyle="1" w:styleId="authorabout">
    <w:name w:val="authorabout"/>
    <w:rsid w:val="00006CF5"/>
    <w:rPr>
      <w:rFonts w:ascii="Times New Roman" w:hAnsi="Times New Roman" w:cs="Times New Roman" w:hint="default"/>
    </w:rPr>
  </w:style>
  <w:style w:type="character" w:customStyle="1" w:styleId="textbf">
    <w:name w:val="textbf"/>
    <w:rsid w:val="00006CF5"/>
    <w:rPr>
      <w:rFonts w:cs="Times New Roman"/>
    </w:rPr>
  </w:style>
  <w:style w:type="character" w:customStyle="1" w:styleId="textit">
    <w:name w:val="textit"/>
    <w:rsid w:val="00006CF5"/>
    <w:rPr>
      <w:rFonts w:cs="Times New Roman"/>
    </w:rPr>
  </w:style>
  <w:style w:type="character" w:customStyle="1" w:styleId="textdoc1">
    <w:name w:val="textdoc1"/>
    <w:rsid w:val="00006CF5"/>
    <w:rPr>
      <w:rFonts w:cs="Times New Roman"/>
    </w:rPr>
  </w:style>
  <w:style w:type="paragraph" w:customStyle="1" w:styleId="textdoc">
    <w:name w:val="textdoc"/>
    <w:basedOn w:val="a3"/>
    <w:rsid w:val="00006CF5"/>
    <w:pPr>
      <w:spacing w:before="100" w:beforeAutospacing="1" w:after="100" w:afterAutospacing="1"/>
    </w:pPr>
  </w:style>
  <w:style w:type="paragraph" w:customStyle="1" w:styleId="msonormalcxsplast">
    <w:name w:val="msonormalcxsplast"/>
    <w:basedOn w:val="a3"/>
    <w:rsid w:val="00006CF5"/>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006CF5"/>
    <w:pPr>
      <w:spacing w:before="100" w:beforeAutospacing="1" w:after="100" w:afterAutospacing="1"/>
    </w:pPr>
    <w:rPr>
      <w:rFonts w:ascii="Arial" w:hAnsi="Arial" w:cs="Arial"/>
      <w:color w:val="000000"/>
      <w:sz w:val="20"/>
      <w:szCs w:val="20"/>
    </w:rPr>
  </w:style>
  <w:style w:type="character" w:customStyle="1" w:styleId="FontStyle52">
    <w:name w:val="Font Style52"/>
    <w:rsid w:val="00006CF5"/>
    <w:rPr>
      <w:rFonts w:ascii="Times New Roman" w:hAnsi="Times New Roman" w:cs="Times New Roman"/>
      <w:sz w:val="20"/>
      <w:szCs w:val="20"/>
    </w:rPr>
  </w:style>
  <w:style w:type="character" w:customStyle="1" w:styleId="t9">
    <w:name w:val="t9"/>
    <w:rsid w:val="00006CF5"/>
  </w:style>
  <w:style w:type="character" w:customStyle="1" w:styleId="t10">
    <w:name w:val="t10"/>
    <w:rsid w:val="00006CF5"/>
  </w:style>
  <w:style w:type="character" w:customStyle="1" w:styleId="snsep">
    <w:name w:val="snsep"/>
    <w:rsid w:val="00006CF5"/>
  </w:style>
  <w:style w:type="character" w:customStyle="1" w:styleId="FontStyle56">
    <w:name w:val="Font Style56"/>
    <w:rsid w:val="00006CF5"/>
    <w:rPr>
      <w:rFonts w:ascii="Times New Roman" w:hAnsi="Times New Roman" w:cs="Times New Roman"/>
      <w:sz w:val="22"/>
      <w:szCs w:val="22"/>
    </w:rPr>
  </w:style>
  <w:style w:type="paragraph" w:customStyle="1" w:styleId="normalrus">
    <w:name w:val="normalrus"/>
    <w:basedOn w:val="a3"/>
    <w:rsid w:val="00006CF5"/>
    <w:pPr>
      <w:spacing w:before="100" w:beforeAutospacing="1" w:after="100" w:afterAutospacing="1"/>
    </w:pPr>
  </w:style>
  <w:style w:type="paragraph" w:customStyle="1" w:styleId="listnum">
    <w:name w:val="listnum"/>
    <w:basedOn w:val="a3"/>
    <w:rsid w:val="00006CF5"/>
    <w:pPr>
      <w:spacing w:before="100" w:beforeAutospacing="1" w:after="100" w:afterAutospacing="1"/>
    </w:pPr>
  </w:style>
  <w:style w:type="character" w:customStyle="1" w:styleId="bold">
    <w:name w:val="bold"/>
    <w:rsid w:val="00006CF5"/>
    <w:rPr>
      <w:rFonts w:cs="Times New Roman"/>
    </w:rPr>
  </w:style>
  <w:style w:type="character" w:customStyle="1" w:styleId="133">
    <w:name w:val="табл_заголовок_13 Знак"/>
    <w:link w:val="134"/>
    <w:locked/>
    <w:rsid w:val="00006CF5"/>
    <w:rPr>
      <w:b/>
      <w:bCs/>
      <w:sz w:val="26"/>
      <w:lang w:eastAsia="ru-RU"/>
    </w:rPr>
  </w:style>
  <w:style w:type="paragraph" w:customStyle="1" w:styleId="134">
    <w:name w:val="табл_заголовок_13"/>
    <w:basedOn w:val="a3"/>
    <w:link w:val="133"/>
    <w:rsid w:val="00006CF5"/>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006CF5"/>
    <w:rPr>
      <w:rFonts w:ascii="Courier New" w:eastAsia="Calibri" w:hAnsi="Courier New"/>
      <w:sz w:val="20"/>
      <w:szCs w:val="20"/>
    </w:rPr>
  </w:style>
  <w:style w:type="paragraph" w:customStyle="1" w:styleId="a0cxspmiddle">
    <w:name w:val="a0cxspmiddle"/>
    <w:basedOn w:val="a3"/>
    <w:rsid w:val="00006CF5"/>
    <w:pPr>
      <w:spacing w:before="100" w:beforeAutospacing="1" w:after="100" w:afterAutospacing="1"/>
    </w:pPr>
  </w:style>
  <w:style w:type="character" w:customStyle="1" w:styleId="wrc131">
    <w:name w:val="wrc131"/>
    <w:rsid w:val="00006CF5"/>
    <w:rPr>
      <w:vanish/>
    </w:rPr>
  </w:style>
  <w:style w:type="character" w:customStyle="1" w:styleId="mw-editsection">
    <w:name w:val="mw-editsection"/>
    <w:rsid w:val="00006CF5"/>
  </w:style>
  <w:style w:type="character" w:customStyle="1" w:styleId="num0">
    <w:name w:val="num0"/>
    <w:rsid w:val="00006CF5"/>
  </w:style>
  <w:style w:type="paragraph" w:customStyle="1" w:styleId="c3">
    <w:name w:val="c3"/>
    <w:basedOn w:val="a3"/>
    <w:rsid w:val="00006CF5"/>
    <w:pPr>
      <w:spacing w:before="100" w:beforeAutospacing="1" w:after="100" w:afterAutospacing="1"/>
    </w:pPr>
  </w:style>
  <w:style w:type="character" w:customStyle="1" w:styleId="c4">
    <w:name w:val="c4"/>
    <w:rsid w:val="00006CF5"/>
  </w:style>
  <w:style w:type="paragraph" w:customStyle="1" w:styleId="HTML12">
    <w:name w:val="Стандартный HTML1"/>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006CF5"/>
    <w:rPr>
      <w:rFonts w:cs="Times New Roman"/>
    </w:rPr>
  </w:style>
  <w:style w:type="character" w:customStyle="1" w:styleId="BalloonTextChar1">
    <w:name w:val="Balloon Text Char1"/>
    <w:locked/>
    <w:rsid w:val="00006CF5"/>
    <w:rPr>
      <w:rFonts w:cs="Times New Roman"/>
      <w:sz w:val="2"/>
    </w:rPr>
  </w:style>
  <w:style w:type="character" w:customStyle="1" w:styleId="highlight">
    <w:name w:val="highlight"/>
    <w:rsid w:val="00006CF5"/>
    <w:rPr>
      <w:rFonts w:cs="Times New Roman"/>
    </w:rPr>
  </w:style>
  <w:style w:type="character" w:customStyle="1" w:styleId="style80">
    <w:name w:val="style8"/>
    <w:rsid w:val="00006CF5"/>
    <w:rPr>
      <w:rFonts w:cs="Times New Roman"/>
    </w:rPr>
  </w:style>
  <w:style w:type="character" w:customStyle="1" w:styleId="b-serp-itemtextpassage">
    <w:name w:val="b-serp-item__text_passage"/>
    <w:rsid w:val="00006CF5"/>
    <w:rPr>
      <w:rFonts w:cs="Times New Roman"/>
    </w:rPr>
  </w:style>
  <w:style w:type="character" w:customStyle="1" w:styleId="postbody">
    <w:name w:val="postbody"/>
    <w:rsid w:val="00006CF5"/>
    <w:rPr>
      <w:rFonts w:cs="Times New Roman"/>
    </w:rPr>
  </w:style>
  <w:style w:type="paragraph" w:customStyle="1" w:styleId="ptx2">
    <w:name w:val="ptx2"/>
    <w:basedOn w:val="a3"/>
    <w:rsid w:val="00006CF5"/>
    <w:pPr>
      <w:spacing w:before="100" w:beforeAutospacing="1" w:after="100" w:afterAutospacing="1"/>
    </w:pPr>
  </w:style>
  <w:style w:type="character" w:customStyle="1" w:styleId="512">
    <w:name w:val="Заголовок 5 Знак1"/>
    <w:locked/>
    <w:rsid w:val="00006CF5"/>
    <w:rPr>
      <w:b/>
      <w:bCs/>
      <w:i/>
      <w:iCs/>
      <w:sz w:val="26"/>
      <w:szCs w:val="26"/>
    </w:rPr>
  </w:style>
  <w:style w:type="character" w:customStyle="1" w:styleId="affffffff0">
    <w:name w:val="Выделение жирным"/>
    <w:rsid w:val="00006CF5"/>
    <w:rPr>
      <w:b/>
    </w:rPr>
  </w:style>
  <w:style w:type="character" w:customStyle="1" w:styleId="ListLabel1">
    <w:name w:val="ListLabel 1"/>
    <w:rsid w:val="00006CF5"/>
    <w:rPr>
      <w:color w:val="000000"/>
      <w:spacing w:val="0"/>
      <w:position w:val="0"/>
      <w:sz w:val="20"/>
      <w:u w:val="none"/>
      <w:vertAlign w:val="baseline"/>
    </w:rPr>
  </w:style>
  <w:style w:type="character" w:customStyle="1" w:styleId="ListLabel2">
    <w:name w:val="ListLabel 2"/>
    <w:rsid w:val="00006CF5"/>
  </w:style>
  <w:style w:type="character" w:customStyle="1" w:styleId="ListLabel3">
    <w:name w:val="ListLabel 3"/>
    <w:rsid w:val="00006CF5"/>
    <w:rPr>
      <w:b/>
    </w:rPr>
  </w:style>
  <w:style w:type="character" w:customStyle="1" w:styleId="ListLabel4">
    <w:name w:val="ListLabel 4"/>
    <w:rsid w:val="00006CF5"/>
  </w:style>
  <w:style w:type="character" w:customStyle="1" w:styleId="ListLabel5">
    <w:name w:val="ListLabel 5"/>
    <w:rsid w:val="00006CF5"/>
    <w:rPr>
      <w:color w:val="00000A"/>
    </w:rPr>
  </w:style>
  <w:style w:type="character" w:customStyle="1" w:styleId="ListLabel6">
    <w:name w:val="ListLabel 6"/>
    <w:rsid w:val="00006CF5"/>
    <w:rPr>
      <w:sz w:val="20"/>
    </w:rPr>
  </w:style>
  <w:style w:type="character" w:customStyle="1" w:styleId="2fe">
    <w:name w:val="Название Знак2"/>
    <w:locked/>
    <w:rsid w:val="00006CF5"/>
    <w:rPr>
      <w:rFonts w:cs="Mangal"/>
      <w:i/>
      <w:iCs/>
      <w:color w:val="00000A"/>
      <w:sz w:val="24"/>
      <w:szCs w:val="24"/>
    </w:rPr>
  </w:style>
  <w:style w:type="character" w:customStyle="1" w:styleId="2ff">
    <w:name w:val="Схема документа Знак2"/>
    <w:locked/>
    <w:rsid w:val="00006CF5"/>
    <w:rPr>
      <w:rFonts w:ascii="Tahoma" w:hAnsi="Tahoma" w:cs="Tahoma"/>
      <w:color w:val="00000A"/>
      <w:shd w:val="clear" w:color="auto" w:fill="000080"/>
    </w:rPr>
  </w:style>
  <w:style w:type="character" w:customStyle="1" w:styleId="322">
    <w:name w:val="Основной текст с отступом 3 Знак2"/>
    <w:semiHidden/>
    <w:locked/>
    <w:rsid w:val="00006CF5"/>
    <w:rPr>
      <w:color w:val="00000A"/>
      <w:sz w:val="16"/>
      <w:szCs w:val="16"/>
      <w:lang w:val="ru-RU" w:eastAsia="ru-RU" w:bidi="ar-SA"/>
    </w:rPr>
  </w:style>
  <w:style w:type="character" w:customStyle="1" w:styleId="2ff0">
    <w:name w:val="Нижний колонтитул Знак2"/>
    <w:locked/>
    <w:rsid w:val="00006CF5"/>
    <w:rPr>
      <w:sz w:val="24"/>
      <w:szCs w:val="24"/>
    </w:rPr>
  </w:style>
  <w:style w:type="character" w:customStyle="1" w:styleId="2ff1">
    <w:name w:val="Текст выноски Знак2"/>
    <w:locked/>
    <w:rsid w:val="00006CF5"/>
    <w:rPr>
      <w:rFonts w:ascii="Tahoma" w:hAnsi="Tahoma"/>
      <w:color w:val="00000A"/>
      <w:sz w:val="16"/>
      <w:szCs w:val="16"/>
    </w:rPr>
  </w:style>
  <w:style w:type="character" w:customStyle="1" w:styleId="HTML20">
    <w:name w:val="Стандартный HTML Знак2"/>
    <w:locked/>
    <w:rsid w:val="00006CF5"/>
    <w:rPr>
      <w:rFonts w:ascii="Courier New" w:hAnsi="Courier New" w:cs="Courier New"/>
      <w:color w:val="00000A"/>
    </w:rPr>
  </w:style>
  <w:style w:type="character" w:customStyle="1" w:styleId="226">
    <w:name w:val="Основной текст 2 Знак2"/>
    <w:locked/>
    <w:rsid w:val="00006CF5"/>
    <w:rPr>
      <w:sz w:val="24"/>
      <w:szCs w:val="24"/>
    </w:rPr>
  </w:style>
  <w:style w:type="paragraph" w:customStyle="1" w:styleId="affffffff1">
    <w:name w:val="Заглавие"/>
    <w:basedOn w:val="afffffff4"/>
    <w:rsid w:val="00006CF5"/>
    <w:pPr>
      <w:jc w:val="center"/>
    </w:pPr>
    <w:rPr>
      <w:sz w:val="20"/>
      <w:szCs w:val="20"/>
    </w:rPr>
  </w:style>
  <w:style w:type="table" w:customStyle="1" w:styleId="119">
    <w:name w:val="Сетка таблицы11"/>
    <w:basedOn w:val="a5"/>
    <w:rsid w:val="00006CF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006CF5"/>
    <w:rPr>
      <w:b/>
      <w:bCs/>
      <w:sz w:val="22"/>
      <w:szCs w:val="22"/>
      <w:lang w:val="ru-RU" w:eastAsia="ru-RU" w:bidi="ar-SA"/>
    </w:rPr>
  </w:style>
  <w:style w:type="character" w:customStyle="1" w:styleId="420">
    <w:name w:val="Знак Знак42"/>
    <w:rsid w:val="00006CF5"/>
    <w:rPr>
      <w:sz w:val="24"/>
      <w:szCs w:val="24"/>
      <w:lang w:val="ru-RU" w:eastAsia="ru-RU" w:bidi="ar-SA"/>
    </w:rPr>
  </w:style>
  <w:style w:type="character" w:customStyle="1" w:styleId="ft1834">
    <w:name w:val="ft1834"/>
    <w:rsid w:val="00006CF5"/>
  </w:style>
  <w:style w:type="character" w:customStyle="1" w:styleId="ft1846">
    <w:name w:val="ft1846"/>
    <w:rsid w:val="00006CF5"/>
  </w:style>
  <w:style w:type="character" w:customStyle="1" w:styleId="ft1850">
    <w:name w:val="ft1850"/>
    <w:rsid w:val="00006CF5"/>
  </w:style>
  <w:style w:type="character" w:customStyle="1" w:styleId="ft1994">
    <w:name w:val="ft1994"/>
    <w:rsid w:val="00006CF5"/>
  </w:style>
  <w:style w:type="character" w:customStyle="1" w:styleId="ft2006">
    <w:name w:val="ft2006"/>
    <w:rsid w:val="00006CF5"/>
  </w:style>
  <w:style w:type="character" w:customStyle="1" w:styleId="ft2181">
    <w:name w:val="ft2181"/>
    <w:rsid w:val="00006CF5"/>
  </w:style>
  <w:style w:type="character" w:customStyle="1" w:styleId="ft2193">
    <w:name w:val="ft2193"/>
    <w:rsid w:val="00006CF5"/>
  </w:style>
  <w:style w:type="character" w:customStyle="1" w:styleId="ft2205">
    <w:name w:val="ft2205"/>
    <w:rsid w:val="00006CF5"/>
  </w:style>
  <w:style w:type="character" w:customStyle="1" w:styleId="ft2213">
    <w:name w:val="ft2213"/>
    <w:rsid w:val="00006CF5"/>
  </w:style>
  <w:style w:type="paragraph" w:customStyle="1" w:styleId="-10-11">
    <w:name w:val="А-10-11"/>
    <w:basedOn w:val="a3"/>
    <w:rsid w:val="00006CF5"/>
    <w:pPr>
      <w:spacing w:line="233" w:lineRule="exact"/>
      <w:ind w:firstLine="397"/>
      <w:jc w:val="both"/>
    </w:pPr>
    <w:rPr>
      <w:sz w:val="20"/>
      <w:szCs w:val="20"/>
    </w:rPr>
  </w:style>
  <w:style w:type="paragraph" w:customStyle="1" w:styleId="Lang">
    <w:name w:val="Lang"/>
    <w:basedOn w:val="a3"/>
    <w:rsid w:val="00006CF5"/>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006CF5"/>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006CF5"/>
    <w:pPr>
      <w:suppressAutoHyphens/>
      <w:jc w:val="center"/>
    </w:pPr>
    <w:rPr>
      <w:sz w:val="26"/>
      <w:lang w:eastAsia="ar-SA"/>
    </w:rPr>
  </w:style>
  <w:style w:type="paragraph" w:customStyle="1" w:styleId="2ff2">
    <w:name w:val="Заголовок_2"/>
    <w:basedOn w:val="a3"/>
    <w:rsid w:val="00006CF5"/>
    <w:pPr>
      <w:spacing w:line="360" w:lineRule="auto"/>
      <w:jc w:val="both"/>
    </w:pPr>
    <w:rPr>
      <w:rFonts w:ascii="Arial" w:hAnsi="Arial"/>
      <w:b/>
      <w:i/>
      <w:sz w:val="28"/>
      <w:szCs w:val="20"/>
    </w:rPr>
  </w:style>
  <w:style w:type="paragraph" w:customStyle="1" w:styleId="affffffff2">
    <w:name w:val="Абзац_СУБД"/>
    <w:basedOn w:val="a3"/>
    <w:rsid w:val="00006CF5"/>
    <w:pPr>
      <w:spacing w:line="360" w:lineRule="auto"/>
      <w:ind w:firstLine="720"/>
      <w:jc w:val="both"/>
    </w:pPr>
    <w:rPr>
      <w:rFonts w:ascii="Arial" w:hAnsi="Arial"/>
      <w:sz w:val="28"/>
      <w:szCs w:val="20"/>
    </w:rPr>
  </w:style>
  <w:style w:type="character" w:customStyle="1" w:styleId="f1">
    <w:name w:val="f1"/>
    <w:rsid w:val="00006CF5"/>
    <w:rPr>
      <w:rFonts w:cs="Times New Roman"/>
    </w:rPr>
  </w:style>
  <w:style w:type="paragraph" w:customStyle="1" w:styleId="075">
    <w:name w:val="Стиль Нумерованный список + сверху: (одинарная Авто  075 пт лини..."/>
    <w:basedOn w:val="a2"/>
    <w:rsid w:val="00006CF5"/>
    <w:pPr>
      <w:numPr>
        <w:numId w:val="0"/>
      </w:numPr>
      <w:tabs>
        <w:tab w:val="left" w:pos="720"/>
        <w:tab w:val="left" w:pos="1354"/>
      </w:tabs>
      <w:ind w:left="360" w:hanging="360"/>
    </w:pPr>
    <w:rPr>
      <w:sz w:val="24"/>
      <w:lang w:eastAsia="ru-RU"/>
    </w:rPr>
  </w:style>
  <w:style w:type="paragraph" w:customStyle="1" w:styleId="4a">
    <w:name w:val="Обычный4"/>
    <w:rsid w:val="00006CF5"/>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006CF5"/>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006CF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006CF5"/>
  </w:style>
  <w:style w:type="character" w:customStyle="1" w:styleId="ft776">
    <w:name w:val="ft776"/>
    <w:rsid w:val="00006CF5"/>
  </w:style>
  <w:style w:type="character" w:customStyle="1" w:styleId="ft431">
    <w:name w:val="ft431"/>
    <w:rsid w:val="00006CF5"/>
  </w:style>
  <w:style w:type="character" w:customStyle="1" w:styleId="ft793">
    <w:name w:val="ft793"/>
    <w:rsid w:val="00006CF5"/>
  </w:style>
  <w:style w:type="character" w:customStyle="1" w:styleId="ft802">
    <w:name w:val="ft802"/>
    <w:rsid w:val="00006CF5"/>
  </w:style>
  <w:style w:type="character" w:customStyle="1" w:styleId="ft890">
    <w:name w:val="ft890"/>
    <w:rsid w:val="00006CF5"/>
  </w:style>
  <w:style w:type="character" w:customStyle="1" w:styleId="ft904">
    <w:name w:val="ft904"/>
    <w:rsid w:val="00006CF5"/>
  </w:style>
  <w:style w:type="character" w:customStyle="1" w:styleId="ft914">
    <w:name w:val="ft914"/>
    <w:rsid w:val="00006CF5"/>
  </w:style>
  <w:style w:type="character" w:customStyle="1" w:styleId="HTMLPreformattedChar">
    <w:name w:val="HTML Preformatted Char"/>
    <w:locked/>
    <w:rsid w:val="00006CF5"/>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006CF5"/>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006CF5"/>
    <w:pPr>
      <w:keepNext/>
      <w:outlineLvl w:val="2"/>
    </w:pPr>
    <w:rPr>
      <w:rFonts w:eastAsia="Calibri"/>
      <w:szCs w:val="20"/>
    </w:rPr>
  </w:style>
  <w:style w:type="character" w:customStyle="1" w:styleId="review-h52">
    <w:name w:val="review-h52"/>
    <w:rsid w:val="00006CF5"/>
    <w:rPr>
      <w:rFonts w:cs="Times New Roman"/>
      <w:b/>
      <w:bCs/>
      <w:color w:val="004080"/>
      <w:sz w:val="18"/>
      <w:szCs w:val="18"/>
      <w:u w:val="none"/>
    </w:rPr>
  </w:style>
  <w:style w:type="character" w:customStyle="1" w:styleId="BodyText2Char">
    <w:name w:val="Body Text 2 Char"/>
    <w:locked/>
    <w:rsid w:val="00006CF5"/>
    <w:rPr>
      <w:rFonts w:ascii="Calibri" w:hAnsi="Calibri"/>
      <w:sz w:val="22"/>
      <w:szCs w:val="22"/>
      <w:lang w:val="ru-RU" w:eastAsia="ru-RU" w:bidi="ar-SA"/>
    </w:rPr>
  </w:style>
  <w:style w:type="paragraph" w:customStyle="1" w:styleId="1TimesNewRoman12">
    <w:name w:val="Стиль Загол. 1 ур. + Times New Roman 12 пт"/>
    <w:basedOn w:val="a3"/>
    <w:rsid w:val="00006CF5"/>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006CF5"/>
    <w:rPr>
      <w:sz w:val="24"/>
      <w:szCs w:val="24"/>
      <w:lang w:val="ru-RU" w:eastAsia="ru-RU" w:bidi="ar-SA"/>
    </w:rPr>
  </w:style>
  <w:style w:type="character" w:customStyle="1" w:styleId="BodyText2Char1">
    <w:name w:val="Body Text 2 Char1"/>
    <w:semiHidden/>
    <w:locked/>
    <w:rsid w:val="00006CF5"/>
    <w:rPr>
      <w:rFonts w:ascii="Calibri" w:hAnsi="Calibri"/>
      <w:lang w:val="ru-RU" w:eastAsia="ru-RU" w:bidi="ar-SA"/>
    </w:rPr>
  </w:style>
  <w:style w:type="paragraph" w:customStyle="1" w:styleId="affffffff3">
    <w:name w:val="НаКурсач"/>
    <w:basedOn w:val="a3"/>
    <w:rsid w:val="00006CF5"/>
    <w:pPr>
      <w:spacing w:line="312" w:lineRule="auto"/>
      <w:jc w:val="both"/>
    </w:pPr>
    <w:rPr>
      <w:sz w:val="28"/>
    </w:rPr>
  </w:style>
  <w:style w:type="character" w:customStyle="1" w:styleId="Heading8Char">
    <w:name w:val="Heading 8 Char"/>
    <w:semiHidden/>
    <w:locked/>
    <w:rsid w:val="00006CF5"/>
    <w:rPr>
      <w:rFonts w:ascii="Cambria" w:hAnsi="Cambria"/>
      <w:color w:val="404040"/>
      <w:lang w:val="ru-RU" w:eastAsia="ru-RU" w:bidi="ar-SA"/>
    </w:rPr>
  </w:style>
  <w:style w:type="character" w:customStyle="1" w:styleId="a10">
    <w:name w:val="a1"/>
    <w:rsid w:val="00006CF5"/>
    <w:rPr>
      <w:rFonts w:cs="Times New Roman"/>
    </w:rPr>
  </w:style>
  <w:style w:type="character" w:customStyle="1" w:styleId="94">
    <w:name w:val="Знак Знак9"/>
    <w:locked/>
    <w:rsid w:val="00006CF5"/>
    <w:rPr>
      <w:sz w:val="16"/>
      <w:szCs w:val="16"/>
      <w:lang w:val="ru-RU" w:eastAsia="ar-SA" w:bidi="ar-SA"/>
    </w:rPr>
  </w:style>
  <w:style w:type="character" w:customStyle="1" w:styleId="136">
    <w:name w:val="Знак Знак13"/>
    <w:locked/>
    <w:rsid w:val="00006CF5"/>
    <w:rPr>
      <w:b/>
      <w:bCs/>
      <w:sz w:val="27"/>
      <w:szCs w:val="27"/>
      <w:lang w:val="ru-RU" w:eastAsia="ru-RU" w:bidi="ar-SA"/>
    </w:rPr>
  </w:style>
  <w:style w:type="character" w:customStyle="1" w:styleId="1ffff5">
    <w:name w:val="Сильное выделение1"/>
    <w:rsid w:val="00006CF5"/>
    <w:rPr>
      <w:b/>
    </w:rPr>
  </w:style>
  <w:style w:type="paragraph" w:customStyle="1" w:styleId="HTML13">
    <w:name w:val="Стандартный HTML1"/>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006CF5"/>
    <w:rPr>
      <w:rFonts w:ascii="Arial" w:hAnsi="Arial" w:cs="Arial"/>
      <w:b/>
      <w:bCs/>
      <w:kern w:val="32"/>
      <w:sz w:val="32"/>
      <w:szCs w:val="32"/>
    </w:rPr>
  </w:style>
  <w:style w:type="character" w:customStyle="1" w:styleId="31a">
    <w:name w:val="Знак Знак31"/>
    <w:rsid w:val="00006CF5"/>
    <w:rPr>
      <w:rFonts w:ascii="Arial" w:hAnsi="Arial" w:cs="Arial"/>
      <w:b/>
      <w:bCs/>
      <w:sz w:val="26"/>
      <w:szCs w:val="26"/>
    </w:rPr>
  </w:style>
  <w:style w:type="character" w:customStyle="1" w:styleId="227">
    <w:name w:val="Знак Знак22"/>
    <w:rsid w:val="00006CF5"/>
    <w:rPr>
      <w:sz w:val="24"/>
      <w:szCs w:val="24"/>
    </w:rPr>
  </w:style>
  <w:style w:type="character" w:customStyle="1" w:styleId="300">
    <w:name w:val="Знак Знак30"/>
    <w:rsid w:val="00006CF5"/>
    <w:rPr>
      <w:b/>
      <w:bCs/>
      <w:sz w:val="28"/>
      <w:szCs w:val="28"/>
    </w:rPr>
  </w:style>
  <w:style w:type="character" w:customStyle="1" w:styleId="262">
    <w:name w:val="Знак Знак26"/>
    <w:rsid w:val="00006CF5"/>
    <w:rPr>
      <w:rFonts w:ascii="Calibri" w:hAnsi="Calibri"/>
      <w:i/>
      <w:iCs/>
      <w:sz w:val="24"/>
      <w:szCs w:val="24"/>
      <w:lang w:eastAsia="en-US"/>
    </w:rPr>
  </w:style>
  <w:style w:type="character" w:customStyle="1" w:styleId="200">
    <w:name w:val="Знак Знак20"/>
    <w:rsid w:val="00006CF5"/>
    <w:rPr>
      <w:sz w:val="16"/>
      <w:szCs w:val="16"/>
    </w:rPr>
  </w:style>
  <w:style w:type="character" w:customStyle="1" w:styleId="190">
    <w:name w:val="Знак Знак19"/>
    <w:rsid w:val="00006CF5"/>
    <w:rPr>
      <w:sz w:val="16"/>
      <w:szCs w:val="16"/>
    </w:rPr>
  </w:style>
  <w:style w:type="character" w:customStyle="1" w:styleId="250">
    <w:name w:val="Знак Знак25"/>
    <w:rsid w:val="00006CF5"/>
    <w:rPr>
      <w:sz w:val="24"/>
    </w:rPr>
  </w:style>
  <w:style w:type="paragraph" w:customStyle="1" w:styleId="324">
    <w:name w:val="Основной текст 32"/>
    <w:basedOn w:val="a3"/>
    <w:rsid w:val="00006CF5"/>
    <w:pPr>
      <w:overflowPunct w:val="0"/>
      <w:autoSpaceDE w:val="0"/>
      <w:autoSpaceDN w:val="0"/>
      <w:adjustRightInd w:val="0"/>
      <w:jc w:val="center"/>
      <w:textAlignment w:val="baseline"/>
    </w:pPr>
    <w:rPr>
      <w:b/>
      <w:sz w:val="32"/>
      <w:szCs w:val="20"/>
    </w:rPr>
  </w:style>
  <w:style w:type="character" w:customStyle="1" w:styleId="82">
    <w:name w:val="Знак Знак8"/>
    <w:rsid w:val="00006CF5"/>
    <w:rPr>
      <w:rFonts w:ascii="Arial" w:hAnsi="Arial" w:cs="Arial"/>
      <w:b/>
      <w:bCs/>
      <w:i/>
      <w:iCs/>
      <w:sz w:val="28"/>
      <w:szCs w:val="28"/>
      <w:lang w:val="ru-RU" w:eastAsia="en-US" w:bidi="ar-SA"/>
    </w:rPr>
  </w:style>
  <w:style w:type="character" w:customStyle="1" w:styleId="field-content">
    <w:name w:val="field-content"/>
    <w:rsid w:val="00006CF5"/>
  </w:style>
  <w:style w:type="character" w:customStyle="1" w:styleId="reference-text">
    <w:name w:val="reference-text"/>
    <w:rsid w:val="00006CF5"/>
  </w:style>
  <w:style w:type="paragraph" w:customStyle="1" w:styleId="snip1">
    <w:name w:val="snip1"/>
    <w:basedOn w:val="a3"/>
    <w:rsid w:val="00006CF5"/>
    <w:pPr>
      <w:spacing w:before="49" w:line="300" w:lineRule="atLeast"/>
    </w:pPr>
    <w:rPr>
      <w:color w:val="000000"/>
    </w:rPr>
  </w:style>
  <w:style w:type="paragraph" w:customStyle="1" w:styleId="Style74">
    <w:name w:val="Style74"/>
    <w:basedOn w:val="a3"/>
    <w:rsid w:val="00006CF5"/>
    <w:pPr>
      <w:widowControl w:val="0"/>
      <w:autoSpaceDE w:val="0"/>
      <w:autoSpaceDN w:val="0"/>
      <w:adjustRightInd w:val="0"/>
      <w:spacing w:line="274" w:lineRule="exact"/>
      <w:ind w:firstLine="293"/>
      <w:jc w:val="both"/>
    </w:pPr>
  </w:style>
  <w:style w:type="character" w:customStyle="1" w:styleId="513">
    <w:name w:val="Знак Знак51"/>
    <w:locked/>
    <w:rsid w:val="00006CF5"/>
    <w:rPr>
      <w:b/>
      <w:caps/>
      <w:sz w:val="24"/>
      <w:szCs w:val="24"/>
      <w:lang w:val="ru-RU" w:eastAsia="ru-RU" w:bidi="ar-SA"/>
    </w:rPr>
  </w:style>
  <w:style w:type="paragraph" w:customStyle="1" w:styleId="affffffff4">
    <w:name w:val="Основной текст с отступо"/>
    <w:basedOn w:val="a3"/>
    <w:rsid w:val="00006CF5"/>
    <w:pPr>
      <w:ind w:left="-340" w:firstLine="720"/>
    </w:pPr>
    <w:rPr>
      <w:sz w:val="36"/>
      <w:szCs w:val="20"/>
    </w:rPr>
  </w:style>
  <w:style w:type="paragraph" w:customStyle="1" w:styleId="Standard">
    <w:name w:val="Standard"/>
    <w:rsid w:val="00006CF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006CF5"/>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006CF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006CF5"/>
    <w:rPr>
      <w:rFonts w:ascii="Sylfaen" w:hAnsi="Sylfaen" w:cs="Sylfaen"/>
      <w:sz w:val="19"/>
      <w:szCs w:val="19"/>
      <w:u w:val="none"/>
    </w:rPr>
  </w:style>
  <w:style w:type="character" w:customStyle="1" w:styleId="520">
    <w:name w:val="Знак Знак52"/>
    <w:rsid w:val="00006CF5"/>
    <w:rPr>
      <w:rFonts w:ascii="Arial" w:eastAsia="Times New Roman" w:hAnsi="Arial" w:cs="Arial"/>
      <w:b/>
      <w:bCs/>
      <w:i/>
      <w:iCs/>
      <w:sz w:val="28"/>
      <w:szCs w:val="28"/>
    </w:rPr>
  </w:style>
  <w:style w:type="paragraph" w:customStyle="1" w:styleId="a3cxspmiddle">
    <w:name w:val="a3cxspmiddle"/>
    <w:basedOn w:val="a3"/>
    <w:rsid w:val="00006CF5"/>
    <w:pPr>
      <w:spacing w:before="100" w:beforeAutospacing="1" w:after="100" w:afterAutospacing="1"/>
    </w:pPr>
    <w:rPr>
      <w:color w:val="000000"/>
    </w:rPr>
  </w:style>
  <w:style w:type="paragraph" w:customStyle="1" w:styleId="a3cxsplast">
    <w:name w:val="a3cxsplast"/>
    <w:basedOn w:val="a3"/>
    <w:rsid w:val="00006CF5"/>
    <w:pPr>
      <w:spacing w:before="100" w:beforeAutospacing="1" w:after="100" w:afterAutospacing="1"/>
    </w:pPr>
    <w:rPr>
      <w:color w:val="000000"/>
    </w:rPr>
  </w:style>
  <w:style w:type="character" w:customStyle="1" w:styleId="ft1786">
    <w:name w:val="ft1786"/>
    <w:uiPriority w:val="99"/>
    <w:rsid w:val="00006CF5"/>
  </w:style>
  <w:style w:type="character" w:customStyle="1" w:styleId="c16">
    <w:name w:val="c16"/>
    <w:rsid w:val="00006CF5"/>
  </w:style>
  <w:style w:type="character" w:customStyle="1" w:styleId="BodyTextChar1">
    <w:name w:val="Body Text Char1"/>
    <w:aliases w:val="Знак1 Char"/>
    <w:locked/>
    <w:rsid w:val="00006CF5"/>
    <w:rPr>
      <w:sz w:val="24"/>
      <w:lang w:val="ru-RU" w:eastAsia="ru-RU"/>
    </w:rPr>
  </w:style>
  <w:style w:type="character" w:customStyle="1" w:styleId="font7">
    <w:name w:val="font7"/>
    <w:rsid w:val="00006CF5"/>
  </w:style>
  <w:style w:type="paragraph" w:customStyle="1" w:styleId="affffffff5">
    <w:name w:val="Знак Знак Знак Знак Знак Знак Знак Знак Знак Знак"/>
    <w:basedOn w:val="a3"/>
    <w:rsid w:val="00006CF5"/>
    <w:pPr>
      <w:spacing w:after="160" w:line="240" w:lineRule="exact"/>
    </w:pPr>
    <w:rPr>
      <w:rFonts w:ascii="Verdana" w:hAnsi="Verdana" w:cs="Verdana"/>
      <w:sz w:val="20"/>
      <w:szCs w:val="20"/>
      <w:lang w:val="en-US" w:eastAsia="en-US"/>
    </w:rPr>
  </w:style>
  <w:style w:type="character" w:customStyle="1" w:styleId="FontStyle79">
    <w:name w:val="Font Style79"/>
    <w:rsid w:val="00006CF5"/>
    <w:rPr>
      <w:rFonts w:ascii="Times New Roman" w:hAnsi="Times New Roman" w:cs="Times New Roman"/>
      <w:sz w:val="16"/>
      <w:szCs w:val="16"/>
    </w:rPr>
  </w:style>
  <w:style w:type="character" w:customStyle="1" w:styleId="FontStyle57">
    <w:name w:val="Font Style57"/>
    <w:rsid w:val="00006CF5"/>
    <w:rPr>
      <w:rFonts w:ascii="Times New Roman" w:hAnsi="Times New Roman" w:cs="Times New Roman"/>
      <w:b/>
      <w:bCs/>
      <w:sz w:val="16"/>
      <w:szCs w:val="16"/>
    </w:rPr>
  </w:style>
  <w:style w:type="character" w:customStyle="1" w:styleId="FontStyle32">
    <w:name w:val="Font Style32"/>
    <w:rsid w:val="00006CF5"/>
    <w:rPr>
      <w:rFonts w:ascii="Times New Roman" w:hAnsi="Times New Roman" w:cs="Times New Roman"/>
      <w:i/>
      <w:iCs/>
      <w:sz w:val="26"/>
      <w:szCs w:val="26"/>
    </w:rPr>
  </w:style>
  <w:style w:type="paragraph" w:customStyle="1" w:styleId="iditems">
    <w:name w:val="iditems"/>
    <w:basedOn w:val="a3"/>
    <w:rsid w:val="00006CF5"/>
    <w:pPr>
      <w:spacing w:before="75" w:after="150"/>
    </w:pPr>
  </w:style>
  <w:style w:type="character" w:customStyle="1" w:styleId="pseudo-href5">
    <w:name w:val="pseudo-href5"/>
    <w:rsid w:val="00006CF5"/>
  </w:style>
  <w:style w:type="character" w:customStyle="1" w:styleId="title1">
    <w:name w:val="title1"/>
    <w:rsid w:val="00006CF5"/>
    <w:rPr>
      <w:rFonts w:ascii="Verdana" w:hAnsi="Verdana" w:hint="default"/>
      <w:color w:val="301007"/>
      <w:sz w:val="30"/>
      <w:szCs w:val="30"/>
    </w:rPr>
  </w:style>
  <w:style w:type="paragraph" w:customStyle="1" w:styleId="325">
    <w:name w:val="Заголовок 32"/>
    <w:basedOn w:val="a3"/>
    <w:next w:val="a3"/>
    <w:rsid w:val="00006CF5"/>
    <w:pPr>
      <w:keepNext/>
      <w:snapToGrid w:val="0"/>
      <w:spacing w:before="240" w:after="60"/>
    </w:pPr>
    <w:rPr>
      <w:rFonts w:ascii="Arial" w:hAnsi="Arial"/>
      <w:szCs w:val="20"/>
    </w:rPr>
  </w:style>
  <w:style w:type="character" w:customStyle="1" w:styleId="2ff3">
    <w:name w:val="Заголовок 2 Знак Знак Знак"/>
    <w:rsid w:val="00006CF5"/>
    <w:rPr>
      <w:rFonts w:ascii="Arial" w:hAnsi="Arial" w:cs="Arial"/>
      <w:b/>
      <w:bCs/>
      <w:i/>
      <w:iCs/>
      <w:sz w:val="28"/>
      <w:szCs w:val="28"/>
      <w:lang w:val="en-US" w:eastAsia="en-US" w:bidi="ar-SA"/>
    </w:rPr>
  </w:style>
  <w:style w:type="character" w:customStyle="1" w:styleId="ft21391">
    <w:name w:val="ft21391"/>
    <w:rsid w:val="00006CF5"/>
    <w:rPr>
      <w:rFonts w:ascii="Times" w:hAnsi="Times" w:hint="default"/>
      <w:color w:val="000000"/>
      <w:spacing w:val="13"/>
      <w:sz w:val="24"/>
      <w:szCs w:val="24"/>
    </w:rPr>
  </w:style>
  <w:style w:type="character" w:customStyle="1" w:styleId="ft21791">
    <w:name w:val="ft21791"/>
    <w:rsid w:val="00006CF5"/>
    <w:rPr>
      <w:rFonts w:ascii="Times" w:hAnsi="Times" w:hint="default"/>
      <w:color w:val="000000"/>
      <w:spacing w:val="13"/>
      <w:sz w:val="24"/>
      <w:szCs w:val="24"/>
    </w:rPr>
  </w:style>
  <w:style w:type="character" w:customStyle="1" w:styleId="ft23581">
    <w:name w:val="ft23581"/>
    <w:rsid w:val="00006CF5"/>
    <w:rPr>
      <w:rFonts w:ascii="Times" w:hAnsi="Times" w:hint="default"/>
      <w:color w:val="000000"/>
      <w:spacing w:val="13"/>
      <w:sz w:val="24"/>
      <w:szCs w:val="24"/>
    </w:rPr>
  </w:style>
  <w:style w:type="character" w:customStyle="1" w:styleId="ft22941">
    <w:name w:val="ft22941"/>
    <w:rsid w:val="00006CF5"/>
    <w:rPr>
      <w:rFonts w:ascii="Times" w:hAnsi="Times" w:hint="default"/>
      <w:color w:val="000000"/>
      <w:spacing w:val="13"/>
      <w:sz w:val="24"/>
      <w:szCs w:val="24"/>
    </w:rPr>
  </w:style>
  <w:style w:type="character" w:customStyle="1" w:styleId="garantcommenttitle1">
    <w:name w:val="garantcommenttitle1"/>
    <w:rsid w:val="00006CF5"/>
    <w:rPr>
      <w:sz w:val="22"/>
      <w:szCs w:val="22"/>
    </w:rPr>
  </w:style>
  <w:style w:type="paragraph" w:customStyle="1" w:styleId="affffffff6">
    <w:name w:val="Текст диссертации"/>
    <w:basedOn w:val="a3"/>
    <w:rsid w:val="00006CF5"/>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006CF5"/>
    <w:rPr>
      <w:rFonts w:ascii="Times New Roman" w:hAnsi="Times New Roman"/>
      <w:b/>
      <w:i/>
      <w:spacing w:val="0"/>
      <w:sz w:val="23"/>
    </w:rPr>
  </w:style>
  <w:style w:type="paragraph" w:customStyle="1" w:styleId="src">
    <w:name w:val="src"/>
    <w:basedOn w:val="a3"/>
    <w:rsid w:val="00006CF5"/>
    <w:pPr>
      <w:spacing w:after="225"/>
    </w:pPr>
    <w:rPr>
      <w:i/>
      <w:iCs/>
      <w:color w:val="939756"/>
      <w:sz w:val="17"/>
      <w:szCs w:val="17"/>
    </w:rPr>
  </w:style>
  <w:style w:type="paragraph" w:customStyle="1" w:styleId="3f4">
    <w:name w:val="Обычный3"/>
    <w:rsid w:val="00006CF5"/>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006CF5"/>
    <w:pPr>
      <w:widowControl w:val="0"/>
      <w:autoSpaceDE w:val="0"/>
      <w:autoSpaceDN w:val="0"/>
      <w:adjustRightInd w:val="0"/>
      <w:spacing w:line="317" w:lineRule="exact"/>
      <w:ind w:firstLine="355"/>
      <w:jc w:val="both"/>
    </w:pPr>
  </w:style>
  <w:style w:type="character" w:customStyle="1" w:styleId="FontStyle924">
    <w:name w:val="Font Style924"/>
    <w:rsid w:val="00006CF5"/>
    <w:rPr>
      <w:rFonts w:ascii="Times New Roman" w:hAnsi="Times New Roman" w:cs="Times New Roman"/>
      <w:b/>
      <w:bCs/>
      <w:i/>
      <w:iCs/>
      <w:sz w:val="12"/>
      <w:szCs w:val="12"/>
    </w:rPr>
  </w:style>
  <w:style w:type="paragraph" w:customStyle="1" w:styleId="Style451">
    <w:name w:val="Style451"/>
    <w:basedOn w:val="a3"/>
    <w:rsid w:val="00006CF5"/>
    <w:pPr>
      <w:widowControl w:val="0"/>
      <w:autoSpaceDE w:val="0"/>
      <w:autoSpaceDN w:val="0"/>
      <w:adjustRightInd w:val="0"/>
    </w:pPr>
  </w:style>
  <w:style w:type="character" w:customStyle="1" w:styleId="FontStyle818">
    <w:name w:val="Font Style818"/>
    <w:rsid w:val="00006CF5"/>
    <w:rPr>
      <w:rFonts w:ascii="Times New Roman" w:hAnsi="Times New Roman" w:cs="Times New Roman"/>
      <w:b/>
      <w:bCs/>
      <w:sz w:val="16"/>
      <w:szCs w:val="16"/>
    </w:rPr>
  </w:style>
  <w:style w:type="character" w:customStyle="1" w:styleId="FontStyle998">
    <w:name w:val="Font Style998"/>
    <w:rsid w:val="00006CF5"/>
    <w:rPr>
      <w:rFonts w:ascii="Times New Roman" w:hAnsi="Times New Roman" w:cs="Times New Roman"/>
      <w:b/>
      <w:bCs/>
      <w:spacing w:val="-10"/>
      <w:sz w:val="22"/>
      <w:szCs w:val="22"/>
    </w:rPr>
  </w:style>
  <w:style w:type="paragraph" w:customStyle="1" w:styleId="Style411">
    <w:name w:val="Style411"/>
    <w:basedOn w:val="a3"/>
    <w:rsid w:val="00006CF5"/>
    <w:pPr>
      <w:widowControl w:val="0"/>
      <w:autoSpaceDE w:val="0"/>
      <w:autoSpaceDN w:val="0"/>
      <w:adjustRightInd w:val="0"/>
    </w:pPr>
  </w:style>
  <w:style w:type="character" w:customStyle="1" w:styleId="FontStyle812">
    <w:name w:val="Font Style812"/>
    <w:rsid w:val="00006CF5"/>
    <w:rPr>
      <w:rFonts w:ascii="Times New Roman" w:hAnsi="Times New Roman" w:cs="Times New Roman"/>
      <w:b/>
      <w:bCs/>
      <w:spacing w:val="-10"/>
      <w:sz w:val="30"/>
      <w:szCs w:val="30"/>
    </w:rPr>
  </w:style>
  <w:style w:type="character" w:customStyle="1" w:styleId="FontStyle947">
    <w:name w:val="Font Style947"/>
    <w:rsid w:val="00006CF5"/>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006CF5"/>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006CF5"/>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006CF5"/>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006CF5"/>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006CF5"/>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006CF5"/>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006CF5"/>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006CF5"/>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006CF5"/>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006CF5"/>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006CF5"/>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006CF5"/>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006CF5"/>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006CF5"/>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006CF5"/>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006CF5"/>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006CF5"/>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006CF5"/>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006CF5"/>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006CF5"/>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006CF5"/>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006CF5"/>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006CF5"/>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006CF5"/>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006CF5"/>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006CF5"/>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006CF5"/>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006CF5"/>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006CF5"/>
    <w:rPr>
      <w:rFonts w:ascii="Times New Roman" w:hAnsi="Times New Roman"/>
      <w:bCs w:val="0"/>
      <w:i w:val="0"/>
      <w:sz w:val="24"/>
      <w:lang w:eastAsia="ru-RU"/>
    </w:rPr>
  </w:style>
  <w:style w:type="paragraph" w:customStyle="1" w:styleId="FR5">
    <w:name w:val="FR5"/>
    <w:rsid w:val="00006CF5"/>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006CF5"/>
    <w:pPr>
      <w:spacing w:before="100" w:beforeAutospacing="1" w:after="100" w:afterAutospacing="1"/>
    </w:pPr>
  </w:style>
  <w:style w:type="paragraph" w:customStyle="1" w:styleId="unip">
    <w:name w:val="unip"/>
    <w:basedOn w:val="a3"/>
    <w:rsid w:val="00006CF5"/>
    <w:pPr>
      <w:spacing w:before="100" w:beforeAutospacing="1" w:after="100" w:afterAutospacing="1"/>
    </w:pPr>
  </w:style>
  <w:style w:type="character" w:customStyle="1" w:styleId="modinfo">
    <w:name w:val="modinfo"/>
    <w:rsid w:val="00006CF5"/>
  </w:style>
  <w:style w:type="character" w:customStyle="1" w:styleId="style81">
    <w:name w:val="style81"/>
    <w:rsid w:val="00006CF5"/>
    <w:rPr>
      <w:b/>
      <w:bCs/>
      <w:color w:val="333333"/>
      <w:sz w:val="31"/>
      <w:szCs w:val="31"/>
    </w:rPr>
  </w:style>
  <w:style w:type="character" w:customStyle="1" w:styleId="affffffff7">
    <w:name w:val="Разрядка"/>
    <w:rsid w:val="00006CF5"/>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006CF5"/>
    <w:rPr>
      <w:sz w:val="24"/>
      <w:szCs w:val="24"/>
      <w:lang w:val="ru-RU" w:eastAsia="ru-RU" w:bidi="hi-IN"/>
    </w:rPr>
  </w:style>
  <w:style w:type="character" w:customStyle="1" w:styleId="401">
    <w:name w:val="Знак Знак40"/>
    <w:locked/>
    <w:rsid w:val="00006CF5"/>
    <w:rPr>
      <w:rFonts w:ascii="Arial" w:hAnsi="Arial"/>
      <w:b/>
      <w:sz w:val="26"/>
    </w:rPr>
  </w:style>
  <w:style w:type="character" w:customStyle="1" w:styleId="290">
    <w:name w:val="Знак Знак29"/>
    <w:locked/>
    <w:rsid w:val="00006CF5"/>
    <w:rPr>
      <w:sz w:val="24"/>
    </w:rPr>
  </w:style>
  <w:style w:type="character" w:customStyle="1" w:styleId="21c">
    <w:name w:val="Красная строка 2 Знак1"/>
    <w:rsid w:val="00006CF5"/>
    <w:rPr>
      <w:sz w:val="24"/>
      <w:lang w:val="ru-RU" w:eastAsia="ru-RU"/>
    </w:rPr>
  </w:style>
  <w:style w:type="character" w:customStyle="1" w:styleId="3231Heading121">
    <w:name w:val="Знак Знак3;Текст Знак2;Знак3 Знак1;Heading 12 Знак1 Знак Знак"/>
    <w:locked/>
    <w:rsid w:val="00006CF5"/>
    <w:rPr>
      <w:sz w:val="24"/>
      <w:lang w:val="ru-RU" w:eastAsia="ru-RU"/>
    </w:rPr>
  </w:style>
  <w:style w:type="character" w:customStyle="1" w:styleId="391">
    <w:name w:val="Знак Знак39"/>
    <w:locked/>
    <w:rsid w:val="00006CF5"/>
    <w:rPr>
      <w:b/>
      <w:sz w:val="28"/>
    </w:rPr>
  </w:style>
  <w:style w:type="character" w:customStyle="1" w:styleId="381">
    <w:name w:val="Знак Знак38"/>
    <w:locked/>
    <w:rsid w:val="00006CF5"/>
    <w:rPr>
      <w:b/>
      <w:i/>
      <w:sz w:val="26"/>
    </w:rPr>
  </w:style>
  <w:style w:type="character" w:customStyle="1" w:styleId="371">
    <w:name w:val="Знак Знак37"/>
    <w:locked/>
    <w:rsid w:val="00006CF5"/>
    <w:rPr>
      <w:b/>
      <w:sz w:val="22"/>
      <w:lang w:val="ru-RU" w:eastAsia="ru-RU"/>
    </w:rPr>
  </w:style>
  <w:style w:type="character" w:customStyle="1" w:styleId="361">
    <w:name w:val="Знак Знак36"/>
    <w:locked/>
    <w:rsid w:val="00006CF5"/>
    <w:rPr>
      <w:sz w:val="24"/>
      <w:lang w:val="ru-RU" w:eastAsia="ru-RU"/>
    </w:rPr>
  </w:style>
  <w:style w:type="character" w:customStyle="1" w:styleId="351">
    <w:name w:val="Знак Знак35"/>
    <w:uiPriority w:val="99"/>
    <w:locked/>
    <w:rsid w:val="00006CF5"/>
    <w:rPr>
      <w:rFonts w:ascii="Calibri" w:hAnsi="Calibri"/>
      <w:i/>
      <w:sz w:val="24"/>
      <w:lang w:eastAsia="en-US"/>
    </w:rPr>
  </w:style>
  <w:style w:type="character" w:customStyle="1" w:styleId="342">
    <w:name w:val="Знак Знак34"/>
    <w:locked/>
    <w:rsid w:val="00006CF5"/>
    <w:rPr>
      <w:rFonts w:ascii="Arial" w:hAnsi="Arial"/>
      <w:sz w:val="22"/>
      <w:lang w:val="ru-RU" w:eastAsia="ru-RU"/>
    </w:rPr>
  </w:style>
  <w:style w:type="character" w:customStyle="1" w:styleId="301">
    <w:name w:val="Знак Знак301"/>
    <w:locked/>
    <w:rsid w:val="00006CF5"/>
    <w:rPr>
      <w:sz w:val="24"/>
    </w:rPr>
  </w:style>
  <w:style w:type="character" w:customStyle="1" w:styleId="272">
    <w:name w:val="Знак Знак27"/>
    <w:locked/>
    <w:rsid w:val="00006CF5"/>
    <w:rPr>
      <w:sz w:val="24"/>
    </w:rPr>
  </w:style>
  <w:style w:type="paragraph" w:customStyle="1" w:styleId="affffffff8">
    <w:name w:val="Об"/>
    <w:rsid w:val="00006CF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006CF5"/>
    <w:rPr>
      <w:sz w:val="24"/>
      <w:lang w:val="en-US"/>
    </w:rPr>
  </w:style>
  <w:style w:type="paragraph" w:customStyle="1" w:styleId="stepanov">
    <w:name w:val="stepanov"/>
    <w:basedOn w:val="af3"/>
    <w:rsid w:val="00006CF5"/>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006CF5"/>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006CF5"/>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006CF5"/>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006CF5"/>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006CF5"/>
    <w:rPr>
      <w:iCs/>
    </w:rPr>
  </w:style>
  <w:style w:type="character" w:customStyle="1" w:styleId="720">
    <w:name w:val="Знак Знак72"/>
    <w:rsid w:val="00006CF5"/>
    <w:rPr>
      <w:sz w:val="16"/>
      <w:lang w:val="ru-RU" w:eastAsia="ru-RU"/>
    </w:rPr>
  </w:style>
  <w:style w:type="paragraph" w:customStyle="1" w:styleId="08">
    <w:name w:val="Стиль По ширине Первая строка:  08 см"/>
    <w:basedOn w:val="a3"/>
    <w:rsid w:val="00006CF5"/>
    <w:pPr>
      <w:ind w:firstLine="454"/>
      <w:jc w:val="both"/>
    </w:pPr>
  </w:style>
  <w:style w:type="character" w:customStyle="1" w:styleId="orange">
    <w:name w:val="orange"/>
    <w:rsid w:val="00006CF5"/>
  </w:style>
  <w:style w:type="character" w:customStyle="1" w:styleId="gray">
    <w:name w:val="gray"/>
    <w:rsid w:val="00006CF5"/>
  </w:style>
  <w:style w:type="paragraph" w:customStyle="1" w:styleId="affffffff9">
    <w:name w:val="Основной тект"/>
    <w:basedOn w:val="a3"/>
    <w:link w:val="affffffffa"/>
    <w:rsid w:val="00006CF5"/>
    <w:pPr>
      <w:ind w:firstLine="454"/>
      <w:jc w:val="both"/>
    </w:pPr>
  </w:style>
  <w:style w:type="character" w:customStyle="1" w:styleId="affffffffa">
    <w:name w:val="Основной тект Знак"/>
    <w:link w:val="affffffff9"/>
    <w:locked/>
    <w:rsid w:val="00006CF5"/>
    <w:rPr>
      <w:rFonts w:ascii="Times New Roman" w:eastAsia="Times New Roman" w:hAnsi="Times New Roman" w:cs="Times New Roman"/>
      <w:sz w:val="24"/>
      <w:szCs w:val="24"/>
      <w:lang w:eastAsia="ru-RU"/>
    </w:rPr>
  </w:style>
  <w:style w:type="paragraph" w:customStyle="1" w:styleId="affffffffb">
    <w:name w:val="Примечание"/>
    <w:basedOn w:val="a3"/>
    <w:rsid w:val="00006CF5"/>
    <w:pPr>
      <w:ind w:firstLine="454"/>
      <w:jc w:val="both"/>
    </w:pPr>
    <w:rPr>
      <w:i/>
    </w:rPr>
  </w:style>
  <w:style w:type="character" w:customStyle="1" w:styleId="nameautor3">
    <w:name w:val="name_autor3"/>
    <w:rsid w:val="00006CF5"/>
    <w:rPr>
      <w:rFonts w:cs="Times New Roman"/>
    </w:rPr>
  </w:style>
  <w:style w:type="paragraph" w:customStyle="1" w:styleId="affffffffc">
    <w:name w:val="Прижатый влево"/>
    <w:basedOn w:val="a3"/>
    <w:next w:val="a3"/>
    <w:rsid w:val="00006CF5"/>
    <w:pPr>
      <w:autoSpaceDE w:val="0"/>
      <w:autoSpaceDN w:val="0"/>
      <w:adjustRightInd w:val="0"/>
    </w:pPr>
    <w:rPr>
      <w:rFonts w:ascii="Arial" w:hAnsi="Arial"/>
      <w:sz w:val="20"/>
      <w:szCs w:val="20"/>
    </w:rPr>
  </w:style>
  <w:style w:type="paragraph" w:customStyle="1" w:styleId="11a">
    <w:name w:val="Обычный11"/>
    <w:rsid w:val="00006CF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006CF5"/>
    <w:pPr>
      <w:spacing w:before="100" w:beforeAutospacing="1" w:after="100" w:afterAutospacing="1"/>
    </w:pPr>
  </w:style>
  <w:style w:type="paragraph" w:customStyle="1" w:styleId="affffffffd">
    <w:name w:val="Нормальный (таблица)"/>
    <w:basedOn w:val="a3"/>
    <w:next w:val="a3"/>
    <w:rsid w:val="00006CF5"/>
    <w:pPr>
      <w:widowControl w:val="0"/>
      <w:autoSpaceDE w:val="0"/>
      <w:autoSpaceDN w:val="0"/>
      <w:adjustRightInd w:val="0"/>
      <w:jc w:val="both"/>
    </w:pPr>
    <w:rPr>
      <w:rFonts w:ascii="Arial" w:hAnsi="Arial" w:cs="Arial"/>
    </w:rPr>
  </w:style>
  <w:style w:type="character" w:customStyle="1" w:styleId="ft523">
    <w:name w:val="ft523"/>
    <w:rsid w:val="00006CF5"/>
    <w:rPr>
      <w:rFonts w:cs="Times New Roman"/>
    </w:rPr>
  </w:style>
  <w:style w:type="character" w:customStyle="1" w:styleId="ft553">
    <w:name w:val="ft553"/>
    <w:rsid w:val="00006CF5"/>
    <w:rPr>
      <w:rFonts w:cs="Times New Roman"/>
    </w:rPr>
  </w:style>
  <w:style w:type="character" w:customStyle="1" w:styleId="ft672">
    <w:name w:val="ft672"/>
    <w:rsid w:val="00006CF5"/>
    <w:rPr>
      <w:rFonts w:cs="Times New Roman"/>
    </w:rPr>
  </w:style>
  <w:style w:type="character" w:customStyle="1" w:styleId="formlabels1">
    <w:name w:val="form_labels1"/>
    <w:rsid w:val="00006CF5"/>
    <w:rPr>
      <w:rFonts w:ascii="Verdana" w:hAnsi="Verdana"/>
      <w:sz w:val="16"/>
    </w:rPr>
  </w:style>
  <w:style w:type="paragraph" w:customStyle="1" w:styleId="2ff4">
    <w:name w:val="Знак Знак2 Знак Знак Знак Знак Знак Знак Знак Знак Знак Знак"/>
    <w:basedOn w:val="a3"/>
    <w:rsid w:val="00006CF5"/>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006CF5"/>
    <w:rPr>
      <w:rFonts w:ascii="Verdana" w:hAnsi="Verdana"/>
      <w:b/>
      <w:color w:val="7C9DC0"/>
      <w:sz w:val="22"/>
      <w:shd w:val="clear" w:color="auto" w:fill="FAF0E6"/>
    </w:rPr>
  </w:style>
  <w:style w:type="paragraph" w:customStyle="1" w:styleId="cjk">
    <w:name w:val="cjk"/>
    <w:basedOn w:val="a3"/>
    <w:rsid w:val="00006CF5"/>
    <w:pPr>
      <w:spacing w:before="100" w:beforeAutospacing="1" w:after="115"/>
    </w:pPr>
    <w:rPr>
      <w:color w:val="000000"/>
      <w:sz w:val="20"/>
      <w:szCs w:val="20"/>
    </w:rPr>
  </w:style>
  <w:style w:type="paragraph" w:customStyle="1" w:styleId="ctl">
    <w:name w:val="ctl"/>
    <w:basedOn w:val="a3"/>
    <w:rsid w:val="00006CF5"/>
    <w:pPr>
      <w:spacing w:before="100" w:beforeAutospacing="1" w:after="115"/>
    </w:pPr>
    <w:rPr>
      <w:rFonts w:ascii="Calibri" w:hAnsi="Calibri"/>
      <w:color w:val="000000"/>
      <w:sz w:val="20"/>
      <w:szCs w:val="20"/>
    </w:rPr>
  </w:style>
  <w:style w:type="character" w:customStyle="1" w:styleId="ft1100">
    <w:name w:val="ft1100"/>
    <w:rsid w:val="00006CF5"/>
    <w:rPr>
      <w:rFonts w:cs="Times New Roman"/>
    </w:rPr>
  </w:style>
  <w:style w:type="character" w:customStyle="1" w:styleId="ft1168">
    <w:name w:val="ft1168"/>
    <w:rsid w:val="00006CF5"/>
    <w:rPr>
      <w:rFonts w:cs="Times New Roman"/>
    </w:rPr>
  </w:style>
  <w:style w:type="character" w:customStyle="1" w:styleId="ft1237">
    <w:name w:val="ft1237"/>
    <w:rsid w:val="00006CF5"/>
    <w:rPr>
      <w:rFonts w:cs="Times New Roman"/>
    </w:rPr>
  </w:style>
  <w:style w:type="character" w:customStyle="1" w:styleId="ft1245">
    <w:name w:val="ft1245"/>
    <w:rsid w:val="00006CF5"/>
    <w:rPr>
      <w:rFonts w:cs="Times New Roman"/>
    </w:rPr>
  </w:style>
  <w:style w:type="paragraph" w:customStyle="1" w:styleId="2ff5">
    <w:name w:val="[О] Загол. 2 ур."/>
    <w:rsid w:val="00006CF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006CF5"/>
    <w:rPr>
      <w:b/>
      <w:caps/>
      <w:sz w:val="24"/>
      <w:lang w:val="ru-RU" w:eastAsia="ru-RU"/>
    </w:rPr>
  </w:style>
  <w:style w:type="character" w:customStyle="1" w:styleId="162">
    <w:name w:val="Знак Знак162"/>
    <w:rsid w:val="00006CF5"/>
    <w:rPr>
      <w:rFonts w:ascii="Cambria" w:eastAsia="Times New Roman" w:hAnsi="Cambria"/>
      <w:b/>
      <w:kern w:val="32"/>
      <w:sz w:val="32"/>
    </w:rPr>
  </w:style>
  <w:style w:type="paragraph" w:customStyle="1" w:styleId="BodyText22">
    <w:name w:val="Body Text 22"/>
    <w:basedOn w:val="a3"/>
    <w:rsid w:val="00006CF5"/>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006CF5"/>
    <w:pPr>
      <w:ind w:left="600" w:hanging="600"/>
      <w:jc w:val="both"/>
    </w:pPr>
    <w:rPr>
      <w:rFonts w:eastAsia="MS Mincho"/>
      <w:sz w:val="28"/>
      <w:szCs w:val="28"/>
      <w:lang w:eastAsia="ja-JP"/>
    </w:rPr>
  </w:style>
  <w:style w:type="paragraph" w:customStyle="1" w:styleId="affffffffe">
    <w:name w:val="Îñíîâíîé"/>
    <w:basedOn w:val="a3"/>
    <w:rsid w:val="00006CF5"/>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006CF5"/>
    <w:pPr>
      <w:overflowPunct w:val="0"/>
      <w:autoSpaceDE w:val="0"/>
      <w:autoSpaceDN w:val="0"/>
      <w:adjustRightInd w:val="0"/>
      <w:jc w:val="center"/>
      <w:textAlignment w:val="baseline"/>
    </w:pPr>
    <w:rPr>
      <w:sz w:val="28"/>
      <w:szCs w:val="20"/>
    </w:rPr>
  </w:style>
  <w:style w:type="character" w:customStyle="1" w:styleId="name">
    <w:name w:val="name"/>
    <w:rsid w:val="00006CF5"/>
    <w:rPr>
      <w:rFonts w:cs="Times New Roman"/>
    </w:rPr>
  </w:style>
  <w:style w:type="paragraph" w:customStyle="1" w:styleId="acaae">
    <w:name w:val="?acaae"/>
    <w:basedOn w:val="a3"/>
    <w:rsid w:val="00006CF5"/>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006CF5"/>
    <w:pPr>
      <w:widowControl w:val="0"/>
      <w:ind w:left="720" w:firstLine="400"/>
      <w:jc w:val="both"/>
    </w:pPr>
  </w:style>
  <w:style w:type="paragraph" w:customStyle="1" w:styleId="326">
    <w:name w:val="Основной текст с отступом 32"/>
    <w:basedOn w:val="a3"/>
    <w:rsid w:val="00006CF5"/>
    <w:pPr>
      <w:overflowPunct w:val="0"/>
      <w:autoSpaceDE w:val="0"/>
      <w:autoSpaceDN w:val="0"/>
      <w:adjustRightInd w:val="0"/>
      <w:spacing w:after="120"/>
      <w:ind w:left="283"/>
      <w:textAlignment w:val="baseline"/>
    </w:pPr>
    <w:rPr>
      <w:sz w:val="16"/>
      <w:szCs w:val="20"/>
    </w:rPr>
  </w:style>
  <w:style w:type="character" w:customStyle="1" w:styleId="ft3087">
    <w:name w:val="ft3087"/>
    <w:rsid w:val="00006CF5"/>
    <w:rPr>
      <w:rFonts w:cs="Times New Roman"/>
    </w:rPr>
  </w:style>
  <w:style w:type="character" w:customStyle="1" w:styleId="ft3162">
    <w:name w:val="ft3162"/>
    <w:rsid w:val="00006CF5"/>
    <w:rPr>
      <w:rFonts w:cs="Times New Roman"/>
    </w:rPr>
  </w:style>
  <w:style w:type="character" w:customStyle="1" w:styleId="ft1373">
    <w:name w:val="ft1373"/>
    <w:rsid w:val="00006CF5"/>
    <w:rPr>
      <w:rFonts w:cs="Times New Roman"/>
    </w:rPr>
  </w:style>
  <w:style w:type="character" w:customStyle="1" w:styleId="ft32">
    <w:name w:val="ft32"/>
    <w:rsid w:val="00006CF5"/>
    <w:rPr>
      <w:rFonts w:cs="Times New Roman"/>
    </w:rPr>
  </w:style>
  <w:style w:type="character" w:customStyle="1" w:styleId="ft1433">
    <w:name w:val="ft1433"/>
    <w:rsid w:val="00006CF5"/>
    <w:rPr>
      <w:rFonts w:cs="Times New Roman"/>
    </w:rPr>
  </w:style>
  <w:style w:type="character" w:customStyle="1" w:styleId="ft1481">
    <w:name w:val="ft1481"/>
    <w:rsid w:val="00006CF5"/>
    <w:rPr>
      <w:rFonts w:cs="Times New Roman"/>
    </w:rPr>
  </w:style>
  <w:style w:type="character" w:customStyle="1" w:styleId="ft1536">
    <w:name w:val="ft1536"/>
    <w:rsid w:val="00006CF5"/>
    <w:rPr>
      <w:rFonts w:cs="Times New Roman"/>
    </w:rPr>
  </w:style>
  <w:style w:type="character" w:customStyle="1" w:styleId="ft1543">
    <w:name w:val="ft1543"/>
    <w:rsid w:val="00006CF5"/>
    <w:rPr>
      <w:rFonts w:cs="Times New Roman"/>
    </w:rPr>
  </w:style>
  <w:style w:type="character" w:customStyle="1" w:styleId="ft1">
    <w:name w:val="ft1"/>
    <w:rsid w:val="00006CF5"/>
    <w:rPr>
      <w:rFonts w:cs="Times New Roman"/>
    </w:rPr>
  </w:style>
  <w:style w:type="character" w:customStyle="1" w:styleId="ft1546">
    <w:name w:val="ft1546"/>
    <w:rsid w:val="00006CF5"/>
    <w:rPr>
      <w:rFonts w:cs="Times New Roman"/>
    </w:rPr>
  </w:style>
  <w:style w:type="character" w:customStyle="1" w:styleId="ft1550">
    <w:name w:val="ft1550"/>
    <w:rsid w:val="00006CF5"/>
    <w:rPr>
      <w:rFonts w:cs="Times New Roman"/>
    </w:rPr>
  </w:style>
  <w:style w:type="character" w:customStyle="1" w:styleId="ft1571">
    <w:name w:val="ft1571"/>
    <w:rsid w:val="00006CF5"/>
    <w:rPr>
      <w:rFonts w:cs="Times New Roman"/>
    </w:rPr>
  </w:style>
  <w:style w:type="character" w:customStyle="1" w:styleId="ft1577">
    <w:name w:val="ft1577"/>
    <w:rsid w:val="00006CF5"/>
    <w:rPr>
      <w:rFonts w:cs="Times New Roman"/>
    </w:rPr>
  </w:style>
  <w:style w:type="character" w:customStyle="1" w:styleId="ft1583">
    <w:name w:val="ft1583"/>
    <w:rsid w:val="00006CF5"/>
    <w:rPr>
      <w:rFonts w:cs="Times New Roman"/>
    </w:rPr>
  </w:style>
  <w:style w:type="character" w:customStyle="1" w:styleId="ft1593">
    <w:name w:val="ft1593"/>
    <w:rsid w:val="00006CF5"/>
    <w:rPr>
      <w:rFonts w:cs="Times New Roman"/>
    </w:rPr>
  </w:style>
  <w:style w:type="character" w:customStyle="1" w:styleId="ft1641">
    <w:name w:val="ft1641"/>
    <w:rsid w:val="00006CF5"/>
    <w:rPr>
      <w:rFonts w:cs="Times New Roman"/>
    </w:rPr>
  </w:style>
  <w:style w:type="character" w:customStyle="1" w:styleId="ft1671">
    <w:name w:val="ft1671"/>
    <w:rsid w:val="00006CF5"/>
    <w:rPr>
      <w:rFonts w:cs="Times New Roman"/>
    </w:rPr>
  </w:style>
  <w:style w:type="character" w:customStyle="1" w:styleId="ft1723">
    <w:name w:val="ft1723"/>
    <w:rsid w:val="00006CF5"/>
    <w:rPr>
      <w:rFonts w:cs="Times New Roman"/>
    </w:rPr>
  </w:style>
  <w:style w:type="character" w:customStyle="1" w:styleId="ft1809">
    <w:name w:val="ft1809"/>
    <w:rsid w:val="00006CF5"/>
    <w:rPr>
      <w:rFonts w:cs="Times New Roman"/>
    </w:rPr>
  </w:style>
  <w:style w:type="character" w:customStyle="1" w:styleId="ft1814">
    <w:name w:val="ft1814"/>
    <w:rsid w:val="00006CF5"/>
    <w:rPr>
      <w:rFonts w:cs="Times New Roman"/>
    </w:rPr>
  </w:style>
  <w:style w:type="character" w:customStyle="1" w:styleId="ft1827">
    <w:name w:val="ft1827"/>
    <w:rsid w:val="00006CF5"/>
    <w:rPr>
      <w:rFonts w:cs="Times New Roman"/>
    </w:rPr>
  </w:style>
  <w:style w:type="character" w:customStyle="1" w:styleId="ft1831">
    <w:name w:val="ft1831"/>
    <w:rsid w:val="00006CF5"/>
    <w:rPr>
      <w:rFonts w:cs="Times New Roman"/>
    </w:rPr>
  </w:style>
  <w:style w:type="character" w:customStyle="1" w:styleId="ft1837">
    <w:name w:val="ft1837"/>
    <w:rsid w:val="00006CF5"/>
    <w:rPr>
      <w:rFonts w:cs="Times New Roman"/>
    </w:rPr>
  </w:style>
  <w:style w:type="character" w:customStyle="1" w:styleId="ft1857">
    <w:name w:val="ft1857"/>
    <w:rsid w:val="00006CF5"/>
    <w:rPr>
      <w:rFonts w:cs="Times New Roman"/>
    </w:rPr>
  </w:style>
  <w:style w:type="character" w:customStyle="1" w:styleId="ft1873">
    <w:name w:val="ft1873"/>
    <w:rsid w:val="00006CF5"/>
    <w:rPr>
      <w:rFonts w:cs="Times New Roman"/>
    </w:rPr>
  </w:style>
  <w:style w:type="character" w:customStyle="1" w:styleId="ft1932">
    <w:name w:val="ft1932"/>
    <w:rsid w:val="00006CF5"/>
    <w:rPr>
      <w:rFonts w:cs="Times New Roman"/>
    </w:rPr>
  </w:style>
  <w:style w:type="character" w:customStyle="1" w:styleId="ft1995">
    <w:name w:val="ft1995"/>
    <w:rsid w:val="00006CF5"/>
    <w:rPr>
      <w:rFonts w:cs="Times New Roman"/>
    </w:rPr>
  </w:style>
  <w:style w:type="character" w:customStyle="1" w:styleId="ft2033">
    <w:name w:val="ft2033"/>
    <w:rsid w:val="00006CF5"/>
    <w:rPr>
      <w:rFonts w:cs="Times New Roman"/>
    </w:rPr>
  </w:style>
  <w:style w:type="character" w:customStyle="1" w:styleId="ft11943">
    <w:name w:val="ft11943"/>
    <w:rsid w:val="00006CF5"/>
    <w:rPr>
      <w:rFonts w:cs="Times New Roman"/>
    </w:rPr>
  </w:style>
  <w:style w:type="character" w:customStyle="1" w:styleId="ft12010">
    <w:name w:val="ft12010"/>
    <w:rsid w:val="00006CF5"/>
    <w:rPr>
      <w:rFonts w:cs="Times New Roman"/>
    </w:rPr>
  </w:style>
  <w:style w:type="character" w:customStyle="1" w:styleId="ft12050">
    <w:name w:val="ft12050"/>
    <w:rsid w:val="00006CF5"/>
    <w:rPr>
      <w:rFonts w:cs="Times New Roman"/>
    </w:rPr>
  </w:style>
  <w:style w:type="character" w:customStyle="1" w:styleId="ft12104">
    <w:name w:val="ft12104"/>
    <w:rsid w:val="00006CF5"/>
    <w:rPr>
      <w:rFonts w:cs="Times New Roman"/>
    </w:rPr>
  </w:style>
  <w:style w:type="character" w:customStyle="1" w:styleId="ft12139">
    <w:name w:val="ft12139"/>
    <w:rsid w:val="00006CF5"/>
    <w:rPr>
      <w:rFonts w:cs="Times New Roman"/>
    </w:rPr>
  </w:style>
  <w:style w:type="character" w:customStyle="1" w:styleId="ft12166">
    <w:name w:val="ft12166"/>
    <w:rsid w:val="00006CF5"/>
    <w:rPr>
      <w:rFonts w:cs="Times New Roman"/>
    </w:rPr>
  </w:style>
  <w:style w:type="character" w:customStyle="1" w:styleId="ft12184">
    <w:name w:val="ft12184"/>
    <w:rsid w:val="00006CF5"/>
    <w:rPr>
      <w:rFonts w:cs="Times New Roman"/>
    </w:rPr>
  </w:style>
  <w:style w:type="character" w:customStyle="1" w:styleId="ft12250">
    <w:name w:val="ft12250"/>
    <w:rsid w:val="00006CF5"/>
    <w:rPr>
      <w:rFonts w:cs="Times New Roman"/>
    </w:rPr>
  </w:style>
  <w:style w:type="character" w:customStyle="1" w:styleId="ft12278">
    <w:name w:val="ft12278"/>
    <w:rsid w:val="00006CF5"/>
    <w:rPr>
      <w:rFonts w:cs="Times New Roman"/>
    </w:rPr>
  </w:style>
  <w:style w:type="character" w:customStyle="1" w:styleId="ft12329">
    <w:name w:val="ft12329"/>
    <w:rsid w:val="00006CF5"/>
    <w:rPr>
      <w:rFonts w:cs="Times New Roman"/>
    </w:rPr>
  </w:style>
  <w:style w:type="character" w:customStyle="1" w:styleId="ft12373">
    <w:name w:val="ft12373"/>
    <w:rsid w:val="00006CF5"/>
    <w:rPr>
      <w:rFonts w:cs="Times New Roman"/>
    </w:rPr>
  </w:style>
  <w:style w:type="character" w:customStyle="1" w:styleId="ft12374">
    <w:name w:val="ft12374"/>
    <w:rsid w:val="00006CF5"/>
    <w:rPr>
      <w:rFonts w:cs="Times New Roman"/>
    </w:rPr>
  </w:style>
  <w:style w:type="character" w:customStyle="1" w:styleId="ft12429">
    <w:name w:val="ft12429"/>
    <w:rsid w:val="00006CF5"/>
    <w:rPr>
      <w:rFonts w:cs="Times New Roman"/>
    </w:rPr>
  </w:style>
  <w:style w:type="character" w:customStyle="1" w:styleId="ft12471">
    <w:name w:val="ft12471"/>
    <w:rsid w:val="00006CF5"/>
    <w:rPr>
      <w:rFonts w:cs="Times New Roman"/>
    </w:rPr>
  </w:style>
  <w:style w:type="character" w:customStyle="1" w:styleId="ft12500">
    <w:name w:val="ft12500"/>
    <w:rsid w:val="00006CF5"/>
    <w:rPr>
      <w:rFonts w:cs="Times New Roman"/>
    </w:rPr>
  </w:style>
  <w:style w:type="character" w:customStyle="1" w:styleId="ft12501">
    <w:name w:val="ft12501"/>
    <w:rsid w:val="00006CF5"/>
    <w:rPr>
      <w:rFonts w:cs="Times New Roman"/>
    </w:rPr>
  </w:style>
  <w:style w:type="character" w:customStyle="1" w:styleId="ft12561">
    <w:name w:val="ft12561"/>
    <w:rsid w:val="00006CF5"/>
    <w:rPr>
      <w:rFonts w:cs="Times New Roman"/>
    </w:rPr>
  </w:style>
  <w:style w:type="character" w:customStyle="1" w:styleId="ft12562">
    <w:name w:val="ft12562"/>
    <w:rsid w:val="00006CF5"/>
    <w:rPr>
      <w:rFonts w:cs="Times New Roman"/>
    </w:rPr>
  </w:style>
  <w:style w:type="character" w:customStyle="1" w:styleId="ft12589">
    <w:name w:val="ft12589"/>
    <w:rsid w:val="00006CF5"/>
    <w:rPr>
      <w:rFonts w:cs="Times New Roman"/>
    </w:rPr>
  </w:style>
  <w:style w:type="character" w:customStyle="1" w:styleId="ft12609">
    <w:name w:val="ft12609"/>
    <w:rsid w:val="00006CF5"/>
    <w:rPr>
      <w:rFonts w:cs="Times New Roman"/>
    </w:rPr>
  </w:style>
  <w:style w:type="character" w:customStyle="1" w:styleId="ft12670">
    <w:name w:val="ft12670"/>
    <w:rsid w:val="00006CF5"/>
    <w:rPr>
      <w:rFonts w:cs="Times New Roman"/>
    </w:rPr>
  </w:style>
  <w:style w:type="character" w:customStyle="1" w:styleId="ft12676">
    <w:name w:val="ft12676"/>
    <w:rsid w:val="00006CF5"/>
    <w:rPr>
      <w:rFonts w:cs="Times New Roman"/>
    </w:rPr>
  </w:style>
  <w:style w:type="character" w:customStyle="1" w:styleId="ft12686">
    <w:name w:val="ft12686"/>
    <w:rsid w:val="00006CF5"/>
    <w:rPr>
      <w:rFonts w:cs="Times New Roman"/>
    </w:rPr>
  </w:style>
  <w:style w:type="character" w:customStyle="1" w:styleId="ft12696">
    <w:name w:val="ft12696"/>
    <w:rsid w:val="00006CF5"/>
    <w:rPr>
      <w:rFonts w:cs="Times New Roman"/>
    </w:rPr>
  </w:style>
  <w:style w:type="character" w:customStyle="1" w:styleId="ft12701">
    <w:name w:val="ft12701"/>
    <w:rsid w:val="00006CF5"/>
    <w:rPr>
      <w:rFonts w:cs="Times New Roman"/>
    </w:rPr>
  </w:style>
  <w:style w:type="character" w:customStyle="1" w:styleId="ft12708">
    <w:name w:val="ft12708"/>
    <w:rsid w:val="00006CF5"/>
    <w:rPr>
      <w:rFonts w:cs="Times New Roman"/>
    </w:rPr>
  </w:style>
  <w:style w:type="character" w:customStyle="1" w:styleId="ft12715">
    <w:name w:val="ft12715"/>
    <w:rsid w:val="00006CF5"/>
    <w:rPr>
      <w:rFonts w:cs="Times New Roman"/>
    </w:rPr>
  </w:style>
  <w:style w:type="character" w:customStyle="1" w:styleId="ft12722">
    <w:name w:val="ft12722"/>
    <w:rsid w:val="00006CF5"/>
    <w:rPr>
      <w:rFonts w:cs="Times New Roman"/>
    </w:rPr>
  </w:style>
  <w:style w:type="character" w:customStyle="1" w:styleId="ft12787">
    <w:name w:val="ft12787"/>
    <w:rsid w:val="00006CF5"/>
    <w:rPr>
      <w:rFonts w:cs="Times New Roman"/>
    </w:rPr>
  </w:style>
  <w:style w:type="character" w:customStyle="1" w:styleId="ft12790">
    <w:name w:val="ft12790"/>
    <w:rsid w:val="00006CF5"/>
    <w:rPr>
      <w:rFonts w:cs="Times New Roman"/>
    </w:rPr>
  </w:style>
  <w:style w:type="character" w:customStyle="1" w:styleId="ft12850">
    <w:name w:val="ft12850"/>
    <w:rsid w:val="00006CF5"/>
    <w:rPr>
      <w:rFonts w:cs="Times New Roman"/>
    </w:rPr>
  </w:style>
  <w:style w:type="character" w:customStyle="1" w:styleId="ft12896">
    <w:name w:val="ft12896"/>
    <w:rsid w:val="00006CF5"/>
    <w:rPr>
      <w:rFonts w:cs="Times New Roman"/>
    </w:rPr>
  </w:style>
  <w:style w:type="character" w:customStyle="1" w:styleId="ft12942">
    <w:name w:val="ft12942"/>
    <w:rsid w:val="00006CF5"/>
    <w:rPr>
      <w:rFonts w:cs="Times New Roman"/>
    </w:rPr>
  </w:style>
  <w:style w:type="character" w:customStyle="1" w:styleId="ft12991">
    <w:name w:val="ft12991"/>
    <w:rsid w:val="00006CF5"/>
    <w:rPr>
      <w:rFonts w:cs="Times New Roman"/>
    </w:rPr>
  </w:style>
  <w:style w:type="character" w:customStyle="1" w:styleId="ft13046">
    <w:name w:val="ft13046"/>
    <w:rsid w:val="00006CF5"/>
    <w:rPr>
      <w:rFonts w:cs="Times New Roman"/>
    </w:rPr>
  </w:style>
  <w:style w:type="character" w:customStyle="1" w:styleId="ft13079">
    <w:name w:val="ft13079"/>
    <w:rsid w:val="00006CF5"/>
    <w:rPr>
      <w:rFonts w:cs="Times New Roman"/>
    </w:rPr>
  </w:style>
  <w:style w:type="character" w:customStyle="1" w:styleId="ft13129">
    <w:name w:val="ft13129"/>
    <w:rsid w:val="00006CF5"/>
    <w:rPr>
      <w:rFonts w:cs="Times New Roman"/>
    </w:rPr>
  </w:style>
  <w:style w:type="character" w:customStyle="1" w:styleId="ft13186">
    <w:name w:val="ft13186"/>
    <w:rsid w:val="00006CF5"/>
    <w:rPr>
      <w:rFonts w:cs="Times New Roman"/>
    </w:rPr>
  </w:style>
  <w:style w:type="character" w:customStyle="1" w:styleId="ft13226">
    <w:name w:val="ft13226"/>
    <w:rsid w:val="00006CF5"/>
    <w:rPr>
      <w:rFonts w:cs="Times New Roman"/>
    </w:rPr>
  </w:style>
  <w:style w:type="character" w:customStyle="1" w:styleId="ft13271">
    <w:name w:val="ft13271"/>
    <w:rsid w:val="00006CF5"/>
    <w:rPr>
      <w:rFonts w:cs="Times New Roman"/>
    </w:rPr>
  </w:style>
  <w:style w:type="character" w:customStyle="1" w:styleId="ft13309">
    <w:name w:val="ft13309"/>
    <w:rsid w:val="00006CF5"/>
    <w:rPr>
      <w:rFonts w:cs="Times New Roman"/>
    </w:rPr>
  </w:style>
  <w:style w:type="character" w:customStyle="1" w:styleId="ft13366">
    <w:name w:val="ft13366"/>
    <w:rsid w:val="00006CF5"/>
    <w:rPr>
      <w:rFonts w:cs="Times New Roman"/>
    </w:rPr>
  </w:style>
  <w:style w:type="character" w:customStyle="1" w:styleId="ft13418">
    <w:name w:val="ft13418"/>
    <w:rsid w:val="00006CF5"/>
    <w:rPr>
      <w:rFonts w:cs="Times New Roman"/>
    </w:rPr>
  </w:style>
  <w:style w:type="character" w:customStyle="1" w:styleId="ft13441">
    <w:name w:val="ft13441"/>
    <w:rsid w:val="00006CF5"/>
    <w:rPr>
      <w:rFonts w:cs="Times New Roman"/>
    </w:rPr>
  </w:style>
  <w:style w:type="character" w:customStyle="1" w:styleId="ft13487">
    <w:name w:val="ft13487"/>
    <w:rsid w:val="00006CF5"/>
    <w:rPr>
      <w:rFonts w:cs="Times New Roman"/>
    </w:rPr>
  </w:style>
  <w:style w:type="character" w:customStyle="1" w:styleId="ft13488">
    <w:name w:val="ft13488"/>
    <w:rsid w:val="00006CF5"/>
    <w:rPr>
      <w:rFonts w:cs="Times New Roman"/>
    </w:rPr>
  </w:style>
  <w:style w:type="character" w:customStyle="1" w:styleId="ft13494">
    <w:name w:val="ft13494"/>
    <w:rsid w:val="00006CF5"/>
    <w:rPr>
      <w:rFonts w:cs="Times New Roman"/>
    </w:rPr>
  </w:style>
  <w:style w:type="character" w:customStyle="1" w:styleId="ft13500">
    <w:name w:val="ft13500"/>
    <w:rsid w:val="00006CF5"/>
    <w:rPr>
      <w:rFonts w:cs="Times New Roman"/>
    </w:rPr>
  </w:style>
  <w:style w:type="character" w:customStyle="1" w:styleId="ft13505">
    <w:name w:val="ft13505"/>
    <w:rsid w:val="00006CF5"/>
    <w:rPr>
      <w:rFonts w:cs="Times New Roman"/>
    </w:rPr>
  </w:style>
  <w:style w:type="character" w:customStyle="1" w:styleId="ft13518">
    <w:name w:val="ft13518"/>
    <w:rsid w:val="00006CF5"/>
    <w:rPr>
      <w:rFonts w:cs="Times New Roman"/>
    </w:rPr>
  </w:style>
  <w:style w:type="character" w:customStyle="1" w:styleId="ft13525">
    <w:name w:val="ft13525"/>
    <w:rsid w:val="00006CF5"/>
    <w:rPr>
      <w:rFonts w:cs="Times New Roman"/>
    </w:rPr>
  </w:style>
  <w:style w:type="character" w:customStyle="1" w:styleId="ft13537">
    <w:name w:val="ft13537"/>
    <w:rsid w:val="00006CF5"/>
    <w:rPr>
      <w:rFonts w:cs="Times New Roman"/>
    </w:rPr>
  </w:style>
  <w:style w:type="character" w:customStyle="1" w:styleId="ft13542">
    <w:name w:val="ft13542"/>
    <w:rsid w:val="00006CF5"/>
    <w:rPr>
      <w:rFonts w:cs="Times New Roman"/>
    </w:rPr>
  </w:style>
  <w:style w:type="character" w:customStyle="1" w:styleId="ft13555">
    <w:name w:val="ft13555"/>
    <w:rsid w:val="00006CF5"/>
    <w:rPr>
      <w:rFonts w:cs="Times New Roman"/>
    </w:rPr>
  </w:style>
  <w:style w:type="character" w:customStyle="1" w:styleId="ft13563">
    <w:name w:val="ft13563"/>
    <w:rsid w:val="00006CF5"/>
    <w:rPr>
      <w:rFonts w:cs="Times New Roman"/>
    </w:rPr>
  </w:style>
  <w:style w:type="character" w:customStyle="1" w:styleId="ft13566">
    <w:name w:val="ft13566"/>
    <w:rsid w:val="00006CF5"/>
    <w:rPr>
      <w:rFonts w:cs="Times New Roman"/>
    </w:rPr>
  </w:style>
  <w:style w:type="character" w:customStyle="1" w:styleId="ft13578">
    <w:name w:val="ft13578"/>
    <w:rsid w:val="00006CF5"/>
    <w:rPr>
      <w:rFonts w:cs="Times New Roman"/>
    </w:rPr>
  </w:style>
  <w:style w:type="character" w:customStyle="1" w:styleId="ft13580">
    <w:name w:val="ft13580"/>
    <w:rsid w:val="00006CF5"/>
    <w:rPr>
      <w:rFonts w:cs="Times New Roman"/>
    </w:rPr>
  </w:style>
  <w:style w:type="character" w:customStyle="1" w:styleId="ft13588">
    <w:name w:val="ft13588"/>
    <w:rsid w:val="00006CF5"/>
    <w:rPr>
      <w:rFonts w:cs="Times New Roman"/>
    </w:rPr>
  </w:style>
  <w:style w:type="character" w:customStyle="1" w:styleId="ft13644">
    <w:name w:val="ft13644"/>
    <w:rsid w:val="00006CF5"/>
    <w:rPr>
      <w:rFonts w:cs="Times New Roman"/>
    </w:rPr>
  </w:style>
  <w:style w:type="character" w:customStyle="1" w:styleId="ft13668">
    <w:name w:val="ft13668"/>
    <w:rsid w:val="00006CF5"/>
    <w:rPr>
      <w:rFonts w:cs="Times New Roman"/>
    </w:rPr>
  </w:style>
  <w:style w:type="character" w:customStyle="1" w:styleId="ft13712">
    <w:name w:val="ft13712"/>
    <w:rsid w:val="00006CF5"/>
    <w:rPr>
      <w:rFonts w:cs="Times New Roman"/>
    </w:rPr>
  </w:style>
  <w:style w:type="character" w:customStyle="1" w:styleId="ft13768">
    <w:name w:val="ft13768"/>
    <w:rsid w:val="00006CF5"/>
    <w:rPr>
      <w:rFonts w:cs="Times New Roman"/>
    </w:rPr>
  </w:style>
  <w:style w:type="character" w:customStyle="1" w:styleId="ft13810">
    <w:name w:val="ft13810"/>
    <w:rsid w:val="00006CF5"/>
    <w:rPr>
      <w:rFonts w:cs="Times New Roman"/>
    </w:rPr>
  </w:style>
  <w:style w:type="character" w:customStyle="1" w:styleId="ft13834">
    <w:name w:val="ft13834"/>
    <w:rsid w:val="00006CF5"/>
    <w:rPr>
      <w:rFonts w:cs="Times New Roman"/>
    </w:rPr>
  </w:style>
  <w:style w:type="character" w:customStyle="1" w:styleId="ft13885">
    <w:name w:val="ft13885"/>
    <w:rsid w:val="00006CF5"/>
    <w:rPr>
      <w:rFonts w:cs="Times New Roman"/>
    </w:rPr>
  </w:style>
  <w:style w:type="paragraph" w:customStyle="1" w:styleId="TimesNewRoman">
    <w:name w:val="Стиль Основной текст + Times New Roman по ширине Первая строка:  ..."/>
    <w:basedOn w:val="aff2"/>
    <w:rsid w:val="00006CF5"/>
    <w:pPr>
      <w:spacing w:after="0"/>
      <w:ind w:firstLine="720"/>
      <w:jc w:val="both"/>
    </w:pPr>
    <w:rPr>
      <w:szCs w:val="20"/>
    </w:rPr>
  </w:style>
  <w:style w:type="character" w:customStyle="1" w:styleId="afffffffff">
    <w:name w:val="Оглавление"/>
    <w:rsid w:val="00006CF5"/>
    <w:rPr>
      <w:rFonts w:ascii="Times New Roman" w:hAnsi="Times New Roman"/>
      <w:b/>
      <w:i/>
      <w:sz w:val="28"/>
    </w:rPr>
  </w:style>
  <w:style w:type="character" w:customStyle="1" w:styleId="Heading5Char">
    <w:name w:val="Heading 5 Char"/>
    <w:locked/>
    <w:rsid w:val="00006CF5"/>
    <w:rPr>
      <w:sz w:val="22"/>
      <w:lang w:val="ru-RU" w:eastAsia="en-US"/>
    </w:rPr>
  </w:style>
  <w:style w:type="character" w:customStyle="1" w:styleId="Heading6Char">
    <w:name w:val="Heading 6 Char"/>
    <w:locked/>
    <w:rsid w:val="00006CF5"/>
    <w:rPr>
      <w:i/>
      <w:sz w:val="22"/>
      <w:lang w:val="ru-RU" w:eastAsia="en-US"/>
    </w:rPr>
  </w:style>
  <w:style w:type="paragraph" w:customStyle="1" w:styleId="1ffff8">
    <w:name w:val="Стиль Заголовок 1 + все прописные"/>
    <w:basedOn w:val="11"/>
    <w:rsid w:val="00006CF5"/>
    <w:pPr>
      <w:keepNext/>
      <w:keepLines/>
      <w:spacing w:before="240" w:after="60"/>
      <w:ind w:left="360" w:hanging="360"/>
    </w:pPr>
    <w:rPr>
      <w:rFonts w:ascii="Arial" w:hAnsi="Arial"/>
      <w:bCs/>
      <w:caps w:val="0"/>
      <w:sz w:val="32"/>
      <w:szCs w:val="32"/>
    </w:rPr>
  </w:style>
  <w:style w:type="character" w:customStyle="1" w:styleId="FontStyle75">
    <w:name w:val="Font Style75"/>
    <w:rsid w:val="00006CF5"/>
    <w:rPr>
      <w:rFonts w:ascii="Times New Roman" w:hAnsi="Times New Roman"/>
      <w:b/>
      <w:sz w:val="16"/>
    </w:rPr>
  </w:style>
  <w:style w:type="paragraph" w:customStyle="1" w:styleId="2Arial1">
    <w:name w:val="Стиль Заголовок 2 + Arial"/>
    <w:basedOn w:val="21"/>
    <w:rsid w:val="00006CF5"/>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006CF5"/>
    <w:pPr>
      <w:shd w:val="clear" w:color="auto" w:fill="FFFFFF"/>
      <w:spacing w:before="240" w:after="60"/>
    </w:pPr>
    <w:rPr>
      <w:rFonts w:ascii="Arial" w:hAnsi="Arial"/>
      <w:b/>
      <w:bCs/>
      <w:sz w:val="32"/>
      <w:szCs w:val="20"/>
    </w:rPr>
  </w:style>
  <w:style w:type="character" w:customStyle="1" w:styleId="style21">
    <w:name w:val="style21"/>
    <w:rsid w:val="00006CF5"/>
  </w:style>
  <w:style w:type="paragraph" w:customStyle="1" w:styleId="justify2">
    <w:name w:val="justify2"/>
    <w:basedOn w:val="a3"/>
    <w:rsid w:val="00006CF5"/>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006CF5"/>
    <w:pPr>
      <w:keepNext/>
      <w:snapToGrid w:val="0"/>
      <w:spacing w:before="100" w:after="100"/>
      <w:outlineLvl w:val="5"/>
    </w:pPr>
    <w:rPr>
      <w:b/>
      <w:sz w:val="20"/>
      <w:szCs w:val="20"/>
    </w:rPr>
  </w:style>
  <w:style w:type="character" w:customStyle="1" w:styleId="3f5">
    <w:name w:val="Знак Знак Знак3"/>
    <w:rsid w:val="00006CF5"/>
    <w:rPr>
      <w:rFonts w:ascii="Times New Roman" w:eastAsia="Times New Roman" w:hAnsi="Times New Roman"/>
      <w:b/>
      <w:caps/>
      <w:sz w:val="28"/>
    </w:rPr>
  </w:style>
  <w:style w:type="character" w:customStyle="1" w:styleId="FontStyle185">
    <w:name w:val="Font Style185"/>
    <w:rsid w:val="00006CF5"/>
    <w:rPr>
      <w:rFonts w:ascii="Times New Roman" w:hAnsi="Times New Roman"/>
      <w:sz w:val="18"/>
    </w:rPr>
  </w:style>
  <w:style w:type="character" w:customStyle="1" w:styleId="FontStyle179">
    <w:name w:val="Font Style179"/>
    <w:rsid w:val="00006CF5"/>
    <w:rPr>
      <w:rFonts w:ascii="Times New Roman" w:hAnsi="Times New Roman"/>
      <w:i/>
      <w:sz w:val="18"/>
    </w:rPr>
  </w:style>
  <w:style w:type="paragraph" w:customStyle="1" w:styleId="Style66">
    <w:name w:val="Style66"/>
    <w:basedOn w:val="a3"/>
    <w:rsid w:val="00006CF5"/>
    <w:pPr>
      <w:widowControl w:val="0"/>
      <w:autoSpaceDE w:val="0"/>
      <w:autoSpaceDN w:val="0"/>
      <w:adjustRightInd w:val="0"/>
    </w:pPr>
  </w:style>
  <w:style w:type="paragraph" w:customStyle="1" w:styleId="Style71">
    <w:name w:val="Style71"/>
    <w:basedOn w:val="a3"/>
    <w:rsid w:val="00006CF5"/>
    <w:pPr>
      <w:widowControl w:val="0"/>
      <w:autoSpaceDE w:val="0"/>
      <w:autoSpaceDN w:val="0"/>
      <w:adjustRightInd w:val="0"/>
      <w:spacing w:line="250" w:lineRule="exact"/>
      <w:ind w:firstLine="302"/>
      <w:jc w:val="both"/>
    </w:pPr>
  </w:style>
  <w:style w:type="character" w:customStyle="1" w:styleId="FontStyle266">
    <w:name w:val="Font Style266"/>
    <w:rsid w:val="00006CF5"/>
    <w:rPr>
      <w:rFonts w:ascii="Times New Roman" w:hAnsi="Times New Roman"/>
      <w:sz w:val="18"/>
    </w:rPr>
  </w:style>
  <w:style w:type="character" w:customStyle="1" w:styleId="FontStyle267">
    <w:name w:val="Font Style267"/>
    <w:rsid w:val="00006CF5"/>
    <w:rPr>
      <w:rFonts w:ascii="Times New Roman" w:hAnsi="Times New Roman"/>
      <w:i/>
      <w:sz w:val="18"/>
    </w:rPr>
  </w:style>
  <w:style w:type="character" w:customStyle="1" w:styleId="FontStyle202">
    <w:name w:val="Font Style202"/>
    <w:rsid w:val="00006CF5"/>
    <w:rPr>
      <w:rFonts w:ascii="Times New Roman" w:hAnsi="Times New Roman"/>
      <w:sz w:val="18"/>
    </w:rPr>
  </w:style>
  <w:style w:type="character" w:customStyle="1" w:styleId="FontStyle563">
    <w:name w:val="Font Style563"/>
    <w:rsid w:val="00006CF5"/>
    <w:rPr>
      <w:rFonts w:ascii="Times New Roman" w:hAnsi="Times New Roman"/>
      <w:b/>
      <w:sz w:val="20"/>
    </w:rPr>
  </w:style>
  <w:style w:type="paragraph" w:customStyle="1" w:styleId="Style113">
    <w:name w:val="Style113"/>
    <w:basedOn w:val="a3"/>
    <w:rsid w:val="00006CF5"/>
    <w:pPr>
      <w:widowControl w:val="0"/>
      <w:autoSpaceDE w:val="0"/>
      <w:autoSpaceDN w:val="0"/>
      <w:adjustRightInd w:val="0"/>
    </w:pPr>
  </w:style>
  <w:style w:type="character" w:customStyle="1" w:styleId="FontStyle134">
    <w:name w:val="Font Style134"/>
    <w:rsid w:val="00006CF5"/>
    <w:rPr>
      <w:rFonts w:ascii="Times New Roman" w:hAnsi="Times New Roman"/>
      <w:b/>
      <w:sz w:val="18"/>
    </w:rPr>
  </w:style>
  <w:style w:type="character" w:customStyle="1" w:styleId="textcop1">
    <w:name w:val="textcop1"/>
    <w:rsid w:val="00006CF5"/>
    <w:rPr>
      <w:rFonts w:ascii="Arial" w:hAnsi="Arial"/>
      <w:color w:val="000000"/>
      <w:sz w:val="20"/>
    </w:rPr>
  </w:style>
  <w:style w:type="character" w:customStyle="1" w:styleId="b1">
    <w:name w:val="b1"/>
    <w:rsid w:val="00006CF5"/>
    <w:rPr>
      <w:b/>
    </w:rPr>
  </w:style>
  <w:style w:type="character" w:customStyle="1" w:styleId="FontStyle201">
    <w:name w:val="Font Style201"/>
    <w:rsid w:val="00006CF5"/>
    <w:rPr>
      <w:rFonts w:ascii="Times New Roman" w:hAnsi="Times New Roman"/>
      <w:sz w:val="26"/>
    </w:rPr>
  </w:style>
  <w:style w:type="paragraph" w:customStyle="1" w:styleId="Style12">
    <w:name w:val="Style12"/>
    <w:basedOn w:val="a3"/>
    <w:rsid w:val="00006CF5"/>
    <w:pPr>
      <w:widowControl w:val="0"/>
      <w:autoSpaceDE w:val="0"/>
      <w:autoSpaceDN w:val="0"/>
      <w:adjustRightInd w:val="0"/>
    </w:pPr>
  </w:style>
  <w:style w:type="character" w:customStyle="1" w:styleId="180">
    <w:name w:val="Знак Знак18"/>
    <w:rsid w:val="00006CF5"/>
    <w:rPr>
      <w:rFonts w:ascii="Courier New" w:eastAsia="Times New Roman" w:hAnsi="Courier New"/>
    </w:rPr>
  </w:style>
  <w:style w:type="character" w:customStyle="1" w:styleId="170">
    <w:name w:val="Знак Знак17"/>
    <w:rsid w:val="00006CF5"/>
    <w:rPr>
      <w:rFonts w:ascii="Times New Roman" w:eastAsia="Times New Roman" w:hAnsi="Times New Roman"/>
      <w:sz w:val="24"/>
    </w:rPr>
  </w:style>
  <w:style w:type="character" w:customStyle="1" w:styleId="812">
    <w:name w:val="Знак Знак81"/>
    <w:locked/>
    <w:rsid w:val="00006CF5"/>
    <w:rPr>
      <w:sz w:val="24"/>
    </w:rPr>
  </w:style>
  <w:style w:type="paragraph" w:customStyle="1" w:styleId="en">
    <w:name w:val="?en"/>
    <w:basedOn w:val="a3"/>
    <w:rsid w:val="00006CF5"/>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006CF5"/>
    <w:rPr>
      <w:rFonts w:ascii="Tahoma" w:hAnsi="Tahoma"/>
      <w:sz w:val="16"/>
      <w:lang w:val="ru-RU" w:eastAsia="ru-RU"/>
    </w:rPr>
  </w:style>
  <w:style w:type="paragraph" w:customStyle="1" w:styleId="75">
    <w:name w:val="Стиль7"/>
    <w:basedOn w:val="11"/>
    <w:rsid w:val="00006CF5"/>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006CF5"/>
    <w:rPr>
      <w:rFonts w:ascii="Verdana" w:hAnsi="Verdana" w:cs="Verdana"/>
      <w:sz w:val="20"/>
      <w:szCs w:val="20"/>
      <w:lang w:val="en-US" w:eastAsia="en-US"/>
    </w:rPr>
  </w:style>
  <w:style w:type="paragraph" w:customStyle="1" w:styleId="Style38">
    <w:name w:val="Style38"/>
    <w:basedOn w:val="a3"/>
    <w:rsid w:val="00006CF5"/>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006CF5"/>
    <w:rPr>
      <w:rFonts w:ascii="Times New Roman" w:hAnsi="Times New Roman"/>
      <w:i/>
      <w:sz w:val="20"/>
    </w:rPr>
  </w:style>
  <w:style w:type="character" w:customStyle="1" w:styleId="FontStyle293">
    <w:name w:val="Font Style293"/>
    <w:rsid w:val="00006CF5"/>
    <w:rPr>
      <w:rFonts w:ascii="Times New Roman" w:hAnsi="Times New Roman"/>
      <w:sz w:val="20"/>
    </w:rPr>
  </w:style>
  <w:style w:type="character" w:customStyle="1" w:styleId="FontStyle325">
    <w:name w:val="Font Style325"/>
    <w:rsid w:val="00006CF5"/>
    <w:rPr>
      <w:rFonts w:ascii="Times New Roman" w:hAnsi="Times New Roman"/>
      <w:sz w:val="26"/>
    </w:rPr>
  </w:style>
  <w:style w:type="character" w:customStyle="1" w:styleId="FontStyle219">
    <w:name w:val="Font Style219"/>
    <w:rsid w:val="00006CF5"/>
    <w:rPr>
      <w:rFonts w:ascii="Times New Roman" w:hAnsi="Times New Roman"/>
      <w:b/>
      <w:sz w:val="18"/>
    </w:rPr>
  </w:style>
  <w:style w:type="character" w:customStyle="1" w:styleId="FontStyle207">
    <w:name w:val="Font Style207"/>
    <w:rsid w:val="00006CF5"/>
    <w:rPr>
      <w:rFonts w:ascii="Times New Roman" w:hAnsi="Times New Roman"/>
      <w:i/>
      <w:sz w:val="18"/>
    </w:rPr>
  </w:style>
  <w:style w:type="character" w:customStyle="1" w:styleId="FontStyle574">
    <w:name w:val="Font Style574"/>
    <w:rsid w:val="00006CF5"/>
    <w:rPr>
      <w:rFonts w:ascii="Times New Roman" w:hAnsi="Times New Roman"/>
      <w:b/>
      <w:i/>
      <w:sz w:val="20"/>
    </w:rPr>
  </w:style>
  <w:style w:type="character" w:customStyle="1" w:styleId="FontStyle588">
    <w:name w:val="Font Style588"/>
    <w:rsid w:val="00006CF5"/>
    <w:rPr>
      <w:rFonts w:ascii="Times New Roman" w:hAnsi="Times New Roman"/>
      <w:sz w:val="20"/>
    </w:rPr>
  </w:style>
  <w:style w:type="character" w:customStyle="1" w:styleId="402">
    <w:name w:val="Основной текст (40)"/>
    <w:link w:val="4010"/>
    <w:locked/>
    <w:rsid w:val="00006CF5"/>
    <w:rPr>
      <w:b/>
      <w:sz w:val="14"/>
      <w:shd w:val="clear" w:color="auto" w:fill="FFFFFF"/>
    </w:rPr>
  </w:style>
  <w:style w:type="paragraph" w:customStyle="1" w:styleId="4010">
    <w:name w:val="Основной текст (40)1"/>
    <w:basedOn w:val="a3"/>
    <w:link w:val="402"/>
    <w:rsid w:val="00006CF5"/>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006CF5"/>
    <w:rPr>
      <w:b/>
      <w:sz w:val="16"/>
      <w:shd w:val="clear" w:color="auto" w:fill="FFFFFF"/>
    </w:rPr>
  </w:style>
  <w:style w:type="paragraph" w:customStyle="1" w:styleId="1410">
    <w:name w:val="Основной текст (14)1"/>
    <w:basedOn w:val="a3"/>
    <w:link w:val="145"/>
    <w:rsid w:val="00006CF5"/>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006CF5"/>
    <w:pPr>
      <w:tabs>
        <w:tab w:val="left" w:pos="369"/>
        <w:tab w:val="left" w:pos="643"/>
      </w:tabs>
      <w:spacing w:after="40"/>
      <w:ind w:left="697" w:hanging="357"/>
      <w:jc w:val="both"/>
    </w:pPr>
    <w:rPr>
      <w:sz w:val="20"/>
      <w:szCs w:val="20"/>
    </w:rPr>
  </w:style>
  <w:style w:type="paragraph" w:customStyle="1" w:styleId="2ff7">
    <w:name w:val="обычный2"/>
    <w:basedOn w:val="a3"/>
    <w:rsid w:val="00006CF5"/>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006CF5"/>
    <w:pPr>
      <w:ind w:firstLine="720"/>
      <w:jc w:val="both"/>
    </w:pPr>
    <w:rPr>
      <w:szCs w:val="20"/>
    </w:rPr>
  </w:style>
  <w:style w:type="paragraph" w:customStyle="1" w:styleId="3000">
    <w:name w:val="Стиль Заголовок 3 + Перед:  0 пт После:  0 пт"/>
    <w:basedOn w:val="32"/>
    <w:rsid w:val="00006CF5"/>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006CF5"/>
    <w:pPr>
      <w:keepNext/>
      <w:spacing w:before="520" w:after="260"/>
      <w:jc w:val="center"/>
      <w:outlineLvl w:val="0"/>
    </w:pPr>
    <w:rPr>
      <w:b/>
    </w:rPr>
  </w:style>
  <w:style w:type="paragraph" w:customStyle="1" w:styleId="Heading">
    <w:name w:val="Heading"/>
    <w:rsid w:val="00006CF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006CF5"/>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006CF5"/>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006CF5"/>
    <w:pPr>
      <w:keepNext w:val="0"/>
      <w:widowControl w:val="0"/>
    </w:pPr>
    <w:rPr>
      <w:rFonts w:cs="Times New Roman"/>
      <w:bCs w:val="0"/>
      <w:i w:val="0"/>
      <w:iCs w:val="0"/>
      <w:kern w:val="32"/>
      <w:sz w:val="24"/>
      <w:szCs w:val="20"/>
    </w:rPr>
  </w:style>
  <w:style w:type="paragraph" w:customStyle="1" w:styleId="1ffffc">
    <w:name w:val="маркирован_1"/>
    <w:basedOn w:val="a3"/>
    <w:rsid w:val="00006CF5"/>
    <w:pPr>
      <w:widowControl w:val="0"/>
      <w:adjustRightInd w:val="0"/>
      <w:spacing w:line="360" w:lineRule="auto"/>
      <w:jc w:val="both"/>
      <w:textAlignment w:val="baseline"/>
    </w:pPr>
    <w:rPr>
      <w:sz w:val="28"/>
      <w:szCs w:val="28"/>
    </w:rPr>
  </w:style>
  <w:style w:type="paragraph" w:customStyle="1" w:styleId="1ffffd">
    <w:name w:val="Нумерован_1"/>
    <w:basedOn w:val="a3"/>
    <w:rsid w:val="00006CF5"/>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006CF5"/>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006CF5"/>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006CF5"/>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006CF5"/>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006CF5"/>
    <w:pPr>
      <w:spacing w:line="360" w:lineRule="auto"/>
      <w:ind w:firstLine="720"/>
    </w:pPr>
    <w:rPr>
      <w:szCs w:val="20"/>
    </w:rPr>
  </w:style>
  <w:style w:type="character" w:customStyle="1" w:styleId="331">
    <w:name w:val="Знак3 Знак Знак3"/>
    <w:rsid w:val="00006CF5"/>
    <w:rPr>
      <w:rFonts w:ascii="Times New Roman" w:eastAsia="Times New Roman" w:hAnsi="Times New Roman"/>
      <w:lang w:eastAsia="en-US"/>
    </w:rPr>
  </w:style>
  <w:style w:type="character" w:customStyle="1" w:styleId="FontStyle278">
    <w:name w:val="Font Style278"/>
    <w:rsid w:val="00006CF5"/>
    <w:rPr>
      <w:rFonts w:ascii="Times New Roman" w:hAnsi="Times New Roman"/>
      <w:color w:val="000000"/>
      <w:sz w:val="22"/>
    </w:rPr>
  </w:style>
  <w:style w:type="character" w:customStyle="1" w:styleId="2110">
    <w:name w:val="Знак Знак211"/>
    <w:locked/>
    <w:rsid w:val="00006CF5"/>
    <w:rPr>
      <w:b/>
      <w:sz w:val="28"/>
      <w:lang w:val="ru-RU" w:eastAsia="ru-RU"/>
    </w:rPr>
  </w:style>
  <w:style w:type="character" w:customStyle="1" w:styleId="414">
    <w:name w:val="Знак Знак41"/>
    <w:locked/>
    <w:rsid w:val="00006CF5"/>
    <w:rPr>
      <w:rFonts w:ascii="Arial" w:hAnsi="Arial"/>
      <w:b/>
      <w:i/>
      <w:sz w:val="28"/>
      <w:lang w:val="ru-RU" w:eastAsia="en-US"/>
    </w:rPr>
  </w:style>
  <w:style w:type="character" w:customStyle="1" w:styleId="4011">
    <w:name w:val="Знак Знак401"/>
    <w:locked/>
    <w:rsid w:val="00006CF5"/>
    <w:rPr>
      <w:b/>
      <w:sz w:val="27"/>
      <w:lang w:val="ru-RU" w:eastAsia="ru-RU"/>
    </w:rPr>
  </w:style>
  <w:style w:type="character" w:customStyle="1" w:styleId="3910">
    <w:name w:val="Знак Знак391"/>
    <w:locked/>
    <w:rsid w:val="00006CF5"/>
    <w:rPr>
      <w:b/>
      <w:sz w:val="28"/>
      <w:lang w:val="ru-RU" w:eastAsia="ru-RU"/>
    </w:rPr>
  </w:style>
  <w:style w:type="character" w:customStyle="1" w:styleId="3810">
    <w:name w:val="Знак Знак381"/>
    <w:locked/>
    <w:rsid w:val="00006CF5"/>
    <w:rPr>
      <w:b/>
      <w:i/>
      <w:sz w:val="26"/>
      <w:lang w:val="ru-RU" w:eastAsia="ru-RU"/>
    </w:rPr>
  </w:style>
  <w:style w:type="character" w:customStyle="1" w:styleId="3710">
    <w:name w:val="Знак Знак371"/>
    <w:locked/>
    <w:rsid w:val="00006CF5"/>
    <w:rPr>
      <w:sz w:val="24"/>
      <w:lang w:val="ru-RU" w:eastAsia="ru-RU"/>
    </w:rPr>
  </w:style>
  <w:style w:type="character" w:customStyle="1" w:styleId="3610">
    <w:name w:val="Знак Знак361"/>
    <w:locked/>
    <w:rsid w:val="00006CF5"/>
    <w:rPr>
      <w:sz w:val="24"/>
      <w:lang w:val="ru-RU" w:eastAsia="ru-RU"/>
    </w:rPr>
  </w:style>
  <w:style w:type="character" w:customStyle="1" w:styleId="3510">
    <w:name w:val="Знак Знак351"/>
    <w:locked/>
    <w:rsid w:val="00006CF5"/>
    <w:rPr>
      <w:i/>
      <w:sz w:val="24"/>
      <w:lang w:val="ru-RU" w:eastAsia="ru-RU"/>
    </w:rPr>
  </w:style>
  <w:style w:type="character" w:customStyle="1" w:styleId="3410">
    <w:name w:val="Знак Знак341"/>
    <w:locked/>
    <w:rsid w:val="00006CF5"/>
    <w:rPr>
      <w:rFonts w:ascii="Arial" w:hAnsi="Arial"/>
      <w:sz w:val="22"/>
      <w:lang w:val="ru-RU" w:eastAsia="ru-RU"/>
    </w:rPr>
  </w:style>
  <w:style w:type="character" w:customStyle="1" w:styleId="3310">
    <w:name w:val="Знак Знак331"/>
    <w:locked/>
    <w:rsid w:val="00006CF5"/>
    <w:rPr>
      <w:rFonts w:ascii="Courier New" w:hAnsi="Courier New"/>
      <w:lang w:val="ru-RU" w:eastAsia="ru-RU"/>
    </w:rPr>
  </w:style>
  <w:style w:type="character" w:customStyle="1" w:styleId="3210">
    <w:name w:val="Знак Знак321"/>
    <w:locked/>
    <w:rsid w:val="00006CF5"/>
    <w:rPr>
      <w:lang w:val="ru-RU" w:eastAsia="ru-RU"/>
    </w:rPr>
  </w:style>
  <w:style w:type="character" w:customStyle="1" w:styleId="3110">
    <w:name w:val="Знак Знак311"/>
    <w:locked/>
    <w:rsid w:val="00006CF5"/>
    <w:rPr>
      <w:sz w:val="24"/>
      <w:lang w:val="ru-RU" w:eastAsia="ru-RU"/>
    </w:rPr>
  </w:style>
  <w:style w:type="character" w:customStyle="1" w:styleId="1fffff">
    <w:name w:val="Знак1 Знак Знак"/>
    <w:locked/>
    <w:rsid w:val="00006CF5"/>
    <w:rPr>
      <w:sz w:val="24"/>
      <w:lang w:val="ru-RU" w:eastAsia="ru-RU"/>
    </w:rPr>
  </w:style>
  <w:style w:type="character" w:customStyle="1" w:styleId="191">
    <w:name w:val="Знак Знак191"/>
    <w:locked/>
    <w:rsid w:val="00006CF5"/>
    <w:rPr>
      <w:sz w:val="24"/>
      <w:lang w:val="en-US" w:eastAsia="ru-RU"/>
    </w:rPr>
  </w:style>
  <w:style w:type="character" w:customStyle="1" w:styleId="1411">
    <w:name w:val="Знак Знак141"/>
    <w:locked/>
    <w:rsid w:val="00006CF5"/>
    <w:rPr>
      <w:rFonts w:ascii="Cambria" w:hAnsi="Cambria"/>
      <w:i/>
      <w:color w:val="4F81BD"/>
      <w:spacing w:val="15"/>
      <w:sz w:val="24"/>
      <w:lang w:val="ru-RU" w:eastAsia="ru-RU"/>
    </w:rPr>
  </w:style>
  <w:style w:type="character" w:customStyle="1" w:styleId="1210">
    <w:name w:val="Знак Знак121"/>
    <w:locked/>
    <w:rsid w:val="00006CF5"/>
    <w:rPr>
      <w:rFonts w:ascii="PragmaticaCTT" w:hAnsi="PragmaticaCTT"/>
      <w:sz w:val="24"/>
      <w:lang w:val="ru-RU" w:eastAsia="ru-RU"/>
    </w:rPr>
  </w:style>
  <w:style w:type="character" w:customStyle="1" w:styleId="2210">
    <w:name w:val="Знак Знак221"/>
    <w:locked/>
    <w:rsid w:val="00006CF5"/>
    <w:rPr>
      <w:color w:val="000000"/>
      <w:sz w:val="24"/>
      <w:lang w:val="ru-RU" w:eastAsia="ru-RU"/>
    </w:rPr>
  </w:style>
  <w:style w:type="character" w:customStyle="1" w:styleId="291">
    <w:name w:val="Знак Знак291"/>
    <w:locked/>
    <w:rsid w:val="00006CF5"/>
    <w:rPr>
      <w:sz w:val="16"/>
      <w:lang w:val="ru-RU" w:eastAsia="ru-RU"/>
    </w:rPr>
  </w:style>
  <w:style w:type="character" w:customStyle="1" w:styleId="251">
    <w:name w:val="Знак Знак251"/>
    <w:locked/>
    <w:rsid w:val="00006CF5"/>
    <w:rPr>
      <w:sz w:val="24"/>
      <w:lang w:val="ru-RU" w:eastAsia="ru-RU"/>
    </w:rPr>
  </w:style>
  <w:style w:type="character" w:customStyle="1" w:styleId="281">
    <w:name w:val="Знак Знак281"/>
    <w:locked/>
    <w:rsid w:val="00006CF5"/>
    <w:rPr>
      <w:sz w:val="16"/>
      <w:lang w:val="ru-RU" w:eastAsia="ru-RU"/>
    </w:rPr>
  </w:style>
  <w:style w:type="character" w:customStyle="1" w:styleId="2710">
    <w:name w:val="Знак Знак271"/>
    <w:locked/>
    <w:rsid w:val="00006CF5"/>
    <w:rPr>
      <w:rFonts w:ascii="Courier New" w:hAnsi="Courier New"/>
      <w:lang w:val="ru-RU" w:eastAsia="ru-RU"/>
    </w:rPr>
  </w:style>
  <w:style w:type="character" w:customStyle="1" w:styleId="181">
    <w:name w:val="Знак Знак181"/>
    <w:locked/>
    <w:rsid w:val="00006CF5"/>
    <w:rPr>
      <w:b/>
      <w:lang w:val="ru-RU" w:eastAsia="ru-RU"/>
    </w:rPr>
  </w:style>
  <w:style w:type="character" w:customStyle="1" w:styleId="201">
    <w:name w:val="Знак Знак201"/>
    <w:locked/>
    <w:rsid w:val="00006CF5"/>
    <w:rPr>
      <w:rFonts w:ascii="Tahoma" w:hAnsi="Tahoma"/>
      <w:sz w:val="16"/>
      <w:lang w:val="ru-RU" w:eastAsia="ru-RU"/>
    </w:rPr>
  </w:style>
  <w:style w:type="paragraph" w:customStyle="1" w:styleId="2ff9">
    <w:name w:val="Знак Знак Знак Знак Знак Знак2"/>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006CF5"/>
    <w:rPr>
      <w:i/>
      <w:color w:val="000000"/>
      <w:sz w:val="24"/>
      <w:lang w:eastAsia="ru-RU"/>
    </w:rPr>
  </w:style>
  <w:style w:type="paragraph" w:styleId="2ffb">
    <w:name w:val="Quote"/>
    <w:basedOn w:val="a3"/>
    <w:next w:val="a3"/>
    <w:link w:val="2ffa"/>
    <w:qFormat/>
    <w:rsid w:val="00006CF5"/>
    <w:rPr>
      <w:rFonts w:asciiTheme="minorHAnsi" w:eastAsiaTheme="minorHAnsi" w:hAnsiTheme="minorHAnsi" w:cstheme="minorBidi"/>
      <w:i/>
      <w:color w:val="000000"/>
      <w:szCs w:val="22"/>
    </w:rPr>
  </w:style>
  <w:style w:type="character" w:customStyle="1" w:styleId="21f">
    <w:name w:val="Цитата 2 Знак1"/>
    <w:basedOn w:val="a4"/>
    <w:rsid w:val="00006CF5"/>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006CF5"/>
    <w:rPr>
      <w:rFonts w:cs="Times New Roman"/>
      <w:i w:val="0"/>
      <w:sz w:val="24"/>
      <w:szCs w:val="20"/>
      <w:lang w:eastAsia="ru-RU"/>
    </w:rPr>
  </w:style>
  <w:style w:type="paragraph" w:customStyle="1" w:styleId="msolistparagraph0">
    <w:name w:val="msolistparagraph"/>
    <w:basedOn w:val="a3"/>
    <w:rsid w:val="00006CF5"/>
    <w:pPr>
      <w:spacing w:line="312" w:lineRule="auto"/>
      <w:ind w:left="720" w:firstLine="454"/>
      <w:contextualSpacing/>
      <w:jc w:val="both"/>
    </w:pPr>
  </w:style>
  <w:style w:type="character" w:customStyle="1" w:styleId="afffffffff5">
    <w:name w:val="ВЭС отступ Знак"/>
    <w:link w:val="afffffffff6"/>
    <w:locked/>
    <w:rsid w:val="00006CF5"/>
    <w:rPr>
      <w:color w:val="000000"/>
      <w:sz w:val="24"/>
    </w:rPr>
  </w:style>
  <w:style w:type="paragraph" w:customStyle="1" w:styleId="afffffffff6">
    <w:name w:val="ВЭС отступ"/>
    <w:basedOn w:val="a3"/>
    <w:link w:val="afffffffff5"/>
    <w:rsid w:val="00006CF5"/>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006CF5"/>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006CF5"/>
    <w:pPr>
      <w:spacing w:after="160" w:line="240" w:lineRule="exact"/>
    </w:pPr>
    <w:rPr>
      <w:rFonts w:ascii="Verdana" w:hAnsi="Verdana"/>
      <w:lang w:val="en-US" w:eastAsia="en-US"/>
    </w:rPr>
  </w:style>
  <w:style w:type="paragraph" w:customStyle="1" w:styleId="Li">
    <w:name w:val="Li"/>
    <w:basedOn w:val="a3"/>
    <w:rsid w:val="00006CF5"/>
    <w:pPr>
      <w:shd w:val="clear" w:color="auto" w:fill="FFFFFF"/>
      <w:suppressAutoHyphens/>
    </w:pPr>
    <w:rPr>
      <w:lang w:eastAsia="ar-SA"/>
    </w:rPr>
  </w:style>
  <w:style w:type="paragraph" w:customStyle="1" w:styleId="afffffffff7">
    <w:name w:val="Название оглавления"/>
    <w:rsid w:val="00006CF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006CF5"/>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006CF5"/>
    <w:pPr>
      <w:jc w:val="both"/>
    </w:pPr>
    <w:rPr>
      <w:kern w:val="28"/>
      <w:szCs w:val="20"/>
    </w:rPr>
  </w:style>
  <w:style w:type="paragraph" w:customStyle="1" w:styleId="Tst-question">
    <w:name w:val="Tst-question"/>
    <w:basedOn w:val="a3"/>
    <w:rsid w:val="00006CF5"/>
    <w:pPr>
      <w:numPr>
        <w:numId w:val="18"/>
      </w:numPr>
      <w:tabs>
        <w:tab w:val="clear" w:pos="357"/>
        <w:tab w:val="left" w:pos="360"/>
      </w:tabs>
      <w:jc w:val="both"/>
    </w:pPr>
    <w:rPr>
      <w:kern w:val="28"/>
      <w:szCs w:val="20"/>
    </w:rPr>
  </w:style>
  <w:style w:type="paragraph" w:customStyle="1" w:styleId="Tst10">
    <w:name w:val="Tst_1"/>
    <w:basedOn w:val="notabstyle"/>
    <w:rsid w:val="00006CF5"/>
    <w:pPr>
      <w:tabs>
        <w:tab w:val="left" w:pos="720"/>
      </w:tabs>
      <w:ind w:left="720" w:hanging="360"/>
    </w:pPr>
  </w:style>
  <w:style w:type="paragraph" w:customStyle="1" w:styleId="afffffffff9">
    <w:name w:val="УПЛОТНЕННЫЙ"/>
    <w:basedOn w:val="a3"/>
    <w:rsid w:val="00006CF5"/>
    <w:pPr>
      <w:ind w:firstLine="720"/>
      <w:jc w:val="both"/>
    </w:pPr>
    <w:rPr>
      <w:spacing w:val="-4"/>
      <w:sz w:val="28"/>
      <w:szCs w:val="20"/>
    </w:rPr>
  </w:style>
  <w:style w:type="paragraph" w:customStyle="1" w:styleId="afffffffffa">
    <w:name w:val="ОСНОВНОЙ"/>
    <w:basedOn w:val="a3"/>
    <w:rsid w:val="00006CF5"/>
    <w:pPr>
      <w:autoSpaceDE w:val="0"/>
      <w:autoSpaceDN w:val="0"/>
      <w:adjustRightInd w:val="0"/>
      <w:ind w:firstLine="720"/>
      <w:jc w:val="both"/>
    </w:pPr>
    <w:rPr>
      <w:sz w:val="28"/>
      <w:szCs w:val="20"/>
    </w:rPr>
  </w:style>
  <w:style w:type="paragraph" w:customStyle="1" w:styleId="simple">
    <w:name w:val="simple"/>
    <w:basedOn w:val="a3"/>
    <w:rsid w:val="00006CF5"/>
    <w:pPr>
      <w:spacing w:before="100" w:beforeAutospacing="1" w:after="100" w:afterAutospacing="1"/>
    </w:pPr>
  </w:style>
  <w:style w:type="paragraph" w:customStyle="1" w:styleId="uj">
    <w:name w:val="uj"/>
    <w:basedOn w:val="a3"/>
    <w:rsid w:val="00006CF5"/>
    <w:pPr>
      <w:spacing w:before="100" w:beforeAutospacing="1" w:after="100" w:afterAutospacing="1"/>
    </w:pPr>
  </w:style>
  <w:style w:type="paragraph" w:customStyle="1" w:styleId="a4cxspmiddle">
    <w:name w:val="a4cxspmiddle"/>
    <w:basedOn w:val="a3"/>
    <w:rsid w:val="00006CF5"/>
    <w:pPr>
      <w:spacing w:before="100" w:beforeAutospacing="1" w:after="100" w:afterAutospacing="1"/>
    </w:pPr>
    <w:rPr>
      <w:color w:val="000000"/>
    </w:rPr>
  </w:style>
  <w:style w:type="paragraph" w:customStyle="1" w:styleId="Style56">
    <w:name w:val="Style56"/>
    <w:basedOn w:val="a3"/>
    <w:rsid w:val="00006CF5"/>
    <w:pPr>
      <w:widowControl w:val="0"/>
      <w:autoSpaceDE w:val="0"/>
      <w:autoSpaceDN w:val="0"/>
      <w:adjustRightInd w:val="0"/>
      <w:spacing w:line="194" w:lineRule="exact"/>
    </w:pPr>
  </w:style>
  <w:style w:type="paragraph" w:customStyle="1" w:styleId="otstup">
    <w:name w:val="otstup"/>
    <w:basedOn w:val="a3"/>
    <w:rsid w:val="00006CF5"/>
    <w:pPr>
      <w:spacing w:before="100" w:beforeAutospacing="1" w:after="100" w:afterAutospacing="1"/>
    </w:pPr>
  </w:style>
  <w:style w:type="paragraph" w:customStyle="1" w:styleId="1fffff0">
    <w:name w:val="Схема документа1"/>
    <w:basedOn w:val="a3"/>
    <w:rsid w:val="00006CF5"/>
    <w:pPr>
      <w:shd w:val="clear" w:color="auto" w:fill="000080"/>
    </w:pPr>
    <w:rPr>
      <w:rFonts w:ascii="Tahoma" w:hAnsi="Tahoma" w:cs="Tahoma"/>
      <w:sz w:val="20"/>
      <w:szCs w:val="20"/>
      <w:lang w:eastAsia="zh-CN"/>
    </w:rPr>
  </w:style>
  <w:style w:type="paragraph" w:customStyle="1" w:styleId="BodyText1">
    <w:name w:val="Body Text1"/>
    <w:basedOn w:val="Normal1"/>
    <w:rsid w:val="00006CF5"/>
    <w:pPr>
      <w:widowControl/>
      <w:spacing w:line="360" w:lineRule="auto"/>
    </w:pPr>
    <w:rPr>
      <w:sz w:val="24"/>
    </w:rPr>
  </w:style>
  <w:style w:type="paragraph" w:customStyle="1" w:styleId="BodyText211">
    <w:name w:val="Body Text 211"/>
    <w:basedOn w:val="a3"/>
    <w:rsid w:val="00006CF5"/>
    <w:pPr>
      <w:spacing w:line="360" w:lineRule="auto"/>
      <w:jc w:val="both"/>
    </w:pPr>
    <w:rPr>
      <w:szCs w:val="20"/>
    </w:rPr>
  </w:style>
  <w:style w:type="paragraph" w:customStyle="1" w:styleId="ListParagraph1">
    <w:name w:val="List Paragraph1"/>
    <w:basedOn w:val="a3"/>
    <w:link w:val="ListParagraphChar1"/>
    <w:rsid w:val="00006CF5"/>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006CF5"/>
    <w:rPr>
      <w:rFonts w:ascii="Calibri" w:eastAsia="Times New Roman" w:hAnsi="Calibri" w:cs="Times New Roman"/>
      <w:lang w:eastAsia="ru-RU"/>
    </w:rPr>
  </w:style>
  <w:style w:type="paragraph" w:customStyle="1" w:styleId="BodyText31">
    <w:name w:val="Body Text 31"/>
    <w:basedOn w:val="Normal1"/>
    <w:rsid w:val="00006CF5"/>
    <w:pPr>
      <w:widowControl/>
      <w:jc w:val="both"/>
    </w:pPr>
    <w:rPr>
      <w:i/>
      <w:sz w:val="26"/>
    </w:rPr>
  </w:style>
  <w:style w:type="character" w:customStyle="1" w:styleId="1010">
    <w:name w:val="Знак Знак101"/>
    <w:locked/>
    <w:rsid w:val="00006CF5"/>
    <w:rPr>
      <w:rFonts w:ascii="PragmaticaCTT" w:hAnsi="PragmaticaCTT"/>
      <w:sz w:val="24"/>
      <w:lang w:val="ru-RU" w:eastAsia="ru-RU"/>
    </w:rPr>
  </w:style>
  <w:style w:type="character" w:customStyle="1" w:styleId="4110">
    <w:name w:val="Знак Знак411"/>
    <w:locked/>
    <w:rsid w:val="00006CF5"/>
    <w:rPr>
      <w:rFonts w:ascii="Arial" w:hAnsi="Arial"/>
      <w:b/>
      <w:i/>
      <w:sz w:val="28"/>
      <w:lang w:val="ru-RU" w:eastAsia="en-US"/>
    </w:rPr>
  </w:style>
  <w:style w:type="character" w:customStyle="1" w:styleId="1100">
    <w:name w:val="Знак Знак110"/>
    <w:rsid w:val="00006CF5"/>
    <w:rPr>
      <w:rFonts w:ascii="Arial" w:hAnsi="Arial"/>
      <w:b/>
      <w:sz w:val="36"/>
      <w:lang w:val="ru-RU" w:eastAsia="en-US"/>
    </w:rPr>
  </w:style>
  <w:style w:type="character" w:customStyle="1" w:styleId="415">
    <w:name w:val="Заголовок 4 Знак1"/>
    <w:locked/>
    <w:rsid w:val="00006CF5"/>
    <w:rPr>
      <w:rFonts w:ascii="Times New Roman" w:eastAsia="Times New Roman" w:hAnsi="Times New Roman"/>
      <w:b/>
      <w:sz w:val="28"/>
      <w:lang w:eastAsia="ru-RU"/>
    </w:rPr>
  </w:style>
  <w:style w:type="character" w:styleId="afffffffffb">
    <w:name w:val="Intense Emphasis"/>
    <w:qFormat/>
    <w:rsid w:val="00006CF5"/>
    <w:rPr>
      <w:b/>
      <w:i/>
      <w:color w:val="4F81BD"/>
    </w:rPr>
  </w:style>
  <w:style w:type="character" w:styleId="afffffffffc">
    <w:name w:val="Subtle Reference"/>
    <w:qFormat/>
    <w:rsid w:val="00006CF5"/>
    <w:rPr>
      <w:smallCaps/>
      <w:color w:val="C0504D"/>
      <w:u w:val="single"/>
    </w:rPr>
  </w:style>
  <w:style w:type="character" w:styleId="afffffffffd">
    <w:name w:val="Intense Reference"/>
    <w:qFormat/>
    <w:rsid w:val="00006CF5"/>
    <w:rPr>
      <w:b/>
      <w:smallCaps/>
      <w:color w:val="C0504D"/>
      <w:spacing w:val="5"/>
      <w:u w:val="single"/>
    </w:rPr>
  </w:style>
  <w:style w:type="character" w:styleId="afffffffffe">
    <w:name w:val="Book Title"/>
    <w:qFormat/>
    <w:rsid w:val="00006CF5"/>
    <w:rPr>
      <w:b/>
      <w:smallCaps/>
      <w:spacing w:val="5"/>
    </w:rPr>
  </w:style>
  <w:style w:type="character" w:customStyle="1" w:styleId="612">
    <w:name w:val="Заголовок 6 Знак1"/>
    <w:rsid w:val="00006CF5"/>
    <w:rPr>
      <w:b/>
      <w:sz w:val="22"/>
      <w:lang w:val="ru-RU" w:eastAsia="ru-RU"/>
    </w:rPr>
  </w:style>
  <w:style w:type="character" w:customStyle="1" w:styleId="712">
    <w:name w:val="Заголовок 7 Знак1"/>
    <w:rsid w:val="00006CF5"/>
    <w:rPr>
      <w:sz w:val="24"/>
      <w:lang w:val="ru-RU" w:eastAsia="ru-RU"/>
    </w:rPr>
  </w:style>
  <w:style w:type="character" w:customStyle="1" w:styleId="813">
    <w:name w:val="Заголовок 8 Знак1"/>
    <w:rsid w:val="00006CF5"/>
    <w:rPr>
      <w:rFonts w:ascii="Calibri" w:hAnsi="Calibri"/>
      <w:i/>
      <w:sz w:val="24"/>
      <w:lang w:val="ru-RU" w:eastAsia="en-US"/>
    </w:rPr>
  </w:style>
  <w:style w:type="character" w:customStyle="1" w:styleId="911">
    <w:name w:val="Заголовок 9 Знак1"/>
    <w:rsid w:val="00006CF5"/>
    <w:rPr>
      <w:rFonts w:ascii="Arial" w:hAnsi="Arial"/>
      <w:sz w:val="22"/>
      <w:lang w:val="ru-RU" w:eastAsia="ru-RU"/>
    </w:rPr>
  </w:style>
  <w:style w:type="character" w:customStyle="1" w:styleId="tbb121">
    <w:name w:val="tbb121"/>
    <w:rsid w:val="00006CF5"/>
    <w:rPr>
      <w:rFonts w:ascii="Arial" w:hAnsi="Arial"/>
      <w:b/>
      <w:color w:val="000000"/>
      <w:sz w:val="18"/>
      <w:u w:val="none"/>
    </w:rPr>
  </w:style>
  <w:style w:type="character" w:customStyle="1" w:styleId="tbl121">
    <w:name w:val="tbl121"/>
    <w:rsid w:val="00006CF5"/>
    <w:rPr>
      <w:rFonts w:ascii="Tahoma" w:hAnsi="Tahoma"/>
      <w:color w:val="000000"/>
      <w:sz w:val="18"/>
      <w:u w:val="none"/>
    </w:rPr>
  </w:style>
  <w:style w:type="character" w:customStyle="1" w:styleId="em11">
    <w:name w:val="em11"/>
    <w:rsid w:val="00006CF5"/>
    <w:rPr>
      <w:b/>
      <w:sz w:val="24"/>
    </w:rPr>
  </w:style>
  <w:style w:type="character" w:customStyle="1" w:styleId="8pt">
    <w:name w:val="Основной текст + 8 pt"/>
    <w:rsid w:val="00006CF5"/>
    <w:rPr>
      <w:rFonts w:ascii="Times New Roman" w:eastAsia="Times New Roman" w:hAnsi="Times New Roman"/>
      <w:spacing w:val="0"/>
      <w:sz w:val="16"/>
    </w:rPr>
  </w:style>
  <w:style w:type="character" w:customStyle="1" w:styleId="7pt">
    <w:name w:val="Основной текст + 7 pt"/>
    <w:rsid w:val="00006CF5"/>
    <w:rPr>
      <w:rFonts w:ascii="Times New Roman" w:eastAsia="Times New Roman" w:hAnsi="Times New Roman"/>
      <w:spacing w:val="0"/>
      <w:sz w:val="14"/>
    </w:rPr>
  </w:style>
  <w:style w:type="character" w:customStyle="1" w:styleId="10pt0">
    <w:name w:val="Основной текст + 10 pt"/>
    <w:rsid w:val="00006CF5"/>
    <w:rPr>
      <w:rFonts w:ascii="Times New Roman" w:eastAsia="Times New Roman" w:hAnsi="Times New Roman"/>
      <w:b/>
      <w:spacing w:val="0"/>
      <w:sz w:val="20"/>
    </w:rPr>
  </w:style>
  <w:style w:type="character" w:customStyle="1" w:styleId="5pt">
    <w:name w:val="Основной текст + 5 pt"/>
    <w:rsid w:val="00006CF5"/>
    <w:rPr>
      <w:rFonts w:ascii="Times New Roman" w:eastAsia="Times New Roman" w:hAnsi="Times New Roman"/>
      <w:spacing w:val="10"/>
      <w:sz w:val="10"/>
    </w:rPr>
  </w:style>
  <w:style w:type="character" w:customStyle="1" w:styleId="9pt">
    <w:name w:val="Основной текст + 9 pt"/>
    <w:rsid w:val="00006CF5"/>
    <w:rPr>
      <w:rFonts w:ascii="Times New Roman" w:eastAsia="Times New Roman" w:hAnsi="Times New Roman"/>
      <w:spacing w:val="0"/>
      <w:sz w:val="18"/>
    </w:rPr>
  </w:style>
  <w:style w:type="character" w:customStyle="1" w:styleId="TimesNewRoman0">
    <w:name w:val="Основной текст + Times New Roman"/>
    <w:rsid w:val="00006CF5"/>
    <w:rPr>
      <w:rFonts w:ascii="Times New Roman" w:eastAsia="Times New Roman" w:hAnsi="Times New Roman"/>
      <w:spacing w:val="0"/>
      <w:sz w:val="21"/>
    </w:rPr>
  </w:style>
  <w:style w:type="character" w:customStyle="1" w:styleId="WW-9pt">
    <w:name w:val="WW-Основной текст + 9 pt"/>
    <w:rsid w:val="00006CF5"/>
    <w:rPr>
      <w:rFonts w:ascii="Times New Roman" w:eastAsia="Times New Roman" w:hAnsi="Times New Roman"/>
      <w:spacing w:val="0"/>
      <w:sz w:val="18"/>
    </w:rPr>
  </w:style>
  <w:style w:type="character" w:customStyle="1" w:styleId="FontStyle124">
    <w:name w:val="Font Style124"/>
    <w:rsid w:val="00006CF5"/>
    <w:rPr>
      <w:rFonts w:ascii="Times New Roman" w:hAnsi="Times New Roman"/>
      <w:b/>
      <w:sz w:val="18"/>
    </w:rPr>
  </w:style>
  <w:style w:type="character" w:customStyle="1" w:styleId="red">
    <w:name w:val="red"/>
    <w:rsid w:val="00006CF5"/>
    <w:rPr>
      <w:rFonts w:cs="Times New Roman"/>
    </w:rPr>
  </w:style>
  <w:style w:type="character" w:customStyle="1" w:styleId="msosubtleemphasis0">
    <w:name w:val="msosubtleemphasis"/>
    <w:rsid w:val="00006CF5"/>
    <w:rPr>
      <w:i/>
      <w:color w:val="808080"/>
    </w:rPr>
  </w:style>
  <w:style w:type="character" w:customStyle="1" w:styleId="FontStyle120">
    <w:name w:val="Font Style120"/>
    <w:rsid w:val="00006CF5"/>
    <w:rPr>
      <w:rFonts w:ascii="Times New Roman" w:hAnsi="Times New Roman"/>
      <w:b/>
      <w:sz w:val="26"/>
    </w:rPr>
  </w:style>
  <w:style w:type="character" w:customStyle="1" w:styleId="FontStyle121">
    <w:name w:val="Font Style121"/>
    <w:rsid w:val="00006CF5"/>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006CF5"/>
    <w:pPr>
      <w:spacing w:after="160" w:line="240" w:lineRule="exact"/>
    </w:pPr>
    <w:rPr>
      <w:rFonts w:ascii="Verdana" w:hAnsi="Verdana"/>
      <w:lang w:val="en-US" w:eastAsia="en-US"/>
    </w:rPr>
  </w:style>
  <w:style w:type="character" w:customStyle="1" w:styleId="font0">
    <w:name w:val="font0"/>
    <w:rsid w:val="00006CF5"/>
    <w:rPr>
      <w:rFonts w:cs="Times New Roman"/>
    </w:rPr>
  </w:style>
  <w:style w:type="character" w:customStyle="1" w:styleId="s3">
    <w:name w:val="s3"/>
    <w:rsid w:val="00006CF5"/>
  </w:style>
  <w:style w:type="character" w:customStyle="1" w:styleId="FontStyle46">
    <w:name w:val="Font Style46"/>
    <w:rsid w:val="00006CF5"/>
    <w:rPr>
      <w:rFonts w:ascii="Times New Roman" w:hAnsi="Times New Roman"/>
      <w:b/>
      <w:sz w:val="30"/>
    </w:rPr>
  </w:style>
  <w:style w:type="character" w:customStyle="1" w:styleId="newstitle">
    <w:name w:val="news_title"/>
    <w:rsid w:val="00006CF5"/>
    <w:rPr>
      <w:rFonts w:cs="Times New Roman"/>
    </w:rPr>
  </w:style>
  <w:style w:type="character" w:customStyle="1" w:styleId="s1">
    <w:name w:val="s1"/>
    <w:rsid w:val="00006CF5"/>
  </w:style>
  <w:style w:type="paragraph" w:customStyle="1" w:styleId="31b">
    <w:name w:val="Знак31"/>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006CF5"/>
    <w:rPr>
      <w:b/>
      <w:sz w:val="2"/>
      <w:bdr w:val="single" w:sz="6" w:space="0" w:color="0000FF"/>
      <w:shd w:val="clear" w:color="auto" w:fill="CCCCFF"/>
    </w:rPr>
  </w:style>
  <w:style w:type="character" w:customStyle="1" w:styleId="FontStyle264">
    <w:name w:val="Font Style264"/>
    <w:rsid w:val="00006CF5"/>
    <w:rPr>
      <w:rFonts w:ascii="Franklin Gothic Demi" w:hAnsi="Franklin Gothic Demi"/>
      <w:b/>
      <w:sz w:val="22"/>
    </w:rPr>
  </w:style>
  <w:style w:type="character" w:customStyle="1" w:styleId="FontStyle260">
    <w:name w:val="Font Style260"/>
    <w:rsid w:val="00006CF5"/>
    <w:rPr>
      <w:rFonts w:ascii="Franklin Gothic Demi" w:hAnsi="Franklin Gothic Demi"/>
      <w:b/>
      <w:sz w:val="26"/>
    </w:rPr>
  </w:style>
  <w:style w:type="character" w:customStyle="1" w:styleId="FontStyle426">
    <w:name w:val="Font Style426"/>
    <w:rsid w:val="00006CF5"/>
    <w:rPr>
      <w:rFonts w:ascii="Times New Roman" w:hAnsi="Times New Roman"/>
      <w:color w:val="000000"/>
      <w:sz w:val="20"/>
    </w:rPr>
  </w:style>
  <w:style w:type="character" w:customStyle="1" w:styleId="FontStyle707">
    <w:name w:val="Font Style707"/>
    <w:rsid w:val="00006CF5"/>
    <w:rPr>
      <w:rFonts w:ascii="Bookman Old Style" w:hAnsi="Bookman Old Style"/>
      <w:color w:val="000000"/>
      <w:sz w:val="16"/>
    </w:rPr>
  </w:style>
  <w:style w:type="character" w:customStyle="1" w:styleId="FontStyle679">
    <w:name w:val="Font Style679"/>
    <w:rsid w:val="00006CF5"/>
    <w:rPr>
      <w:rFonts w:ascii="Times New Roman" w:hAnsi="Times New Roman"/>
      <w:i/>
      <w:color w:val="000000"/>
      <w:sz w:val="20"/>
    </w:rPr>
  </w:style>
  <w:style w:type="character" w:customStyle="1" w:styleId="FontStyle695">
    <w:name w:val="Font Style695"/>
    <w:rsid w:val="00006CF5"/>
    <w:rPr>
      <w:rFonts w:ascii="Times New Roman" w:hAnsi="Times New Roman"/>
      <w:b/>
      <w:color w:val="000000"/>
      <w:sz w:val="16"/>
    </w:rPr>
  </w:style>
  <w:style w:type="character" w:customStyle="1" w:styleId="FontStyle527">
    <w:name w:val="Font Style527"/>
    <w:rsid w:val="00006CF5"/>
    <w:rPr>
      <w:rFonts w:ascii="Times New Roman" w:hAnsi="Times New Roman"/>
      <w:b/>
      <w:color w:val="000000"/>
      <w:sz w:val="16"/>
    </w:rPr>
  </w:style>
  <w:style w:type="character" w:customStyle="1" w:styleId="FontStyle236">
    <w:name w:val="Font Style236"/>
    <w:rsid w:val="00006CF5"/>
    <w:rPr>
      <w:rFonts w:ascii="Times New Roman" w:hAnsi="Times New Roman"/>
      <w:color w:val="000000"/>
      <w:sz w:val="20"/>
    </w:rPr>
  </w:style>
  <w:style w:type="character" w:customStyle="1" w:styleId="FontStyle719">
    <w:name w:val="Font Style719"/>
    <w:rsid w:val="00006CF5"/>
    <w:rPr>
      <w:rFonts w:ascii="Bookman Old Style" w:hAnsi="Bookman Old Style"/>
      <w:b/>
      <w:color w:val="000000"/>
      <w:sz w:val="16"/>
    </w:rPr>
  </w:style>
  <w:style w:type="character" w:customStyle="1" w:styleId="FontStyle720">
    <w:name w:val="Font Style720"/>
    <w:rsid w:val="00006CF5"/>
    <w:rPr>
      <w:rFonts w:ascii="Tahoma" w:hAnsi="Tahoma"/>
      <w:color w:val="000000"/>
      <w:sz w:val="14"/>
    </w:rPr>
  </w:style>
  <w:style w:type="character" w:customStyle="1" w:styleId="FontStyle815">
    <w:name w:val="Font Style815"/>
    <w:rsid w:val="00006CF5"/>
    <w:rPr>
      <w:rFonts w:ascii="Bookman Old Style" w:hAnsi="Bookman Old Style"/>
      <w:color w:val="000000"/>
      <w:sz w:val="16"/>
    </w:rPr>
  </w:style>
  <w:style w:type="character" w:customStyle="1" w:styleId="FontStyle106">
    <w:name w:val="Font Style106"/>
    <w:rsid w:val="00006CF5"/>
    <w:rPr>
      <w:rFonts w:ascii="Times New Roman" w:hAnsi="Times New Roman"/>
      <w:color w:val="000000"/>
      <w:sz w:val="24"/>
    </w:rPr>
  </w:style>
  <w:style w:type="character" w:customStyle="1" w:styleId="FontStyle122">
    <w:name w:val="Font Style122"/>
    <w:rsid w:val="00006CF5"/>
    <w:rPr>
      <w:rFonts w:ascii="Times New Roman" w:hAnsi="Times New Roman"/>
      <w:color w:val="000000"/>
      <w:sz w:val="22"/>
    </w:rPr>
  </w:style>
  <w:style w:type="character" w:customStyle="1" w:styleId="146pt">
    <w:name w:val="Основной текст (14) + 6 pt"/>
    <w:rsid w:val="00006CF5"/>
    <w:rPr>
      <w:rFonts w:ascii="Times New Roman" w:hAnsi="Times New Roman"/>
      <w:sz w:val="12"/>
      <w:shd w:val="clear" w:color="auto" w:fill="FFFFFF"/>
    </w:rPr>
  </w:style>
  <w:style w:type="character" w:customStyle="1" w:styleId="listing-desc">
    <w:name w:val="listing-desc"/>
    <w:rsid w:val="00006CF5"/>
  </w:style>
  <w:style w:type="character" w:customStyle="1" w:styleId="FontStyle436">
    <w:name w:val="Font Style436"/>
    <w:rsid w:val="00006CF5"/>
    <w:rPr>
      <w:rFonts w:ascii="Times New Roman" w:hAnsi="Times New Roman"/>
      <w:b/>
      <w:sz w:val="18"/>
    </w:rPr>
  </w:style>
  <w:style w:type="character" w:customStyle="1" w:styleId="FontStyle434">
    <w:name w:val="Font Style434"/>
    <w:rsid w:val="00006CF5"/>
    <w:rPr>
      <w:rFonts w:ascii="Times New Roman" w:hAnsi="Times New Roman"/>
      <w:sz w:val="18"/>
    </w:rPr>
  </w:style>
  <w:style w:type="character" w:customStyle="1" w:styleId="912">
    <w:name w:val="Знак Знак91"/>
    <w:locked/>
    <w:rsid w:val="00006CF5"/>
    <w:rPr>
      <w:rFonts w:ascii="Cambria" w:eastAsia="Times New Roman" w:hAnsi="Cambria"/>
      <w:b/>
      <w:color w:val="4F81BD"/>
      <w:sz w:val="26"/>
      <w:lang w:val="ru-RU" w:eastAsia="en-US"/>
    </w:rPr>
  </w:style>
  <w:style w:type="character" w:customStyle="1" w:styleId="532">
    <w:name w:val="Знак Знак53"/>
    <w:locked/>
    <w:rsid w:val="00006CF5"/>
    <w:rPr>
      <w:b/>
      <w:caps/>
      <w:sz w:val="24"/>
      <w:lang w:val="ru-RU" w:eastAsia="ru-RU"/>
    </w:rPr>
  </w:style>
  <w:style w:type="character" w:customStyle="1" w:styleId="2ffd">
    <w:name w:val="Основной текст Знак Знак Знак2"/>
    <w:locked/>
    <w:rsid w:val="00006CF5"/>
    <w:rPr>
      <w:sz w:val="24"/>
      <w:lang w:val="ru-RU" w:eastAsia="ru-RU"/>
    </w:rPr>
  </w:style>
  <w:style w:type="character" w:customStyle="1" w:styleId="FontStyle126">
    <w:name w:val="Font Style126"/>
    <w:rsid w:val="00006CF5"/>
    <w:rPr>
      <w:rFonts w:ascii="Times New Roman" w:hAnsi="Times New Roman"/>
      <w:color w:val="000000"/>
      <w:sz w:val="20"/>
    </w:rPr>
  </w:style>
  <w:style w:type="character" w:customStyle="1" w:styleId="1310">
    <w:name w:val="Знак Знак131"/>
    <w:locked/>
    <w:rsid w:val="00006CF5"/>
    <w:rPr>
      <w:color w:val="000000"/>
      <w:sz w:val="24"/>
    </w:rPr>
  </w:style>
  <w:style w:type="character" w:customStyle="1" w:styleId="1110">
    <w:name w:val="Знак Знак111"/>
    <w:locked/>
    <w:rsid w:val="00006CF5"/>
    <w:rPr>
      <w:sz w:val="24"/>
    </w:rPr>
  </w:style>
  <w:style w:type="character" w:customStyle="1" w:styleId="231">
    <w:name w:val="Знак Знак231"/>
    <w:locked/>
    <w:rsid w:val="00006CF5"/>
    <w:rPr>
      <w:sz w:val="24"/>
      <w:lang w:val="ru-RU" w:eastAsia="ru-RU"/>
    </w:rPr>
  </w:style>
  <w:style w:type="character" w:customStyle="1" w:styleId="5311">
    <w:name w:val="Знак Знак531"/>
    <w:locked/>
    <w:rsid w:val="00006CF5"/>
    <w:rPr>
      <w:b/>
      <w:caps/>
      <w:sz w:val="24"/>
      <w:lang w:val="ru-RU" w:eastAsia="ru-RU"/>
    </w:rPr>
  </w:style>
  <w:style w:type="character" w:customStyle="1" w:styleId="1510">
    <w:name w:val="Знак Знак151"/>
    <w:rsid w:val="00006CF5"/>
    <w:rPr>
      <w:rFonts w:ascii="Times New Roman" w:eastAsia="Times New Roman" w:hAnsi="Times New Roman"/>
      <w:sz w:val="24"/>
      <w:lang w:eastAsia="ru-RU"/>
    </w:rPr>
  </w:style>
  <w:style w:type="character" w:customStyle="1" w:styleId="461">
    <w:name w:val="Знак Знак46"/>
    <w:locked/>
    <w:rsid w:val="00006CF5"/>
    <w:rPr>
      <w:rFonts w:ascii="Arial" w:hAnsi="Arial"/>
      <w:b/>
      <w:i/>
      <w:sz w:val="28"/>
      <w:lang w:val="ru-RU" w:eastAsia="en-US"/>
    </w:rPr>
  </w:style>
  <w:style w:type="character" w:customStyle="1" w:styleId="171">
    <w:name w:val="Знак Знак171"/>
    <w:locked/>
    <w:rsid w:val="00006CF5"/>
    <w:rPr>
      <w:i/>
      <w:sz w:val="24"/>
      <w:lang w:val="ru-RU" w:eastAsia="ru-RU"/>
    </w:rPr>
  </w:style>
  <w:style w:type="paragraph" w:customStyle="1" w:styleId="rvps4">
    <w:name w:val="rvps4"/>
    <w:basedOn w:val="a3"/>
    <w:rsid w:val="00006CF5"/>
    <w:pPr>
      <w:jc w:val="both"/>
    </w:pPr>
  </w:style>
  <w:style w:type="character" w:customStyle="1" w:styleId="3f7">
    <w:name w:val="3 ступень Знак"/>
    <w:link w:val="3f8"/>
    <w:locked/>
    <w:rsid w:val="00006CF5"/>
    <w:rPr>
      <w:rFonts w:ascii="BodoniCTT" w:hAnsi="BodoniCTT"/>
      <w:b/>
    </w:rPr>
  </w:style>
  <w:style w:type="paragraph" w:customStyle="1" w:styleId="3f8">
    <w:name w:val="3 ступень"/>
    <w:basedOn w:val="a3"/>
    <w:link w:val="3f7"/>
    <w:rsid w:val="00006CF5"/>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006CF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006CF5"/>
    <w:pPr>
      <w:spacing w:before="100" w:beforeAutospacing="1" w:after="100" w:afterAutospacing="1"/>
    </w:pPr>
  </w:style>
  <w:style w:type="paragraph" w:customStyle="1" w:styleId="p4">
    <w:name w:val="p4"/>
    <w:basedOn w:val="a3"/>
    <w:rsid w:val="00006CF5"/>
    <w:pPr>
      <w:spacing w:before="100" w:beforeAutospacing="1" w:after="100" w:afterAutospacing="1"/>
    </w:pPr>
  </w:style>
  <w:style w:type="character" w:customStyle="1" w:styleId="rvts6">
    <w:name w:val="rvts6"/>
    <w:rsid w:val="00006CF5"/>
    <w:rPr>
      <w:rFonts w:ascii="Times New Roman" w:hAnsi="Times New Roman"/>
      <w:sz w:val="28"/>
    </w:rPr>
  </w:style>
  <w:style w:type="character" w:customStyle="1" w:styleId="3917">
    <w:name w:val="3917"/>
    <w:rsid w:val="00006CF5"/>
    <w:rPr>
      <w:rFonts w:cs="Times New Roman"/>
    </w:rPr>
  </w:style>
  <w:style w:type="character" w:customStyle="1" w:styleId="epm">
    <w:name w:val="epm"/>
    <w:rsid w:val="00006CF5"/>
  </w:style>
  <w:style w:type="character" w:customStyle="1" w:styleId="affffffffff">
    <w:name w:val="Стиль Зеленый"/>
    <w:rsid w:val="00006CF5"/>
    <w:rPr>
      <w:color w:val="00B050"/>
      <w:spacing w:val="0"/>
    </w:rPr>
  </w:style>
  <w:style w:type="character" w:customStyle="1" w:styleId="s10">
    <w:name w:val="s_10"/>
    <w:rsid w:val="00006CF5"/>
    <w:rPr>
      <w:rFonts w:cs="Times New Roman"/>
    </w:rPr>
  </w:style>
  <w:style w:type="character" w:customStyle="1" w:styleId="s5">
    <w:name w:val="s5"/>
    <w:rsid w:val="00006CF5"/>
    <w:rPr>
      <w:rFonts w:cs="Times New Roman"/>
    </w:rPr>
  </w:style>
  <w:style w:type="character" w:customStyle="1" w:styleId="sz12">
    <w:name w:val="sz12"/>
    <w:rsid w:val="00006CF5"/>
    <w:rPr>
      <w:rFonts w:cs="Times New Roman"/>
    </w:rPr>
  </w:style>
  <w:style w:type="character" w:customStyle="1" w:styleId="s6">
    <w:name w:val="s6"/>
    <w:rsid w:val="00006CF5"/>
    <w:rPr>
      <w:rFonts w:cs="Times New Roman"/>
    </w:rPr>
  </w:style>
  <w:style w:type="character" w:customStyle="1" w:styleId="11d">
    <w:name w:val="Знак1 Знак Знак1"/>
    <w:locked/>
    <w:rsid w:val="00006CF5"/>
    <w:rPr>
      <w:rFonts w:ascii="Times New Roman" w:eastAsia="Times New Roman" w:hAnsi="Times New Roman"/>
      <w:sz w:val="24"/>
      <w:lang w:eastAsia="ru-RU"/>
    </w:rPr>
  </w:style>
  <w:style w:type="character" w:customStyle="1" w:styleId="4610">
    <w:name w:val="Знак Знак461"/>
    <w:locked/>
    <w:rsid w:val="00006CF5"/>
    <w:rPr>
      <w:b/>
      <w:sz w:val="27"/>
      <w:lang w:val="ru-RU" w:eastAsia="ru-RU"/>
    </w:rPr>
  </w:style>
  <w:style w:type="character" w:customStyle="1" w:styleId="481">
    <w:name w:val="Знак Знак48"/>
    <w:locked/>
    <w:rsid w:val="00006CF5"/>
    <w:rPr>
      <w:b/>
      <w:sz w:val="27"/>
      <w:lang w:val="ru-RU" w:eastAsia="ru-RU"/>
    </w:rPr>
  </w:style>
  <w:style w:type="character" w:customStyle="1" w:styleId="441">
    <w:name w:val="Знак Знак44"/>
    <w:locked/>
    <w:rsid w:val="00006CF5"/>
    <w:rPr>
      <w:sz w:val="24"/>
    </w:rPr>
  </w:style>
  <w:style w:type="character" w:customStyle="1" w:styleId="514">
    <w:name w:val="Знак Знак51"/>
    <w:locked/>
    <w:rsid w:val="00006CF5"/>
    <w:rPr>
      <w:b/>
      <w:sz w:val="27"/>
      <w:lang w:val="ru-RU" w:eastAsia="ru-RU"/>
    </w:rPr>
  </w:style>
  <w:style w:type="character" w:customStyle="1" w:styleId="431">
    <w:name w:val="Знак Знак43"/>
    <w:locked/>
    <w:rsid w:val="00006CF5"/>
    <w:rPr>
      <w:color w:val="000000"/>
      <w:sz w:val="24"/>
      <w:lang w:eastAsia="ru-RU"/>
    </w:rPr>
  </w:style>
  <w:style w:type="paragraph" w:customStyle="1" w:styleId="Style39">
    <w:name w:val="Style3"/>
    <w:basedOn w:val="a3"/>
    <w:rsid w:val="00006CF5"/>
    <w:pPr>
      <w:widowControl w:val="0"/>
      <w:autoSpaceDE w:val="0"/>
      <w:autoSpaceDN w:val="0"/>
      <w:adjustRightInd w:val="0"/>
      <w:spacing w:line="259" w:lineRule="exact"/>
      <w:ind w:firstLine="542"/>
      <w:jc w:val="both"/>
    </w:pPr>
  </w:style>
  <w:style w:type="character" w:customStyle="1" w:styleId="421">
    <w:name w:val="Знак Знак42"/>
    <w:rsid w:val="00006CF5"/>
    <w:rPr>
      <w:rFonts w:ascii="Times New Roman" w:eastAsia="Times New Roman" w:hAnsi="Times New Roman"/>
      <w:sz w:val="16"/>
    </w:rPr>
  </w:style>
  <w:style w:type="character" w:customStyle="1" w:styleId="490">
    <w:name w:val="Знак Знак49"/>
    <w:rsid w:val="00006CF5"/>
    <w:rPr>
      <w:rFonts w:ascii="Times New Roman" w:eastAsia="Times New Roman" w:hAnsi="Times New Roman"/>
      <w:b/>
      <w:caps/>
      <w:sz w:val="24"/>
      <w:lang w:eastAsia="ru-RU"/>
    </w:rPr>
  </w:style>
  <w:style w:type="character" w:customStyle="1" w:styleId="471">
    <w:name w:val="Знак Знак47"/>
    <w:rsid w:val="00006CF5"/>
    <w:rPr>
      <w:rFonts w:ascii="Times New Roman" w:eastAsia="Times New Roman" w:hAnsi="Times New Roman"/>
      <w:b/>
      <w:sz w:val="27"/>
      <w:lang w:eastAsia="ru-RU"/>
    </w:rPr>
  </w:style>
  <w:style w:type="character" w:customStyle="1" w:styleId="451">
    <w:name w:val="Знак Знак45"/>
    <w:rsid w:val="00006CF5"/>
    <w:rPr>
      <w:rFonts w:ascii="Times New Roman" w:eastAsia="Times New Roman" w:hAnsi="Times New Roman"/>
      <w:b/>
      <w:i/>
      <w:sz w:val="26"/>
      <w:lang w:eastAsia="ru-RU"/>
    </w:rPr>
  </w:style>
  <w:style w:type="character" w:customStyle="1" w:styleId="1fffff1">
    <w:name w:val="Заголовок №1_"/>
    <w:link w:val="1fffff2"/>
    <w:locked/>
    <w:rsid w:val="00006CF5"/>
    <w:rPr>
      <w:sz w:val="23"/>
      <w:shd w:val="clear" w:color="auto" w:fill="FFFFFF"/>
    </w:rPr>
  </w:style>
  <w:style w:type="paragraph" w:customStyle="1" w:styleId="1fffff2">
    <w:name w:val="Заголовок №1"/>
    <w:basedOn w:val="a3"/>
    <w:link w:val="1fffff1"/>
    <w:rsid w:val="00006CF5"/>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006CF5"/>
    <w:rPr>
      <w:rFonts w:ascii="Times New Roman" w:hAnsi="Times New Roman"/>
      <w:spacing w:val="0"/>
      <w:sz w:val="20"/>
    </w:rPr>
  </w:style>
  <w:style w:type="character" w:customStyle="1" w:styleId="c7">
    <w:name w:val="c7"/>
    <w:rsid w:val="00006CF5"/>
    <w:rPr>
      <w:rFonts w:cs="Times New Roman"/>
    </w:rPr>
  </w:style>
  <w:style w:type="character" w:customStyle="1" w:styleId="affffffffff0">
    <w:name w:val="полужирный"/>
    <w:rsid w:val="00006CF5"/>
    <w:rPr>
      <w:rFonts w:ascii="Times New Roman" w:hAnsi="Times New Roman"/>
      <w:b/>
      <w:color w:val="auto"/>
      <w:sz w:val="24"/>
    </w:rPr>
  </w:style>
  <w:style w:type="paragraph" w:customStyle="1" w:styleId="ipara">
    <w:name w:val="ipara"/>
    <w:basedOn w:val="a3"/>
    <w:rsid w:val="00006CF5"/>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006CF5"/>
    <w:rPr>
      <w:rFonts w:ascii="Times New Roman" w:hAnsi="Times New Roman"/>
      <w:b/>
      <w:i/>
      <w:sz w:val="24"/>
    </w:rPr>
  </w:style>
  <w:style w:type="character" w:customStyle="1" w:styleId="743">
    <w:name w:val="Основной текст (7)43"/>
    <w:rsid w:val="00006CF5"/>
    <w:rPr>
      <w:rFonts w:ascii="Times New Roman" w:hAnsi="Times New Roman"/>
      <w:spacing w:val="0"/>
      <w:sz w:val="20"/>
    </w:rPr>
  </w:style>
  <w:style w:type="paragraph" w:customStyle="1" w:styleId="affffffffff1">
    <w:name w:val="Разработчик"/>
    <w:basedOn w:val="a3"/>
    <w:rsid w:val="00006CF5"/>
    <w:pPr>
      <w:jc w:val="both"/>
    </w:pPr>
    <w:rPr>
      <w:b/>
      <w:sz w:val="20"/>
    </w:rPr>
  </w:style>
  <w:style w:type="character" w:customStyle="1" w:styleId="533">
    <w:name w:val="Знак5 Знак Знак3"/>
    <w:locked/>
    <w:rsid w:val="00006CF5"/>
    <w:rPr>
      <w:sz w:val="16"/>
    </w:rPr>
  </w:style>
  <w:style w:type="character" w:customStyle="1" w:styleId="500">
    <w:name w:val="Знак Знак50"/>
    <w:locked/>
    <w:rsid w:val="00006CF5"/>
    <w:rPr>
      <w:b/>
      <w:sz w:val="28"/>
      <w:lang w:val="ru-RU" w:eastAsia="ru-RU"/>
    </w:rPr>
  </w:style>
  <w:style w:type="character" w:customStyle="1" w:styleId="521">
    <w:name w:val="Знак Знак52"/>
    <w:rsid w:val="00006CF5"/>
    <w:rPr>
      <w:rFonts w:ascii="Arial" w:eastAsia="Times New Roman" w:hAnsi="Arial"/>
      <w:b/>
      <w:i/>
      <w:sz w:val="28"/>
    </w:rPr>
  </w:style>
  <w:style w:type="paragraph" w:customStyle="1" w:styleId="p7">
    <w:name w:val="p7"/>
    <w:basedOn w:val="a3"/>
    <w:rsid w:val="00006CF5"/>
    <w:pPr>
      <w:spacing w:before="100" w:beforeAutospacing="1" w:after="100" w:afterAutospacing="1"/>
    </w:pPr>
  </w:style>
  <w:style w:type="paragraph" w:customStyle="1" w:styleId="p9">
    <w:name w:val="p9"/>
    <w:basedOn w:val="a3"/>
    <w:rsid w:val="00006CF5"/>
    <w:pPr>
      <w:spacing w:before="100" w:beforeAutospacing="1" w:after="100" w:afterAutospacing="1"/>
    </w:pPr>
  </w:style>
  <w:style w:type="paragraph" w:customStyle="1" w:styleId="p6">
    <w:name w:val="p6"/>
    <w:basedOn w:val="a3"/>
    <w:rsid w:val="00006CF5"/>
    <w:pPr>
      <w:spacing w:before="100" w:beforeAutospacing="1" w:after="100" w:afterAutospacing="1"/>
    </w:pPr>
  </w:style>
  <w:style w:type="paragraph" w:customStyle="1" w:styleId="p8">
    <w:name w:val="p8"/>
    <w:basedOn w:val="a3"/>
    <w:rsid w:val="00006CF5"/>
    <w:pPr>
      <w:spacing w:before="100" w:beforeAutospacing="1" w:after="100" w:afterAutospacing="1"/>
    </w:pPr>
  </w:style>
  <w:style w:type="paragraph" w:customStyle="1" w:styleId="11e">
    <w:name w:val="Цитата11"/>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006CF5"/>
    <w:rPr>
      <w:sz w:val="28"/>
      <w:szCs w:val="20"/>
    </w:rPr>
  </w:style>
  <w:style w:type="paragraph" w:customStyle="1" w:styleId="1fffff3">
    <w:name w:val="Верхний колонтитул1"/>
    <w:basedOn w:val="a3"/>
    <w:rsid w:val="00006CF5"/>
    <w:pPr>
      <w:tabs>
        <w:tab w:val="center" w:pos="4153"/>
        <w:tab w:val="right" w:pos="8306"/>
      </w:tabs>
    </w:pPr>
    <w:rPr>
      <w:rFonts w:ascii="Arial" w:hAnsi="Arial"/>
      <w:szCs w:val="20"/>
    </w:rPr>
  </w:style>
  <w:style w:type="paragraph" w:customStyle="1" w:styleId="31c">
    <w:name w:val="Заголовок 31"/>
    <w:basedOn w:val="1ff"/>
    <w:next w:val="1ff"/>
    <w:rsid w:val="00006CF5"/>
    <w:pPr>
      <w:keepNext/>
      <w:widowControl/>
      <w:tabs>
        <w:tab w:val="left" w:pos="643"/>
      </w:tabs>
      <w:spacing w:before="0" w:after="0"/>
      <w:outlineLvl w:val="2"/>
    </w:pPr>
  </w:style>
  <w:style w:type="paragraph" w:customStyle="1" w:styleId="3111">
    <w:name w:val="Основной текст 311"/>
    <w:basedOn w:val="a3"/>
    <w:rsid w:val="00006CF5"/>
    <w:pPr>
      <w:spacing w:after="120"/>
    </w:pPr>
    <w:rPr>
      <w:sz w:val="16"/>
      <w:szCs w:val="16"/>
      <w:lang w:eastAsia="zh-CN"/>
    </w:rPr>
  </w:style>
  <w:style w:type="character" w:customStyle="1" w:styleId="QuoteChar2">
    <w:name w:val="Quote Char2"/>
    <w:link w:val="Quote1"/>
    <w:locked/>
    <w:rsid w:val="00006CF5"/>
    <w:rPr>
      <w:rFonts w:ascii="Calibri" w:hAnsi="Calibri"/>
      <w:i/>
      <w:color w:val="000000"/>
      <w:sz w:val="24"/>
    </w:rPr>
  </w:style>
  <w:style w:type="paragraph" w:customStyle="1" w:styleId="Quote1">
    <w:name w:val="Quote1"/>
    <w:basedOn w:val="a3"/>
    <w:next w:val="a3"/>
    <w:link w:val="QuoteChar2"/>
    <w:rsid w:val="00006CF5"/>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006CF5"/>
    <w:rPr>
      <w:rFonts w:ascii="Calibri" w:hAnsi="Calibri"/>
      <w:b/>
      <w:i/>
      <w:color w:val="4F81BD"/>
      <w:sz w:val="24"/>
    </w:rPr>
  </w:style>
  <w:style w:type="paragraph" w:customStyle="1" w:styleId="IntenseQuote1">
    <w:name w:val="Intense Quote1"/>
    <w:basedOn w:val="a3"/>
    <w:next w:val="a3"/>
    <w:link w:val="IntenseQuoteChar2"/>
    <w:rsid w:val="00006CF5"/>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006CF5"/>
    <w:pPr>
      <w:spacing w:before="100" w:beforeAutospacing="1" w:after="100" w:afterAutospacing="1"/>
    </w:pPr>
  </w:style>
  <w:style w:type="character" w:customStyle="1" w:styleId="ipa">
    <w:name w:val="ipa"/>
    <w:rsid w:val="00006CF5"/>
  </w:style>
  <w:style w:type="character" w:customStyle="1" w:styleId="fliesstext">
    <w:name w:val="fliesstext"/>
    <w:rsid w:val="00006CF5"/>
  </w:style>
  <w:style w:type="character" w:customStyle="1" w:styleId="skypec2ctextspan">
    <w:name w:val="skype_c2c_text_span"/>
    <w:rsid w:val="00006CF5"/>
  </w:style>
  <w:style w:type="paragraph" w:customStyle="1" w:styleId="style140">
    <w:name w:val="style14"/>
    <w:basedOn w:val="a3"/>
    <w:rsid w:val="00006CF5"/>
    <w:pPr>
      <w:spacing w:before="100" w:beforeAutospacing="1" w:after="100" w:afterAutospacing="1"/>
    </w:pPr>
  </w:style>
  <w:style w:type="character" w:customStyle="1" w:styleId="w">
    <w:name w:val="w"/>
    <w:rsid w:val="00006CF5"/>
    <w:rPr>
      <w:rFonts w:cs="Times New Roman"/>
    </w:rPr>
  </w:style>
  <w:style w:type="character" w:customStyle="1" w:styleId="selectionindex">
    <w:name w:val="selection_index"/>
    <w:rsid w:val="00006CF5"/>
    <w:rPr>
      <w:rFonts w:cs="Times New Roman"/>
    </w:rPr>
  </w:style>
  <w:style w:type="character" w:customStyle="1" w:styleId="citecrochet">
    <w:name w:val="cite_crochet"/>
    <w:rsid w:val="00006CF5"/>
    <w:rPr>
      <w:rFonts w:cs="Times New Roman"/>
    </w:rPr>
  </w:style>
  <w:style w:type="character" w:customStyle="1" w:styleId="hoverable">
    <w:name w:val="hoverable"/>
    <w:rsid w:val="00006CF5"/>
    <w:rPr>
      <w:rFonts w:cs="Times New Roman"/>
    </w:rPr>
  </w:style>
  <w:style w:type="character" w:customStyle="1" w:styleId="3f9">
    <w:name w:val="Основной текст Знак3"/>
    <w:locked/>
    <w:rsid w:val="00006CF5"/>
    <w:rPr>
      <w:sz w:val="24"/>
    </w:rPr>
  </w:style>
  <w:style w:type="character" w:customStyle="1" w:styleId="s15122">
    <w:name w:val="s15122"/>
    <w:rsid w:val="00006CF5"/>
    <w:rPr>
      <w:rFonts w:cs="Times New Roman"/>
    </w:rPr>
  </w:style>
  <w:style w:type="character" w:customStyle="1" w:styleId="shorttext">
    <w:name w:val="short_text"/>
    <w:rsid w:val="00006CF5"/>
    <w:rPr>
      <w:rFonts w:cs="Times New Roman"/>
    </w:rPr>
  </w:style>
  <w:style w:type="character" w:customStyle="1" w:styleId="CommentTextChar1">
    <w:name w:val="Comment Text Char1"/>
    <w:semiHidden/>
    <w:rsid w:val="00006CF5"/>
    <w:rPr>
      <w:rFonts w:ascii="Times New Roman" w:hAnsi="Times New Roman"/>
    </w:rPr>
  </w:style>
  <w:style w:type="character" w:customStyle="1" w:styleId="125">
    <w:name w:val="Знак1 Знак Знак2"/>
    <w:aliases w:val="Основной текст Знак Знак4"/>
    <w:locked/>
    <w:rsid w:val="00006CF5"/>
    <w:rPr>
      <w:sz w:val="24"/>
    </w:rPr>
  </w:style>
  <w:style w:type="character" w:customStyle="1" w:styleId="540">
    <w:name w:val="Знак Знак54"/>
    <w:rsid w:val="00006CF5"/>
    <w:rPr>
      <w:rFonts w:ascii="Arial" w:hAnsi="Arial"/>
      <w:b/>
      <w:sz w:val="26"/>
    </w:rPr>
  </w:style>
  <w:style w:type="character" w:customStyle="1" w:styleId="Heading12">
    <w:name w:val="Heading 12 Знак Знак"/>
    <w:rsid w:val="00006CF5"/>
    <w:rPr>
      <w:rFonts w:ascii="Courier New" w:hAnsi="Courier New"/>
    </w:rPr>
  </w:style>
  <w:style w:type="character" w:customStyle="1" w:styleId="600">
    <w:name w:val="Знак Знак60"/>
    <w:rsid w:val="00006CF5"/>
    <w:rPr>
      <w:b/>
      <w:sz w:val="28"/>
    </w:rPr>
  </w:style>
  <w:style w:type="character" w:customStyle="1" w:styleId="59">
    <w:name w:val="Знак Знак59"/>
    <w:rsid w:val="00006CF5"/>
    <w:rPr>
      <w:b/>
      <w:i/>
      <w:sz w:val="26"/>
    </w:rPr>
  </w:style>
  <w:style w:type="character" w:customStyle="1" w:styleId="580">
    <w:name w:val="Знак Знак58"/>
    <w:rsid w:val="00006CF5"/>
    <w:rPr>
      <w:b/>
      <w:sz w:val="22"/>
      <w:lang w:val="ru-RU" w:eastAsia="ru-RU"/>
    </w:rPr>
  </w:style>
  <w:style w:type="character" w:customStyle="1" w:styleId="570">
    <w:name w:val="Знак Знак57"/>
    <w:rsid w:val="00006CF5"/>
    <w:rPr>
      <w:sz w:val="24"/>
      <w:lang w:val="ru-RU" w:eastAsia="ru-RU"/>
    </w:rPr>
  </w:style>
  <w:style w:type="character" w:customStyle="1" w:styleId="560">
    <w:name w:val="Знак Знак56"/>
    <w:rsid w:val="00006CF5"/>
    <w:rPr>
      <w:rFonts w:ascii="Calibri" w:hAnsi="Calibri"/>
      <w:i/>
      <w:sz w:val="24"/>
      <w:lang w:eastAsia="en-US"/>
    </w:rPr>
  </w:style>
  <w:style w:type="character" w:customStyle="1" w:styleId="550">
    <w:name w:val="Знак Знак55"/>
    <w:rsid w:val="00006CF5"/>
    <w:rPr>
      <w:rFonts w:ascii="Arial" w:hAnsi="Arial"/>
      <w:sz w:val="22"/>
      <w:lang w:val="ru-RU" w:eastAsia="ru-RU"/>
    </w:rPr>
  </w:style>
  <w:style w:type="character" w:customStyle="1" w:styleId="6110">
    <w:name w:val="Знак Знак611"/>
    <w:locked/>
    <w:rsid w:val="00006CF5"/>
    <w:rPr>
      <w:sz w:val="24"/>
    </w:rPr>
  </w:style>
  <w:style w:type="character" w:customStyle="1" w:styleId="1fffff4">
    <w:name w:val="Основной текст Знак Знак Знак1"/>
    <w:rsid w:val="00006CF5"/>
    <w:rPr>
      <w:sz w:val="24"/>
    </w:rPr>
  </w:style>
  <w:style w:type="paragraph" w:customStyle="1" w:styleId="0">
    <w:name w:val="Стиль По левому краю Первая строка:  0 см"/>
    <w:basedOn w:val="a3"/>
    <w:rsid w:val="00006CF5"/>
    <w:pPr>
      <w:contextualSpacing/>
    </w:pPr>
    <w:rPr>
      <w:sz w:val="28"/>
      <w:szCs w:val="20"/>
      <w:lang w:eastAsia="en-US"/>
    </w:rPr>
  </w:style>
  <w:style w:type="character" w:customStyle="1" w:styleId="4310">
    <w:name w:val="Знак Знак431"/>
    <w:locked/>
    <w:rsid w:val="00006CF5"/>
    <w:rPr>
      <w:sz w:val="24"/>
    </w:rPr>
  </w:style>
  <w:style w:type="character" w:customStyle="1" w:styleId="501">
    <w:name w:val="Знак Знак501"/>
    <w:locked/>
    <w:rsid w:val="00006CF5"/>
    <w:rPr>
      <w:b/>
      <w:sz w:val="28"/>
      <w:lang w:val="ru-RU" w:eastAsia="ru-RU"/>
    </w:rPr>
  </w:style>
  <w:style w:type="character" w:customStyle="1" w:styleId="5110">
    <w:name w:val="Знак Знак511"/>
    <w:locked/>
    <w:rsid w:val="00006CF5"/>
    <w:rPr>
      <w:b/>
      <w:sz w:val="27"/>
      <w:lang w:val="ru-RU" w:eastAsia="ru-RU"/>
    </w:rPr>
  </w:style>
  <w:style w:type="character" w:customStyle="1" w:styleId="4210">
    <w:name w:val="Знак Знак421"/>
    <w:locked/>
    <w:rsid w:val="00006CF5"/>
    <w:rPr>
      <w:color w:val="000000"/>
      <w:sz w:val="24"/>
      <w:lang w:val="ru-RU" w:eastAsia="ru-RU"/>
    </w:rPr>
  </w:style>
  <w:style w:type="character" w:customStyle="1" w:styleId="4410">
    <w:name w:val="Знак Знак441"/>
    <w:rsid w:val="00006CF5"/>
    <w:rPr>
      <w:sz w:val="24"/>
      <w:lang w:val="ru-RU" w:eastAsia="ru-RU"/>
    </w:rPr>
  </w:style>
  <w:style w:type="character" w:customStyle="1" w:styleId="5210">
    <w:name w:val="Знак Знак521"/>
    <w:rsid w:val="00006CF5"/>
    <w:rPr>
      <w:rFonts w:ascii="Arial" w:eastAsia="Times New Roman" w:hAnsi="Arial"/>
      <w:b/>
      <w:i/>
      <w:sz w:val="28"/>
    </w:rPr>
  </w:style>
  <w:style w:type="character" w:customStyle="1" w:styleId="maintxt">
    <w:name w:val="maintxt"/>
    <w:rsid w:val="00006CF5"/>
  </w:style>
  <w:style w:type="character" w:customStyle="1" w:styleId="FontStyle135">
    <w:name w:val="Font Style135"/>
    <w:rsid w:val="00006CF5"/>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006CF5"/>
    <w:rPr>
      <w:sz w:val="24"/>
      <w:lang w:val="ru-RU" w:eastAsia="ru-RU"/>
    </w:rPr>
  </w:style>
  <w:style w:type="character" w:customStyle="1" w:styleId="a30">
    <w:name w:val="a3"/>
    <w:rsid w:val="00006CF5"/>
  </w:style>
  <w:style w:type="character" w:customStyle="1" w:styleId="formula">
    <w:name w:val="formula"/>
    <w:rsid w:val="00006CF5"/>
  </w:style>
  <w:style w:type="character" w:customStyle="1" w:styleId="style170">
    <w:name w:val="style17"/>
    <w:rsid w:val="00006CF5"/>
  </w:style>
  <w:style w:type="character" w:customStyle="1" w:styleId="style230">
    <w:name w:val="style23"/>
    <w:rsid w:val="00006CF5"/>
  </w:style>
  <w:style w:type="character" w:customStyle="1" w:styleId="Heading7Char">
    <w:name w:val="Heading 7 Char"/>
    <w:locked/>
    <w:rsid w:val="00006CF5"/>
    <w:rPr>
      <w:rFonts w:ascii="Times New Roman" w:hAnsi="Times New Roman"/>
      <w:sz w:val="24"/>
      <w:lang w:eastAsia="ru-RU"/>
    </w:rPr>
  </w:style>
  <w:style w:type="character" w:customStyle="1" w:styleId="Heading9Char">
    <w:name w:val="Heading 9 Char"/>
    <w:locked/>
    <w:rsid w:val="00006CF5"/>
    <w:rPr>
      <w:rFonts w:ascii="Arial" w:hAnsi="Arial"/>
      <w:lang w:eastAsia="ru-RU"/>
    </w:rPr>
  </w:style>
  <w:style w:type="character" w:customStyle="1" w:styleId="HeaderChar">
    <w:name w:val="Header Char"/>
    <w:locked/>
    <w:rsid w:val="00006CF5"/>
    <w:rPr>
      <w:sz w:val="24"/>
      <w:lang w:eastAsia="ru-RU"/>
    </w:rPr>
  </w:style>
  <w:style w:type="character" w:customStyle="1" w:styleId="SubtitleChar">
    <w:name w:val="Subtitle Char"/>
    <w:locked/>
    <w:rsid w:val="00006CF5"/>
    <w:rPr>
      <w:rFonts w:ascii="Cambria" w:hAnsi="Cambria"/>
      <w:sz w:val="24"/>
    </w:rPr>
  </w:style>
  <w:style w:type="character" w:customStyle="1" w:styleId="TitleChar1">
    <w:name w:val="Title Char1"/>
    <w:locked/>
    <w:rsid w:val="00006CF5"/>
    <w:rPr>
      <w:rFonts w:ascii="Cambria" w:hAnsi="Cambria"/>
      <w:b/>
      <w:kern w:val="28"/>
      <w:sz w:val="32"/>
    </w:rPr>
  </w:style>
  <w:style w:type="character" w:customStyle="1" w:styleId="CommentSubjectChar">
    <w:name w:val="Comment Subject Char"/>
    <w:semiHidden/>
    <w:locked/>
    <w:rsid w:val="00006CF5"/>
    <w:rPr>
      <w:b/>
      <w:lang w:eastAsia="ru-RU"/>
    </w:rPr>
  </w:style>
  <w:style w:type="character" w:customStyle="1" w:styleId="FontStyle29">
    <w:name w:val="Font Style29"/>
    <w:rsid w:val="00006CF5"/>
    <w:rPr>
      <w:rFonts w:ascii="Times New Roman" w:hAnsi="Times New Roman"/>
      <w:sz w:val="26"/>
    </w:rPr>
  </w:style>
  <w:style w:type="character" w:customStyle="1" w:styleId="small1">
    <w:name w:val="small1"/>
    <w:rsid w:val="00006CF5"/>
  </w:style>
  <w:style w:type="character" w:customStyle="1" w:styleId="answer-source">
    <w:name w:val="answer-source"/>
    <w:rsid w:val="00006CF5"/>
  </w:style>
  <w:style w:type="character" w:customStyle="1" w:styleId="reftag">
    <w:name w:val="reftag"/>
    <w:rsid w:val="00006CF5"/>
  </w:style>
  <w:style w:type="character" w:customStyle="1" w:styleId="tgc">
    <w:name w:val="_tgc"/>
    <w:rsid w:val="00006CF5"/>
  </w:style>
  <w:style w:type="character" w:customStyle="1" w:styleId="FootnoteTextChar1">
    <w:name w:val="Footnote Text Char1"/>
    <w:aliases w:val="Текст сноски Знак Знак Char1,Знак3 Знак Знак Char1"/>
    <w:semiHidden/>
    <w:rsid w:val="00006CF5"/>
    <w:rPr>
      <w:rFonts w:ascii="Times New Roman" w:hAnsi="Times New Roman"/>
    </w:rPr>
  </w:style>
  <w:style w:type="character" w:customStyle="1" w:styleId="CommentTextChar">
    <w:name w:val="Comment Text Char"/>
    <w:semiHidden/>
    <w:locked/>
    <w:rsid w:val="00006CF5"/>
    <w:rPr>
      <w:rFonts w:ascii="Times New Roman" w:hAnsi="Times New Roman"/>
      <w:sz w:val="20"/>
      <w:lang w:eastAsia="ru-RU"/>
    </w:rPr>
  </w:style>
  <w:style w:type="character" w:customStyle="1" w:styleId="FooterChar1">
    <w:name w:val="Footer Char1"/>
    <w:semiHidden/>
    <w:locked/>
    <w:rsid w:val="00006CF5"/>
    <w:rPr>
      <w:sz w:val="24"/>
    </w:rPr>
  </w:style>
  <w:style w:type="character" w:customStyle="1" w:styleId="EndnoteTextChar">
    <w:name w:val="Endnote Text Char"/>
    <w:semiHidden/>
    <w:locked/>
    <w:rsid w:val="00006CF5"/>
    <w:rPr>
      <w:color w:val="000000"/>
      <w:sz w:val="24"/>
    </w:rPr>
  </w:style>
  <w:style w:type="character" w:customStyle="1" w:styleId="MacroTextChar">
    <w:name w:val="Macro Text Char"/>
    <w:semiHidden/>
    <w:locked/>
    <w:rsid w:val="00006CF5"/>
    <w:rPr>
      <w:rFonts w:ascii="Courier New" w:hAnsi="Courier New"/>
      <w:sz w:val="22"/>
      <w:lang w:val="en-US" w:eastAsia="en-US"/>
    </w:rPr>
  </w:style>
  <w:style w:type="character" w:customStyle="1" w:styleId="BodyTextFirstIndentChar">
    <w:name w:val="Body Text First Indent Char"/>
    <w:semiHidden/>
    <w:locked/>
    <w:rsid w:val="00006CF5"/>
    <w:rPr>
      <w:rFonts w:ascii="PragmaticaCTT" w:hAnsi="PragmaticaCTT"/>
      <w:sz w:val="24"/>
      <w:lang w:eastAsia="ru-RU"/>
    </w:rPr>
  </w:style>
  <w:style w:type="character" w:customStyle="1" w:styleId="BodyTextFirstIndent2Char">
    <w:name w:val="Body Text First Indent 2 Char"/>
    <w:semiHidden/>
    <w:locked/>
    <w:rsid w:val="00006CF5"/>
    <w:rPr>
      <w:rFonts w:ascii="PragmaticaCTT" w:hAnsi="PragmaticaCTT"/>
      <w:sz w:val="24"/>
      <w:lang w:eastAsia="ru-RU"/>
    </w:rPr>
  </w:style>
  <w:style w:type="character" w:customStyle="1" w:styleId="BodyText3Char1">
    <w:name w:val="Body Text 3 Char1"/>
    <w:aliases w:val="Знак5 Char1"/>
    <w:semiHidden/>
    <w:rsid w:val="00006CF5"/>
    <w:rPr>
      <w:rFonts w:ascii="Times New Roman" w:hAnsi="Times New Roman"/>
      <w:sz w:val="16"/>
    </w:rPr>
  </w:style>
  <w:style w:type="character" w:customStyle="1" w:styleId="BodyTextIndent2Char1">
    <w:name w:val="Body Text Indent 2 Char1"/>
    <w:semiHidden/>
    <w:locked/>
    <w:rsid w:val="00006CF5"/>
    <w:rPr>
      <w:sz w:val="24"/>
    </w:rPr>
  </w:style>
  <w:style w:type="character" w:customStyle="1" w:styleId="BodyTextIndent3Char1">
    <w:name w:val="Body Text Indent 3 Char1"/>
    <w:semiHidden/>
    <w:locked/>
    <w:rsid w:val="00006CF5"/>
    <w:rPr>
      <w:sz w:val="16"/>
    </w:rPr>
  </w:style>
  <w:style w:type="paragraph" w:customStyle="1" w:styleId="Heading91">
    <w:name w:val="Heading 9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006CF5"/>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006CF5"/>
    <w:rPr>
      <w:rFonts w:ascii="Times New Roman" w:hAnsi="Times New Roman"/>
      <w:sz w:val="24"/>
    </w:rPr>
  </w:style>
  <w:style w:type="paragraph" w:customStyle="1" w:styleId="2112">
    <w:name w:val="Заголовок 211"/>
    <w:basedOn w:val="a3"/>
    <w:next w:val="a3"/>
    <w:rsid w:val="00006CF5"/>
    <w:pPr>
      <w:keepNext/>
      <w:widowControl w:val="0"/>
      <w:jc w:val="center"/>
    </w:pPr>
    <w:rPr>
      <w:b/>
      <w:sz w:val="26"/>
      <w:szCs w:val="20"/>
    </w:rPr>
  </w:style>
  <w:style w:type="paragraph" w:customStyle="1" w:styleId="21f0">
    <w:name w:val="Текст21"/>
    <w:basedOn w:val="11a"/>
    <w:rsid w:val="00006CF5"/>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006CF5"/>
    <w:pPr>
      <w:keepNext/>
      <w:widowControl/>
      <w:spacing w:line="240" w:lineRule="auto"/>
      <w:ind w:firstLine="0"/>
      <w:jc w:val="left"/>
    </w:pPr>
    <w:rPr>
      <w:sz w:val="24"/>
    </w:rPr>
  </w:style>
  <w:style w:type="paragraph" w:customStyle="1" w:styleId="1fffff5">
    <w:name w:val="Без интервала1"/>
    <w:link w:val="NoSpacingChar1"/>
    <w:rsid w:val="00006CF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006CF5"/>
    <w:rPr>
      <w:rFonts w:ascii="Times New Roman" w:eastAsia="Times New Roman" w:hAnsi="Times New Roman" w:cs="Times New Roman"/>
      <w:sz w:val="24"/>
      <w:szCs w:val="24"/>
      <w:lang w:eastAsia="ru-RU"/>
    </w:rPr>
  </w:style>
  <w:style w:type="character" w:customStyle="1" w:styleId="DocumentMapChar1">
    <w:name w:val="Document Map Char1"/>
    <w:semiHidden/>
    <w:rsid w:val="00006CF5"/>
    <w:rPr>
      <w:rFonts w:ascii="Times New Roman" w:hAnsi="Times New Roman"/>
      <w:sz w:val="2"/>
    </w:rPr>
  </w:style>
  <w:style w:type="character" w:customStyle="1" w:styleId="CommentSubjectChar1">
    <w:name w:val="Comment Subject Char1"/>
    <w:semiHidden/>
    <w:rsid w:val="00006CF5"/>
    <w:rPr>
      <w:rFonts w:ascii="Times New Roman" w:hAnsi="Times New Roman"/>
      <w:b/>
      <w:caps/>
      <w:sz w:val="20"/>
      <w:lang w:eastAsia="ru-RU"/>
    </w:rPr>
  </w:style>
  <w:style w:type="character" w:customStyle="1" w:styleId="11f">
    <w:name w:val="Знак11"/>
    <w:rsid w:val="00006CF5"/>
    <w:rPr>
      <w:rFonts w:ascii="Arial" w:hAnsi="Arial"/>
      <w:b/>
      <w:kern w:val="32"/>
      <w:sz w:val="32"/>
      <w:lang w:val="ru-RU" w:eastAsia="ru-RU"/>
    </w:rPr>
  </w:style>
  <w:style w:type="character" w:customStyle="1" w:styleId="SubtitleChar1">
    <w:name w:val="Subtitle Char1"/>
    <w:rsid w:val="00006CF5"/>
    <w:rPr>
      <w:rFonts w:ascii="Cambria" w:eastAsia="Times New Roman" w:hAnsi="Cambria"/>
      <w:sz w:val="24"/>
    </w:rPr>
  </w:style>
  <w:style w:type="character" w:customStyle="1" w:styleId="BodyTextFirstIndentChar1">
    <w:name w:val="Body Text First Indent Char1"/>
    <w:semiHidden/>
    <w:rsid w:val="00006CF5"/>
    <w:rPr>
      <w:rFonts w:ascii="Times New Roman" w:hAnsi="Times New Roman"/>
      <w:sz w:val="24"/>
      <w:lang w:eastAsia="ru-RU"/>
    </w:rPr>
  </w:style>
  <w:style w:type="character" w:customStyle="1" w:styleId="BodyTextFirstIndent2Char1">
    <w:name w:val="Body Text First Indent 2 Char1"/>
    <w:semiHidden/>
    <w:rsid w:val="00006CF5"/>
    <w:rPr>
      <w:rFonts w:ascii="Times New Roman" w:hAnsi="Times New Roman"/>
      <w:sz w:val="24"/>
      <w:lang w:eastAsia="ru-RU"/>
    </w:rPr>
  </w:style>
  <w:style w:type="character" w:customStyle="1" w:styleId="EndnoteTextChar1">
    <w:name w:val="Endnote Text Char1"/>
    <w:semiHidden/>
    <w:rsid w:val="00006CF5"/>
    <w:rPr>
      <w:rFonts w:ascii="Times New Roman" w:hAnsi="Times New Roman"/>
    </w:rPr>
  </w:style>
  <w:style w:type="character" w:customStyle="1" w:styleId="IntenseQuoteChar1">
    <w:name w:val="Intense Quote Char1"/>
    <w:rsid w:val="00006CF5"/>
    <w:rPr>
      <w:rFonts w:ascii="Times New Roman" w:hAnsi="Times New Roman"/>
      <w:b/>
      <w:i/>
      <w:color w:val="4F81BD"/>
      <w:sz w:val="24"/>
    </w:rPr>
  </w:style>
  <w:style w:type="character" w:customStyle="1" w:styleId="1fffff6">
    <w:name w:val="Выделенная цитата Знак1"/>
    <w:rsid w:val="00006CF5"/>
    <w:rPr>
      <w:b/>
      <w:i/>
      <w:color w:val="4F81BD"/>
      <w:sz w:val="24"/>
    </w:rPr>
  </w:style>
  <w:style w:type="paragraph" w:customStyle="1" w:styleId="ledge1">
    <w:name w:val="ledge1"/>
    <w:basedOn w:val="a3"/>
    <w:rsid w:val="00006CF5"/>
    <w:pPr>
      <w:spacing w:before="100" w:beforeAutospacing="1" w:after="100" w:afterAutospacing="1" w:line="360" w:lineRule="atLeast"/>
      <w:jc w:val="both"/>
    </w:pPr>
  </w:style>
  <w:style w:type="character" w:customStyle="1" w:styleId="rubric2">
    <w:name w:val="rubric2"/>
    <w:rsid w:val="00006CF5"/>
    <w:rPr>
      <w:shd w:val="clear" w:color="auto" w:fill="FFFFFF"/>
    </w:rPr>
  </w:style>
  <w:style w:type="paragraph" w:customStyle="1" w:styleId="WW-Normal">
    <w:name w:val="WW-Normal"/>
    <w:rsid w:val="00006CF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006CF5"/>
    <w:rPr>
      <w:color w:val="000000"/>
      <w:sz w:val="20"/>
    </w:rPr>
  </w:style>
  <w:style w:type="character" w:customStyle="1" w:styleId="A31">
    <w:name w:val="A3"/>
    <w:rsid w:val="00006CF5"/>
    <w:rPr>
      <w:b/>
      <w:color w:val="000000"/>
      <w:sz w:val="30"/>
    </w:rPr>
  </w:style>
  <w:style w:type="character" w:customStyle="1" w:styleId="713">
    <w:name w:val="Знак Знак71"/>
    <w:rsid w:val="00006CF5"/>
    <w:rPr>
      <w:sz w:val="16"/>
      <w:lang w:val="ru-RU" w:eastAsia="ru-RU"/>
    </w:rPr>
  </w:style>
  <w:style w:type="character" w:customStyle="1" w:styleId="161">
    <w:name w:val="Знак Знак161"/>
    <w:rsid w:val="00006CF5"/>
    <w:rPr>
      <w:rFonts w:ascii="Cambria" w:hAnsi="Cambria"/>
      <w:b/>
      <w:kern w:val="32"/>
      <w:sz w:val="32"/>
    </w:rPr>
  </w:style>
  <w:style w:type="paragraph" w:customStyle="1" w:styleId="228">
    <w:name w:val="Основной текст 22"/>
    <w:basedOn w:val="a3"/>
    <w:rsid w:val="00006CF5"/>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006CF5"/>
    <w:pPr>
      <w:spacing w:after="200" w:line="276" w:lineRule="auto"/>
      <w:ind w:left="720"/>
    </w:pPr>
    <w:rPr>
      <w:rFonts w:ascii="Calibri" w:hAnsi="Calibri"/>
      <w:sz w:val="22"/>
      <w:szCs w:val="22"/>
      <w:lang w:eastAsia="en-US"/>
    </w:rPr>
  </w:style>
  <w:style w:type="character" w:customStyle="1" w:styleId="241">
    <w:name w:val="Знак Знак241"/>
    <w:rsid w:val="00006CF5"/>
    <w:rPr>
      <w:rFonts w:ascii="Times New Roman" w:hAnsi="Times New Roman"/>
      <w:b/>
      <w:i/>
      <w:sz w:val="26"/>
    </w:rPr>
  </w:style>
  <w:style w:type="character" w:customStyle="1" w:styleId="1fffff7">
    <w:name w:val="Замещающий текст1"/>
    <w:rsid w:val="00006CF5"/>
    <w:rPr>
      <w:color w:val="808080"/>
    </w:rPr>
  </w:style>
  <w:style w:type="paragraph" w:customStyle="1" w:styleId="11f0">
    <w:name w:val="Основной текст11"/>
    <w:basedOn w:val="a3"/>
    <w:semiHidden/>
    <w:rsid w:val="00006CF5"/>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006CF5"/>
    <w:pPr>
      <w:spacing w:after="160" w:line="240" w:lineRule="exact"/>
    </w:pPr>
    <w:rPr>
      <w:rFonts w:ascii="Verdana" w:hAnsi="Verdana"/>
      <w:lang w:val="en-US" w:eastAsia="en-US"/>
    </w:rPr>
  </w:style>
  <w:style w:type="character" w:customStyle="1" w:styleId="s4">
    <w:name w:val="s4"/>
    <w:rsid w:val="00006CF5"/>
  </w:style>
  <w:style w:type="paragraph" w:customStyle="1" w:styleId="p17">
    <w:name w:val="p17"/>
    <w:basedOn w:val="a3"/>
    <w:rsid w:val="00006CF5"/>
    <w:pPr>
      <w:spacing w:before="100" w:beforeAutospacing="1" w:after="100" w:afterAutospacing="1"/>
    </w:pPr>
  </w:style>
  <w:style w:type="paragraph" w:customStyle="1" w:styleId="p21">
    <w:name w:val="p21"/>
    <w:basedOn w:val="a3"/>
    <w:rsid w:val="00006CF5"/>
    <w:pPr>
      <w:spacing w:before="100" w:beforeAutospacing="1" w:after="100" w:afterAutospacing="1"/>
    </w:pPr>
  </w:style>
  <w:style w:type="paragraph" w:customStyle="1" w:styleId="p5">
    <w:name w:val="p5"/>
    <w:basedOn w:val="a3"/>
    <w:rsid w:val="00006CF5"/>
    <w:pPr>
      <w:spacing w:before="100" w:beforeAutospacing="1" w:after="100" w:afterAutospacing="1"/>
    </w:pPr>
  </w:style>
  <w:style w:type="paragraph" w:customStyle="1" w:styleId="p24">
    <w:name w:val="p24"/>
    <w:basedOn w:val="a3"/>
    <w:rsid w:val="00006CF5"/>
    <w:pPr>
      <w:spacing w:before="100" w:beforeAutospacing="1" w:after="100" w:afterAutospacing="1"/>
    </w:pPr>
  </w:style>
  <w:style w:type="character" w:customStyle="1" w:styleId="s2">
    <w:name w:val="s2"/>
    <w:rsid w:val="00006CF5"/>
  </w:style>
  <w:style w:type="paragraph" w:customStyle="1" w:styleId="p2">
    <w:name w:val="p2"/>
    <w:basedOn w:val="a3"/>
    <w:rsid w:val="00006CF5"/>
    <w:pPr>
      <w:spacing w:before="100" w:beforeAutospacing="1" w:after="100" w:afterAutospacing="1"/>
    </w:pPr>
  </w:style>
  <w:style w:type="paragraph" w:customStyle="1" w:styleId="Style134">
    <w:name w:val="Style134"/>
    <w:basedOn w:val="a3"/>
    <w:rsid w:val="00006CF5"/>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006CF5"/>
    <w:rPr>
      <w:rFonts w:ascii="Times New Roman" w:hAnsi="Times New Roman"/>
      <w:b/>
      <w:sz w:val="24"/>
    </w:rPr>
  </w:style>
  <w:style w:type="character" w:customStyle="1" w:styleId="FontStyle58">
    <w:name w:val="Font Style58"/>
    <w:rsid w:val="00006CF5"/>
    <w:rPr>
      <w:rFonts w:ascii="Times New Roman" w:hAnsi="Times New Roman"/>
      <w:b/>
      <w:w w:val="40"/>
      <w:sz w:val="38"/>
    </w:rPr>
  </w:style>
  <w:style w:type="character" w:customStyle="1" w:styleId="FontStyle26">
    <w:name w:val="Font Style26"/>
    <w:rsid w:val="00006CF5"/>
    <w:rPr>
      <w:rFonts w:ascii="Times New Roman" w:hAnsi="Times New Roman"/>
      <w:sz w:val="26"/>
    </w:rPr>
  </w:style>
  <w:style w:type="paragraph" w:customStyle="1" w:styleId="affffffffff2">
    <w:name w:val="........ ..... . ........"/>
    <w:basedOn w:val="Default"/>
    <w:next w:val="Default"/>
    <w:rsid w:val="00006CF5"/>
    <w:rPr>
      <w:color w:val="auto"/>
    </w:rPr>
  </w:style>
  <w:style w:type="paragraph" w:customStyle="1" w:styleId="affffffffff3">
    <w:name w:val="... ......"/>
    <w:basedOn w:val="Default"/>
    <w:next w:val="Default"/>
    <w:rsid w:val="00006CF5"/>
    <w:rPr>
      <w:color w:val="auto"/>
    </w:rPr>
  </w:style>
  <w:style w:type="paragraph" w:customStyle="1" w:styleId="1fffff8">
    <w:name w:val=".....1"/>
    <w:basedOn w:val="Default"/>
    <w:next w:val="Default"/>
    <w:rsid w:val="00006CF5"/>
    <w:rPr>
      <w:color w:val="auto"/>
    </w:rPr>
  </w:style>
  <w:style w:type="paragraph" w:customStyle="1" w:styleId="bodytext2">
    <w:name w:val="bodytext2"/>
    <w:basedOn w:val="a3"/>
    <w:rsid w:val="00006CF5"/>
    <w:pPr>
      <w:spacing w:before="100" w:beforeAutospacing="1" w:after="100" w:afterAutospacing="1"/>
    </w:pPr>
  </w:style>
  <w:style w:type="paragraph" w:customStyle="1" w:styleId="affffffffff4">
    <w:name w:val="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006CF5"/>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006CF5"/>
    <w:rPr>
      <w:rFonts w:cs="Times New Roman"/>
    </w:rPr>
  </w:style>
  <w:style w:type="paragraph" w:customStyle="1" w:styleId="affffffffff5">
    <w:name w:val="ТЕКСТ"/>
    <w:basedOn w:val="afff3"/>
    <w:rsid w:val="00006CF5"/>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006CF5"/>
    <w:pPr>
      <w:widowControl w:val="0"/>
      <w:autoSpaceDE w:val="0"/>
      <w:autoSpaceDN w:val="0"/>
      <w:adjustRightInd w:val="0"/>
      <w:spacing w:line="485" w:lineRule="exact"/>
      <w:ind w:firstLine="696"/>
      <w:jc w:val="both"/>
    </w:pPr>
  </w:style>
  <w:style w:type="paragraph" w:customStyle="1" w:styleId="1fffff9">
    <w:name w:val="Подзаголовок1"/>
    <w:basedOn w:val="a3"/>
    <w:rsid w:val="00006CF5"/>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006CF5"/>
    <w:rPr>
      <w:rFonts w:cs="Times New Roman"/>
    </w:rPr>
  </w:style>
  <w:style w:type="paragraph" w:customStyle="1" w:styleId="affffffffff6">
    <w:name w:val="Маркированный."/>
    <w:basedOn w:val="a3"/>
    <w:rsid w:val="00006CF5"/>
    <w:pPr>
      <w:ind w:left="1429" w:hanging="360"/>
    </w:pPr>
    <w:rPr>
      <w:szCs w:val="22"/>
      <w:lang w:eastAsia="en-US"/>
    </w:rPr>
  </w:style>
  <w:style w:type="character" w:customStyle="1" w:styleId="66">
    <w:name w:val="Знак6 Знак Знак"/>
    <w:rsid w:val="00006CF5"/>
    <w:rPr>
      <w:sz w:val="24"/>
      <w:lang w:val="ru-RU" w:eastAsia="ru-RU"/>
    </w:rPr>
  </w:style>
  <w:style w:type="character" w:customStyle="1" w:styleId="searchterm">
    <w:name w:val="searchterm"/>
    <w:rsid w:val="00006CF5"/>
    <w:rPr>
      <w:rFonts w:cs="Times New Roman"/>
    </w:rPr>
  </w:style>
  <w:style w:type="character" w:customStyle="1" w:styleId="HTMLAddressChar">
    <w:name w:val="HTML Address Char"/>
    <w:semiHidden/>
    <w:locked/>
    <w:rsid w:val="00006CF5"/>
    <w:rPr>
      <w:i/>
      <w:sz w:val="24"/>
      <w:lang w:val="ru-RU" w:eastAsia="ru-RU"/>
    </w:rPr>
  </w:style>
  <w:style w:type="paragraph" w:customStyle="1" w:styleId="1fffffa">
    <w:name w:val="Обычный + полужирный+1"/>
    <w:basedOn w:val="a3"/>
    <w:rsid w:val="00006CF5"/>
    <w:pPr>
      <w:autoSpaceDE w:val="0"/>
      <w:autoSpaceDN w:val="0"/>
      <w:adjustRightInd w:val="0"/>
      <w:ind w:firstLine="709"/>
      <w:jc w:val="both"/>
      <w:outlineLvl w:val="1"/>
    </w:pPr>
    <w:rPr>
      <w:b/>
      <w:bCs/>
    </w:rPr>
  </w:style>
  <w:style w:type="character" w:customStyle="1" w:styleId="349">
    <w:name w:val="Основной текст (3)49"/>
    <w:rsid w:val="00006CF5"/>
    <w:rPr>
      <w:rFonts w:ascii="Times New Roman" w:hAnsi="Times New Roman"/>
      <w:spacing w:val="0"/>
      <w:sz w:val="20"/>
    </w:rPr>
  </w:style>
  <w:style w:type="character" w:customStyle="1" w:styleId="347">
    <w:name w:val="Основной текст (3)47"/>
    <w:rsid w:val="00006CF5"/>
    <w:rPr>
      <w:rFonts w:ascii="Times New Roman" w:hAnsi="Times New Roman"/>
      <w:spacing w:val="0"/>
      <w:sz w:val="20"/>
    </w:rPr>
  </w:style>
  <w:style w:type="character" w:customStyle="1" w:styleId="345">
    <w:name w:val="Основной текст (3)45"/>
    <w:rsid w:val="00006CF5"/>
    <w:rPr>
      <w:rFonts w:ascii="Times New Roman" w:hAnsi="Times New Roman"/>
      <w:spacing w:val="0"/>
      <w:sz w:val="20"/>
    </w:rPr>
  </w:style>
  <w:style w:type="paragraph" w:customStyle="1" w:styleId="Style211">
    <w:name w:val="Style21"/>
    <w:basedOn w:val="a3"/>
    <w:rsid w:val="00006CF5"/>
    <w:pPr>
      <w:widowControl w:val="0"/>
      <w:autoSpaceDE w:val="0"/>
      <w:autoSpaceDN w:val="0"/>
      <w:adjustRightInd w:val="0"/>
    </w:pPr>
    <w:rPr>
      <w:rFonts w:ascii="Trebuchet MS" w:hAnsi="Trebuchet MS"/>
    </w:rPr>
  </w:style>
  <w:style w:type="character" w:customStyle="1" w:styleId="FontStyle205">
    <w:name w:val="Font Style205"/>
    <w:rsid w:val="00006CF5"/>
    <w:rPr>
      <w:rFonts w:ascii="Times New Roman" w:hAnsi="Times New Roman"/>
      <w:color w:val="000000"/>
      <w:sz w:val="18"/>
    </w:rPr>
  </w:style>
  <w:style w:type="paragraph" w:customStyle="1" w:styleId="psection">
    <w:name w:val="psection"/>
    <w:basedOn w:val="a3"/>
    <w:rsid w:val="00006CF5"/>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006CF5"/>
    <w:pPr>
      <w:spacing w:after="160" w:line="240" w:lineRule="exact"/>
    </w:pPr>
    <w:rPr>
      <w:rFonts w:ascii="Verdana" w:hAnsi="Verdana" w:cs="Verdana"/>
      <w:sz w:val="20"/>
      <w:szCs w:val="20"/>
      <w:lang w:val="en-US" w:eastAsia="en-US"/>
    </w:rPr>
  </w:style>
  <w:style w:type="character" w:customStyle="1" w:styleId="mathjax1">
    <w:name w:val="mathjax1"/>
    <w:rsid w:val="00006CF5"/>
    <w:rPr>
      <w:spacing w:val="0"/>
      <w:sz w:val="24"/>
    </w:rPr>
  </w:style>
  <w:style w:type="paragraph" w:customStyle="1" w:styleId="p22">
    <w:name w:val="p22"/>
    <w:basedOn w:val="a3"/>
    <w:rsid w:val="00006CF5"/>
    <w:pPr>
      <w:spacing w:before="100" w:beforeAutospacing="1" w:after="100" w:afterAutospacing="1"/>
    </w:pPr>
  </w:style>
  <w:style w:type="paragraph" w:customStyle="1" w:styleId="p10">
    <w:name w:val="p10"/>
    <w:basedOn w:val="a3"/>
    <w:rsid w:val="00006CF5"/>
    <w:pPr>
      <w:spacing w:before="100" w:beforeAutospacing="1" w:after="100" w:afterAutospacing="1"/>
    </w:pPr>
  </w:style>
  <w:style w:type="paragraph" w:customStyle="1" w:styleId="p26">
    <w:name w:val="p26"/>
    <w:basedOn w:val="a3"/>
    <w:rsid w:val="00006CF5"/>
    <w:pPr>
      <w:spacing w:before="100" w:beforeAutospacing="1" w:after="100" w:afterAutospacing="1"/>
    </w:pPr>
  </w:style>
  <w:style w:type="character" w:customStyle="1" w:styleId="s100">
    <w:name w:val="s10"/>
    <w:rsid w:val="00006CF5"/>
    <w:rPr>
      <w:rFonts w:cs="Times New Roman"/>
    </w:rPr>
  </w:style>
  <w:style w:type="paragraph" w:customStyle="1" w:styleId="p36">
    <w:name w:val="p36"/>
    <w:basedOn w:val="a3"/>
    <w:rsid w:val="00006CF5"/>
    <w:pPr>
      <w:spacing w:before="100" w:beforeAutospacing="1" w:after="100" w:afterAutospacing="1"/>
    </w:pPr>
  </w:style>
  <w:style w:type="character" w:customStyle="1" w:styleId="para6">
    <w:name w:val="para6"/>
    <w:rsid w:val="00006CF5"/>
    <w:rPr>
      <w:rFonts w:cs="Times New Roman"/>
    </w:rPr>
  </w:style>
  <w:style w:type="character" w:customStyle="1" w:styleId="3100">
    <w:name w:val="Знак Знак310"/>
    <w:locked/>
    <w:rsid w:val="00006CF5"/>
    <w:rPr>
      <w:rFonts w:ascii="Tahoma" w:hAnsi="Tahoma" w:cs="Tahoma"/>
      <w:sz w:val="16"/>
      <w:szCs w:val="16"/>
      <w:lang w:val="ru-RU" w:eastAsia="ru-RU" w:bidi="ar-SA"/>
    </w:rPr>
  </w:style>
  <w:style w:type="paragraph" w:customStyle="1" w:styleId="eg3">
    <w:name w:val="eg3"/>
    <w:basedOn w:val="a3"/>
    <w:rsid w:val="00006CF5"/>
    <w:pPr>
      <w:spacing w:before="100" w:beforeAutospacing="1" w:after="100" w:afterAutospacing="1"/>
    </w:pPr>
  </w:style>
  <w:style w:type="paragraph" w:customStyle="1" w:styleId="p32">
    <w:name w:val="p32"/>
    <w:basedOn w:val="a3"/>
    <w:rsid w:val="00006CF5"/>
    <w:pPr>
      <w:spacing w:before="100" w:beforeAutospacing="1" w:after="100" w:afterAutospacing="1"/>
    </w:pPr>
  </w:style>
  <w:style w:type="character" w:customStyle="1" w:styleId="2610">
    <w:name w:val="Знак Знак261"/>
    <w:rsid w:val="00006CF5"/>
    <w:rPr>
      <w:rFonts w:ascii="Cambria" w:eastAsia="Times New Roman" w:hAnsi="Cambria"/>
      <w:b/>
      <w:sz w:val="26"/>
    </w:rPr>
  </w:style>
  <w:style w:type="character" w:customStyle="1" w:styleId="1111">
    <w:name w:val="Знак1 Знак Знак11"/>
    <w:locked/>
    <w:rsid w:val="00006CF5"/>
    <w:rPr>
      <w:rFonts w:ascii="Times New Roman" w:eastAsia="Times New Roman" w:hAnsi="Times New Roman"/>
      <w:sz w:val="24"/>
      <w:lang w:eastAsia="ru-RU"/>
    </w:rPr>
  </w:style>
  <w:style w:type="character" w:customStyle="1" w:styleId="4810">
    <w:name w:val="Знак Знак481"/>
    <w:locked/>
    <w:rsid w:val="00006CF5"/>
    <w:rPr>
      <w:b/>
      <w:sz w:val="27"/>
      <w:lang w:val="ru-RU" w:eastAsia="ru-RU"/>
    </w:rPr>
  </w:style>
  <w:style w:type="character" w:customStyle="1" w:styleId="491">
    <w:name w:val="Знак Знак491"/>
    <w:rsid w:val="00006CF5"/>
    <w:rPr>
      <w:rFonts w:ascii="Times New Roman" w:eastAsia="Times New Roman" w:hAnsi="Times New Roman"/>
      <w:b/>
      <w:caps/>
      <w:sz w:val="24"/>
      <w:lang w:eastAsia="ru-RU"/>
    </w:rPr>
  </w:style>
  <w:style w:type="character" w:customStyle="1" w:styleId="4710">
    <w:name w:val="Знак Знак471"/>
    <w:rsid w:val="00006CF5"/>
    <w:rPr>
      <w:rFonts w:ascii="Times New Roman" w:eastAsia="Times New Roman" w:hAnsi="Times New Roman"/>
      <w:b/>
      <w:sz w:val="27"/>
      <w:lang w:eastAsia="ru-RU"/>
    </w:rPr>
  </w:style>
  <w:style w:type="character" w:customStyle="1" w:styleId="4510">
    <w:name w:val="Знак Знак451"/>
    <w:rsid w:val="00006CF5"/>
    <w:rPr>
      <w:rFonts w:ascii="Times New Roman" w:eastAsia="Times New Roman" w:hAnsi="Times New Roman"/>
      <w:b/>
      <w:i/>
      <w:sz w:val="26"/>
      <w:lang w:eastAsia="ru-RU"/>
    </w:rPr>
  </w:style>
  <w:style w:type="character" w:customStyle="1" w:styleId="1211">
    <w:name w:val="Знак1 Знак Знак21"/>
    <w:locked/>
    <w:rsid w:val="00006CF5"/>
    <w:rPr>
      <w:sz w:val="24"/>
    </w:rPr>
  </w:style>
  <w:style w:type="character" w:customStyle="1" w:styleId="613">
    <w:name w:val="Знак6 Знак Знак1"/>
    <w:rsid w:val="00006CF5"/>
    <w:rPr>
      <w:sz w:val="24"/>
      <w:lang w:val="ru-RU" w:eastAsia="ru-RU"/>
    </w:rPr>
  </w:style>
  <w:style w:type="character" w:customStyle="1" w:styleId="b-material-headdate-day">
    <w:name w:val="b-material-head__date-day"/>
    <w:rsid w:val="00006CF5"/>
    <w:rPr>
      <w:rFonts w:cs="Times New Roman"/>
    </w:rPr>
  </w:style>
  <w:style w:type="character" w:customStyle="1" w:styleId="2fff1">
    <w:name w:val="Основной текст (2)"/>
    <w:rsid w:val="00006CF5"/>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006CF5"/>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006CF5"/>
    <w:rPr>
      <w:sz w:val="24"/>
      <w:szCs w:val="24"/>
      <w:lang w:val="ru-RU" w:eastAsia="ru-RU" w:bidi="hi-IN"/>
    </w:rPr>
  </w:style>
  <w:style w:type="character" w:customStyle="1" w:styleId="2fff2">
    <w:name w:val="Основной шрифт абзаца2"/>
    <w:rsid w:val="00006CF5"/>
  </w:style>
  <w:style w:type="character" w:customStyle="1" w:styleId="492">
    <w:name w:val="Знак Знак49"/>
    <w:rsid w:val="00006CF5"/>
    <w:rPr>
      <w:rFonts w:ascii="Times New Roman" w:eastAsia="Times New Roman" w:hAnsi="Times New Roman" w:cs="Times New Roman"/>
      <w:b/>
      <w:caps/>
      <w:sz w:val="24"/>
      <w:szCs w:val="24"/>
      <w:lang w:eastAsia="ru-RU"/>
    </w:rPr>
  </w:style>
  <w:style w:type="paragraph" w:customStyle="1" w:styleId="621">
    <w:name w:val="Заголовок 62"/>
    <w:rsid w:val="00006CF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006CF5"/>
    <w:rPr>
      <w:b/>
      <w:bCs/>
      <w:sz w:val="28"/>
      <w:szCs w:val="28"/>
      <w:lang w:val="ru-RU" w:eastAsia="ru-RU" w:bidi="ar-SA"/>
    </w:rPr>
  </w:style>
  <w:style w:type="character" w:customStyle="1" w:styleId="126">
    <w:name w:val="Знак1 Знак Знак2"/>
    <w:locked/>
    <w:rsid w:val="00006CF5"/>
    <w:rPr>
      <w:sz w:val="24"/>
      <w:szCs w:val="24"/>
    </w:rPr>
  </w:style>
  <w:style w:type="character" w:customStyle="1" w:styleId="67">
    <w:name w:val="Знак6 Знак Знак"/>
    <w:rsid w:val="00006CF5"/>
    <w:rPr>
      <w:sz w:val="24"/>
      <w:szCs w:val="24"/>
      <w:lang w:val="ru-RU" w:eastAsia="ru-RU" w:bidi="ar-SA"/>
    </w:rPr>
  </w:style>
  <w:style w:type="character" w:customStyle="1" w:styleId="PlainTextChar1">
    <w:name w:val="Plain Text Char1"/>
    <w:aliases w:val="Знак3 Char11,Heading 12 Char11"/>
    <w:semiHidden/>
    <w:rsid w:val="00006CF5"/>
    <w:rPr>
      <w:rFonts w:ascii="Courier New" w:hAnsi="Courier New" w:cs="Courier New"/>
    </w:rPr>
  </w:style>
  <w:style w:type="character" w:customStyle="1" w:styleId="QuoteChar1">
    <w:name w:val="Quote Char1"/>
    <w:rsid w:val="00006CF5"/>
    <w:rPr>
      <w:rFonts w:ascii="Times New Roman" w:hAnsi="Times New Roman"/>
      <w:i/>
      <w:iCs/>
      <w:color w:val="000000"/>
      <w:sz w:val="24"/>
      <w:szCs w:val="24"/>
    </w:rPr>
  </w:style>
  <w:style w:type="character" w:customStyle="1" w:styleId="1fffffb">
    <w:name w:val="Слабое выделение1"/>
    <w:rsid w:val="00006CF5"/>
    <w:rPr>
      <w:i/>
      <w:color w:val="808080"/>
    </w:rPr>
  </w:style>
  <w:style w:type="paragraph" w:customStyle="1" w:styleId="p35">
    <w:name w:val="p35"/>
    <w:basedOn w:val="a3"/>
    <w:rsid w:val="00006CF5"/>
    <w:pPr>
      <w:spacing w:before="100" w:beforeAutospacing="1" w:after="100" w:afterAutospacing="1"/>
    </w:pPr>
  </w:style>
  <w:style w:type="character" w:customStyle="1" w:styleId="541">
    <w:name w:val="Знак Знак54"/>
    <w:rsid w:val="00006CF5"/>
    <w:rPr>
      <w:rFonts w:ascii="Arial" w:hAnsi="Arial"/>
      <w:b/>
      <w:bCs/>
      <w:sz w:val="26"/>
      <w:szCs w:val="26"/>
      <w:lang w:bidi="ar-SA"/>
    </w:rPr>
  </w:style>
  <w:style w:type="character" w:customStyle="1" w:styleId="670">
    <w:name w:val="Знак Знак67"/>
    <w:rsid w:val="00006CF5"/>
    <w:rPr>
      <w:rFonts w:ascii="Arial" w:hAnsi="Arial"/>
      <w:b/>
      <w:bCs/>
      <w:sz w:val="26"/>
      <w:szCs w:val="26"/>
    </w:rPr>
  </w:style>
  <w:style w:type="character" w:customStyle="1" w:styleId="660">
    <w:name w:val="Знак Знак66"/>
    <w:rsid w:val="00006CF5"/>
    <w:rPr>
      <w:b/>
      <w:bCs/>
      <w:sz w:val="28"/>
      <w:szCs w:val="28"/>
      <w:lang w:bidi="ar-SA"/>
    </w:rPr>
  </w:style>
  <w:style w:type="character" w:customStyle="1" w:styleId="650">
    <w:name w:val="Знак Знак65"/>
    <w:rsid w:val="00006CF5"/>
    <w:rPr>
      <w:b/>
      <w:bCs/>
      <w:i/>
      <w:iCs/>
      <w:sz w:val="26"/>
      <w:szCs w:val="26"/>
      <w:lang w:bidi="ar-SA"/>
    </w:rPr>
  </w:style>
  <w:style w:type="character" w:customStyle="1" w:styleId="630">
    <w:name w:val="Знак Знак63"/>
    <w:rsid w:val="00006CF5"/>
    <w:rPr>
      <w:sz w:val="24"/>
      <w:lang w:val="ru-RU" w:eastAsia="ru-RU" w:bidi="ar-SA"/>
    </w:rPr>
  </w:style>
  <w:style w:type="character" w:customStyle="1" w:styleId="622">
    <w:name w:val="Знак Знак62"/>
    <w:rsid w:val="00006CF5"/>
    <w:rPr>
      <w:rFonts w:ascii="Calibri" w:hAnsi="Calibri"/>
      <w:i/>
      <w:iCs/>
      <w:sz w:val="24"/>
      <w:szCs w:val="24"/>
      <w:lang w:eastAsia="en-US" w:bidi="ar-SA"/>
    </w:rPr>
  </w:style>
  <w:style w:type="character" w:customStyle="1" w:styleId="614">
    <w:name w:val="Знак Знак61"/>
    <w:rsid w:val="00006CF5"/>
    <w:rPr>
      <w:rFonts w:ascii="Arial" w:hAnsi="Arial" w:cs="Arial"/>
      <w:sz w:val="22"/>
      <w:szCs w:val="22"/>
      <w:lang w:val="ru-RU" w:eastAsia="ru-RU" w:bidi="ar-SA"/>
    </w:rPr>
  </w:style>
  <w:style w:type="character" w:customStyle="1" w:styleId="601">
    <w:name w:val="Знак Знак60"/>
    <w:rsid w:val="00006CF5"/>
    <w:rPr>
      <w:sz w:val="16"/>
      <w:szCs w:val="16"/>
    </w:rPr>
  </w:style>
  <w:style w:type="character" w:customStyle="1" w:styleId="590">
    <w:name w:val="Знак Знак59"/>
    <w:rsid w:val="00006CF5"/>
    <w:rPr>
      <w:sz w:val="24"/>
      <w:szCs w:val="24"/>
      <w:lang w:bidi="ar-SA"/>
    </w:rPr>
  </w:style>
  <w:style w:type="character" w:customStyle="1" w:styleId="581">
    <w:name w:val="Знак Знак58"/>
    <w:rsid w:val="00006CF5"/>
    <w:rPr>
      <w:sz w:val="24"/>
      <w:szCs w:val="24"/>
      <w:lang w:bidi="ar-SA"/>
    </w:rPr>
  </w:style>
  <w:style w:type="character" w:customStyle="1" w:styleId="571">
    <w:name w:val="Знак Знак57"/>
    <w:rsid w:val="00006CF5"/>
    <w:rPr>
      <w:sz w:val="24"/>
      <w:szCs w:val="24"/>
      <w:lang w:bidi="ar-SA"/>
    </w:rPr>
  </w:style>
  <w:style w:type="character" w:customStyle="1" w:styleId="561">
    <w:name w:val="Знак Знак56"/>
    <w:rsid w:val="00006CF5"/>
    <w:rPr>
      <w:rFonts w:ascii="Tahoma" w:hAnsi="Tahoma"/>
      <w:lang w:bidi="ar-SA"/>
    </w:rPr>
  </w:style>
  <w:style w:type="character" w:customStyle="1" w:styleId="551">
    <w:name w:val="Знак Знак55"/>
    <w:rsid w:val="00006CF5"/>
    <w:rPr>
      <w:sz w:val="24"/>
      <w:szCs w:val="24"/>
      <w:lang w:bidi="ar-SA"/>
    </w:rPr>
  </w:style>
  <w:style w:type="paragraph" w:customStyle="1" w:styleId="p11">
    <w:name w:val="p11"/>
    <w:basedOn w:val="a3"/>
    <w:rsid w:val="00006CF5"/>
    <w:pPr>
      <w:spacing w:before="100" w:beforeAutospacing="1" w:after="100" w:afterAutospacing="1"/>
    </w:pPr>
  </w:style>
  <w:style w:type="paragraph" w:customStyle="1" w:styleId="p15">
    <w:name w:val="p15"/>
    <w:basedOn w:val="a3"/>
    <w:rsid w:val="00006CF5"/>
    <w:pPr>
      <w:spacing w:before="100" w:beforeAutospacing="1" w:after="100" w:afterAutospacing="1"/>
    </w:pPr>
  </w:style>
  <w:style w:type="character" w:customStyle="1" w:styleId="s7">
    <w:name w:val="s7"/>
    <w:rsid w:val="00006CF5"/>
  </w:style>
  <w:style w:type="character" w:customStyle="1" w:styleId="s13">
    <w:name w:val="s13"/>
    <w:rsid w:val="00006CF5"/>
  </w:style>
  <w:style w:type="paragraph" w:customStyle="1" w:styleId="p29">
    <w:name w:val="p29"/>
    <w:basedOn w:val="a3"/>
    <w:rsid w:val="00006CF5"/>
    <w:pPr>
      <w:spacing w:before="100" w:beforeAutospacing="1" w:after="100" w:afterAutospacing="1"/>
    </w:pPr>
  </w:style>
  <w:style w:type="paragraph" w:customStyle="1" w:styleId="p30">
    <w:name w:val="p30"/>
    <w:basedOn w:val="a3"/>
    <w:rsid w:val="00006CF5"/>
    <w:pPr>
      <w:spacing w:before="100" w:beforeAutospacing="1" w:after="100" w:afterAutospacing="1"/>
    </w:pPr>
  </w:style>
  <w:style w:type="paragraph" w:customStyle="1" w:styleId="p31">
    <w:name w:val="p31"/>
    <w:basedOn w:val="a3"/>
    <w:rsid w:val="00006CF5"/>
    <w:pPr>
      <w:spacing w:before="100" w:beforeAutospacing="1" w:after="100" w:afterAutospacing="1"/>
    </w:pPr>
  </w:style>
  <w:style w:type="character" w:customStyle="1" w:styleId="s14">
    <w:name w:val="s14"/>
    <w:rsid w:val="00006CF5"/>
  </w:style>
  <w:style w:type="character" w:customStyle="1" w:styleId="s15">
    <w:name w:val="s15"/>
    <w:rsid w:val="00006CF5"/>
  </w:style>
  <w:style w:type="paragraph" w:customStyle="1" w:styleId="p33">
    <w:name w:val="p33"/>
    <w:basedOn w:val="a3"/>
    <w:rsid w:val="00006CF5"/>
    <w:pPr>
      <w:spacing w:before="100" w:beforeAutospacing="1" w:after="100" w:afterAutospacing="1"/>
    </w:pPr>
  </w:style>
  <w:style w:type="paragraph" w:customStyle="1" w:styleId="p13">
    <w:name w:val="p13"/>
    <w:basedOn w:val="a3"/>
    <w:rsid w:val="00006CF5"/>
    <w:pPr>
      <w:spacing w:before="100" w:beforeAutospacing="1" w:after="100" w:afterAutospacing="1"/>
    </w:pPr>
  </w:style>
  <w:style w:type="character" w:customStyle="1" w:styleId="s9">
    <w:name w:val="s9"/>
    <w:rsid w:val="00006CF5"/>
  </w:style>
  <w:style w:type="paragraph" w:customStyle="1" w:styleId="p25">
    <w:name w:val="p25"/>
    <w:basedOn w:val="a3"/>
    <w:rsid w:val="00006CF5"/>
    <w:pPr>
      <w:spacing w:before="100" w:beforeAutospacing="1" w:after="100" w:afterAutospacing="1"/>
    </w:pPr>
  </w:style>
  <w:style w:type="character" w:customStyle="1" w:styleId="128">
    <w:name w:val="Знак1 Знак2"/>
    <w:semiHidden/>
    <w:rsid w:val="00006CF5"/>
    <w:rPr>
      <w:sz w:val="24"/>
      <w:szCs w:val="24"/>
    </w:rPr>
  </w:style>
  <w:style w:type="character" w:customStyle="1" w:styleId="1fffffc">
    <w:name w:val="Красная строка Знак1"/>
    <w:semiHidden/>
    <w:rsid w:val="00006CF5"/>
    <w:rPr>
      <w:sz w:val="24"/>
      <w:szCs w:val="24"/>
    </w:rPr>
  </w:style>
  <w:style w:type="character" w:customStyle="1" w:styleId="1fffffd">
    <w:name w:val="Текст концевой сноски Знак1"/>
    <w:rsid w:val="00006CF5"/>
  </w:style>
  <w:style w:type="character" w:customStyle="1" w:styleId="1fffffe">
    <w:name w:val="Текст макроса Знак1"/>
    <w:semiHidden/>
    <w:rsid w:val="00006CF5"/>
    <w:rPr>
      <w:rFonts w:ascii="Consolas" w:hAnsi="Consolas"/>
    </w:rPr>
  </w:style>
  <w:style w:type="paragraph" w:customStyle="1" w:styleId="Caaieiaie5">
    <w:name w:val="Caaieiaie 5"/>
    <w:basedOn w:val="a3"/>
    <w:next w:val="a3"/>
    <w:rsid w:val="00006CF5"/>
    <w:pPr>
      <w:autoSpaceDE w:val="0"/>
      <w:autoSpaceDN w:val="0"/>
      <w:adjustRightInd w:val="0"/>
    </w:pPr>
    <w:rPr>
      <w:lang w:eastAsia="en-US"/>
    </w:rPr>
  </w:style>
  <w:style w:type="character" w:customStyle="1" w:styleId="700">
    <w:name w:val="Знак Знак70"/>
    <w:rsid w:val="00006CF5"/>
    <w:rPr>
      <w:rFonts w:ascii="Arial" w:hAnsi="Arial"/>
      <w:b/>
      <w:bCs/>
      <w:sz w:val="26"/>
      <w:szCs w:val="26"/>
    </w:rPr>
  </w:style>
  <w:style w:type="character" w:customStyle="1" w:styleId="69">
    <w:name w:val="Знак Знак69"/>
    <w:rsid w:val="00006CF5"/>
    <w:rPr>
      <w:b/>
      <w:bCs/>
      <w:sz w:val="28"/>
      <w:szCs w:val="28"/>
      <w:lang w:bidi="ar-SA"/>
    </w:rPr>
  </w:style>
  <w:style w:type="character" w:customStyle="1" w:styleId="68">
    <w:name w:val="Знак Знак68"/>
    <w:rsid w:val="00006CF5"/>
    <w:rPr>
      <w:b/>
      <w:bCs/>
      <w:i/>
      <w:iCs/>
      <w:sz w:val="26"/>
      <w:szCs w:val="26"/>
      <w:lang w:bidi="ar-SA"/>
    </w:rPr>
  </w:style>
  <w:style w:type="paragraph" w:customStyle="1" w:styleId="SP">
    <w:name w:val="SP"/>
    <w:rsid w:val="00006CF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006CF5"/>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006CF5"/>
    <w:rPr>
      <w:i w:val="0"/>
      <w:iCs w:val="0"/>
      <w:kern w:val="32"/>
      <w:sz w:val="24"/>
      <w:szCs w:val="32"/>
      <w:lang w:eastAsia="ru-RU"/>
    </w:rPr>
  </w:style>
  <w:style w:type="paragraph" w:customStyle="1" w:styleId="3fc">
    <w:name w:val="Заголовок 3 уровня"/>
    <w:basedOn w:val="afffe"/>
    <w:rsid w:val="00006CF5"/>
    <w:pPr>
      <w:ind w:firstLine="0"/>
      <w:jc w:val="center"/>
    </w:pPr>
    <w:rPr>
      <w:b/>
    </w:rPr>
  </w:style>
  <w:style w:type="character" w:customStyle="1" w:styleId="rvts210">
    <w:name w:val="rvts210"/>
    <w:rsid w:val="00006CF5"/>
    <w:rPr>
      <w:i/>
      <w:iCs/>
      <w:color w:val="000000"/>
      <w:sz w:val="20"/>
      <w:szCs w:val="20"/>
    </w:rPr>
  </w:style>
  <w:style w:type="character" w:customStyle="1" w:styleId="76">
    <w:name w:val="стиль7"/>
    <w:rsid w:val="00006CF5"/>
  </w:style>
  <w:style w:type="character" w:customStyle="1" w:styleId="Heading122">
    <w:name w:val="Heading 12 Знак Знак2"/>
    <w:rsid w:val="00006CF5"/>
    <w:rPr>
      <w:rFonts w:ascii="Courier New" w:hAnsi="Courier New"/>
      <w:lang w:bidi="ar-SA"/>
    </w:rPr>
  </w:style>
  <w:style w:type="character" w:customStyle="1" w:styleId="Heading3Char1">
    <w:name w:val="Heading 3 Char1"/>
    <w:locked/>
    <w:rsid w:val="00006CF5"/>
    <w:rPr>
      <w:b/>
      <w:sz w:val="27"/>
      <w:lang w:val="ru-RU" w:eastAsia="ru-RU"/>
    </w:rPr>
  </w:style>
  <w:style w:type="paragraph" w:customStyle="1" w:styleId="129">
    <w:name w:val="Абзац списка12"/>
    <w:basedOn w:val="a3"/>
    <w:rsid w:val="00006CF5"/>
    <w:pPr>
      <w:ind w:left="720"/>
      <w:contextualSpacing/>
    </w:pPr>
    <w:rPr>
      <w:szCs w:val="20"/>
    </w:rPr>
  </w:style>
  <w:style w:type="character" w:customStyle="1" w:styleId="BodyText2Char2">
    <w:name w:val="Body Text 2 Char2"/>
    <w:locked/>
    <w:rsid w:val="00006CF5"/>
    <w:rPr>
      <w:sz w:val="24"/>
    </w:rPr>
  </w:style>
  <w:style w:type="character" w:customStyle="1" w:styleId="Heading2Char1">
    <w:name w:val="Heading 2 Char1"/>
    <w:aliases w:val="Знак3 Знак Char1,Heading 2 Char11,Знак3 Знак Char11"/>
    <w:locked/>
    <w:rsid w:val="00006CF5"/>
    <w:rPr>
      <w:rFonts w:ascii="Arial" w:hAnsi="Arial"/>
      <w:b/>
      <w:i/>
      <w:sz w:val="28"/>
      <w:lang w:val="ru-RU" w:eastAsia="en-US"/>
    </w:rPr>
  </w:style>
  <w:style w:type="character" w:customStyle="1" w:styleId="Heading4Char1">
    <w:name w:val="Heading 4 Char1"/>
    <w:locked/>
    <w:rsid w:val="00006CF5"/>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006CF5"/>
    <w:rPr>
      <w:rFonts w:ascii="Times New Roman" w:hAnsi="Times New Roman"/>
      <w:sz w:val="24"/>
      <w:lang w:eastAsia="ru-RU"/>
    </w:rPr>
  </w:style>
  <w:style w:type="paragraph" w:customStyle="1" w:styleId="1ffffff">
    <w:name w:val="Стиль 1"/>
    <w:basedOn w:val="a3"/>
    <w:rsid w:val="00006CF5"/>
    <w:pPr>
      <w:ind w:firstLine="709"/>
      <w:jc w:val="both"/>
    </w:pPr>
    <w:rPr>
      <w:sz w:val="28"/>
      <w:szCs w:val="28"/>
    </w:rPr>
  </w:style>
  <w:style w:type="character" w:customStyle="1" w:styleId="b">
    <w:name w:val="b"/>
    <w:rsid w:val="00006CF5"/>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006CF5"/>
    <w:rPr>
      <w:lang w:val="ru-RU" w:eastAsia="ru-RU" w:bidi="ar-SA"/>
    </w:rPr>
  </w:style>
  <w:style w:type="paragraph" w:customStyle="1" w:styleId="tab">
    <w:name w:val="tab"/>
    <w:basedOn w:val="a3"/>
    <w:rsid w:val="00006CF5"/>
    <w:pPr>
      <w:spacing w:before="100" w:beforeAutospacing="1" w:after="100" w:afterAutospacing="1"/>
    </w:pPr>
  </w:style>
  <w:style w:type="paragraph" w:customStyle="1" w:styleId="212000">
    <w:name w:val="Стиль Заголовок 2 + 12 пт Слева:  0 см Первая строка:  0 см"/>
    <w:basedOn w:val="21"/>
    <w:rsid w:val="00006CF5"/>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006CF5"/>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006CF5"/>
    <w:rPr>
      <w:rFonts w:ascii="Times New Roman" w:hAnsi="Times New Roman"/>
      <w:i w:val="0"/>
      <w:kern w:val="32"/>
      <w:sz w:val="24"/>
      <w:szCs w:val="32"/>
      <w:lang w:eastAsia="ru-RU"/>
    </w:rPr>
  </w:style>
  <w:style w:type="character" w:customStyle="1" w:styleId="affffffffff7">
    <w:name w:val="Знак Знак Знак"/>
    <w:locked/>
    <w:rsid w:val="00006CF5"/>
    <w:rPr>
      <w:b/>
      <w:caps/>
      <w:sz w:val="24"/>
      <w:szCs w:val="24"/>
      <w:lang w:val="ru-RU" w:eastAsia="ru-RU" w:bidi="ar-SA"/>
    </w:rPr>
  </w:style>
  <w:style w:type="character" w:customStyle="1" w:styleId="328">
    <w:name w:val="Знак Знак32"/>
    <w:rsid w:val="00006CF5"/>
    <w:rPr>
      <w:rFonts w:ascii="Arial" w:hAnsi="Arial" w:cs="Arial"/>
      <w:b/>
      <w:bCs/>
      <w:i/>
      <w:iCs/>
      <w:sz w:val="28"/>
      <w:szCs w:val="28"/>
      <w:lang w:val="ru-RU" w:eastAsia="en-US" w:bidi="ar-SA"/>
    </w:rPr>
  </w:style>
  <w:style w:type="character" w:customStyle="1" w:styleId="31d">
    <w:name w:val="Знак Знак31"/>
    <w:locked/>
    <w:rsid w:val="00006CF5"/>
    <w:rPr>
      <w:b/>
      <w:bCs/>
      <w:sz w:val="27"/>
      <w:szCs w:val="27"/>
      <w:lang w:val="ru-RU" w:eastAsia="ru-RU" w:bidi="ar-SA"/>
    </w:rPr>
  </w:style>
  <w:style w:type="character" w:customStyle="1" w:styleId="302">
    <w:name w:val="Знак Знак30"/>
    <w:locked/>
    <w:rsid w:val="00006CF5"/>
    <w:rPr>
      <w:b/>
      <w:bCs/>
      <w:sz w:val="28"/>
      <w:szCs w:val="28"/>
      <w:lang w:bidi="ar-SA"/>
    </w:rPr>
  </w:style>
  <w:style w:type="character" w:customStyle="1" w:styleId="292">
    <w:name w:val="Знак Знак29"/>
    <w:locked/>
    <w:rsid w:val="00006CF5"/>
    <w:rPr>
      <w:b/>
      <w:bCs/>
      <w:i/>
      <w:iCs/>
      <w:sz w:val="26"/>
      <w:szCs w:val="26"/>
      <w:lang w:bidi="ar-SA"/>
    </w:rPr>
  </w:style>
  <w:style w:type="character" w:customStyle="1" w:styleId="hlto-search">
    <w:name w:val="hl to-search"/>
    <w:rsid w:val="00006CF5"/>
  </w:style>
  <w:style w:type="paragraph" w:customStyle="1" w:styleId="source">
    <w:name w:val="source"/>
    <w:basedOn w:val="a3"/>
    <w:rsid w:val="00006CF5"/>
    <w:pPr>
      <w:spacing w:before="100" w:beforeAutospacing="1" w:after="100" w:afterAutospacing="1"/>
    </w:pPr>
  </w:style>
  <w:style w:type="paragraph" w:customStyle="1" w:styleId="affffffffff8">
    <w:name w:val="словарная статья"/>
    <w:basedOn w:val="Default"/>
    <w:next w:val="Default"/>
    <w:rsid w:val="00006CF5"/>
    <w:rPr>
      <w:color w:val="auto"/>
    </w:rPr>
  </w:style>
  <w:style w:type="paragraph" w:customStyle="1" w:styleId="affffffffff9">
    <w:name w:val="Подзаголовок для информации об изменениях"/>
    <w:basedOn w:val="a3"/>
    <w:next w:val="a3"/>
    <w:uiPriority w:val="99"/>
    <w:rsid w:val="00006CF5"/>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006CF5"/>
    <w:rPr>
      <w:i/>
      <w:iCs/>
      <w:color w:val="000000"/>
    </w:rPr>
  </w:style>
  <w:style w:type="paragraph" w:customStyle="1" w:styleId="1ffffff0">
    <w:name w:val="Выделенная цитата1"/>
    <w:basedOn w:val="a3"/>
    <w:next w:val="a3"/>
    <w:rsid w:val="00006CF5"/>
    <w:pPr>
      <w:pBdr>
        <w:bottom w:val="single" w:sz="4" w:space="4" w:color="4F81BD"/>
      </w:pBdr>
      <w:spacing w:before="200" w:after="280"/>
      <w:ind w:left="936" w:right="936"/>
    </w:pPr>
    <w:rPr>
      <w:b/>
      <w:bCs/>
      <w:i/>
      <w:iCs/>
      <w:color w:val="4F81BD"/>
    </w:rPr>
  </w:style>
  <w:style w:type="character" w:customStyle="1" w:styleId="1ffffff1">
    <w:name w:val="Слабая ссылка1"/>
    <w:rsid w:val="00006CF5"/>
    <w:rPr>
      <w:rFonts w:cs="Times New Roman"/>
      <w:smallCaps/>
      <w:color w:val="C0504D"/>
      <w:u w:val="single"/>
    </w:rPr>
  </w:style>
  <w:style w:type="character" w:customStyle="1" w:styleId="1ffffff2">
    <w:name w:val="Сильная ссылка1"/>
    <w:rsid w:val="00006CF5"/>
    <w:rPr>
      <w:rFonts w:cs="Times New Roman"/>
      <w:b/>
      <w:smallCaps/>
      <w:color w:val="C0504D"/>
      <w:spacing w:val="5"/>
      <w:u w:val="single"/>
    </w:rPr>
  </w:style>
  <w:style w:type="character" w:customStyle="1" w:styleId="1ffffff3">
    <w:name w:val="Название книги1"/>
    <w:rsid w:val="00006CF5"/>
    <w:rPr>
      <w:rFonts w:cs="Times New Roman"/>
      <w:b/>
      <w:smallCaps/>
      <w:spacing w:val="5"/>
    </w:rPr>
  </w:style>
  <w:style w:type="paragraph" w:customStyle="1" w:styleId="1ffffff4">
    <w:name w:val="Заголовок оглавления1"/>
    <w:basedOn w:val="11"/>
    <w:next w:val="a3"/>
    <w:rsid w:val="00006CF5"/>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006CF5"/>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006CF5"/>
    <w:rPr>
      <w:b/>
      <w:bCs/>
      <w:sz w:val="28"/>
      <w:szCs w:val="28"/>
      <w:lang w:val="ru-RU" w:eastAsia="ru-RU" w:bidi="ar-SA"/>
    </w:rPr>
  </w:style>
  <w:style w:type="paragraph" w:customStyle="1" w:styleId="329">
    <w:name w:val="Заголовок 32"/>
    <w:basedOn w:val="a3"/>
    <w:next w:val="a3"/>
    <w:rsid w:val="00006CF5"/>
    <w:pPr>
      <w:keepNext/>
      <w:snapToGrid w:val="0"/>
      <w:spacing w:before="240" w:after="60"/>
    </w:pPr>
    <w:rPr>
      <w:rFonts w:ascii="Arial" w:hAnsi="Arial"/>
      <w:szCs w:val="20"/>
    </w:rPr>
  </w:style>
  <w:style w:type="character" w:customStyle="1" w:styleId="1ffffff6">
    <w:name w:val="Замещающий текст1"/>
    <w:rsid w:val="00006CF5"/>
    <w:rPr>
      <w:color w:val="808080"/>
    </w:rPr>
  </w:style>
  <w:style w:type="paragraph" w:customStyle="1" w:styleId="1ffffff7">
    <w:name w:val="Подзаголовок1"/>
    <w:basedOn w:val="a3"/>
    <w:rsid w:val="00006CF5"/>
    <w:pPr>
      <w:spacing w:line="312" w:lineRule="auto"/>
    </w:pPr>
    <w:rPr>
      <w:rFonts w:ascii="Arial" w:hAnsi="Arial" w:cs="Arial"/>
      <w:b/>
      <w:bCs/>
      <w:color w:val="000000"/>
      <w:sz w:val="20"/>
      <w:szCs w:val="20"/>
    </w:rPr>
  </w:style>
  <w:style w:type="character" w:customStyle="1" w:styleId="2fff5">
    <w:name w:val="Основной шрифт абзаца2"/>
    <w:rsid w:val="00006CF5"/>
  </w:style>
  <w:style w:type="paragraph" w:customStyle="1" w:styleId="623">
    <w:name w:val="Заголовок 62"/>
    <w:rsid w:val="00006CF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006CF5"/>
    <w:rPr>
      <w:rFonts w:ascii="Arial" w:hAnsi="Arial"/>
      <w:b/>
      <w:bCs/>
      <w:sz w:val="26"/>
      <w:szCs w:val="26"/>
    </w:rPr>
  </w:style>
  <w:style w:type="character" w:customStyle="1" w:styleId="661">
    <w:name w:val="Знак Знак66"/>
    <w:rsid w:val="00006CF5"/>
    <w:rPr>
      <w:b/>
      <w:bCs/>
      <w:sz w:val="28"/>
      <w:szCs w:val="28"/>
      <w:lang w:bidi="ar-SA"/>
    </w:rPr>
  </w:style>
  <w:style w:type="character" w:customStyle="1" w:styleId="651">
    <w:name w:val="Знак Знак65"/>
    <w:rsid w:val="00006CF5"/>
    <w:rPr>
      <w:b/>
      <w:bCs/>
      <w:i/>
      <w:iCs/>
      <w:sz w:val="26"/>
      <w:szCs w:val="26"/>
      <w:lang w:bidi="ar-SA"/>
    </w:rPr>
  </w:style>
  <w:style w:type="character" w:customStyle="1" w:styleId="701">
    <w:name w:val="Знак Знак70"/>
    <w:rsid w:val="00006CF5"/>
    <w:rPr>
      <w:rFonts w:ascii="Arial" w:hAnsi="Arial"/>
      <w:b/>
      <w:bCs/>
      <w:sz w:val="26"/>
      <w:szCs w:val="26"/>
    </w:rPr>
  </w:style>
  <w:style w:type="character" w:customStyle="1" w:styleId="690">
    <w:name w:val="Знак Знак69"/>
    <w:rsid w:val="00006CF5"/>
    <w:rPr>
      <w:b/>
      <w:bCs/>
      <w:sz w:val="28"/>
      <w:szCs w:val="28"/>
      <w:lang w:bidi="ar-SA"/>
    </w:rPr>
  </w:style>
  <w:style w:type="character" w:customStyle="1" w:styleId="680">
    <w:name w:val="Знак Знак68"/>
    <w:rsid w:val="00006CF5"/>
    <w:rPr>
      <w:b/>
      <w:bCs/>
      <w:i/>
      <w:iCs/>
      <w:sz w:val="26"/>
      <w:szCs w:val="26"/>
      <w:lang w:bidi="ar-SA"/>
    </w:rPr>
  </w:style>
  <w:style w:type="character" w:customStyle="1" w:styleId="Heading4Char2">
    <w:name w:val="Heading 4 Char2"/>
    <w:locked/>
    <w:rsid w:val="00006CF5"/>
    <w:rPr>
      <w:rFonts w:ascii="Times New Roman" w:hAnsi="Times New Roman" w:cs="Times New Roman"/>
      <w:b/>
      <w:bCs/>
      <w:sz w:val="28"/>
      <w:szCs w:val="28"/>
    </w:rPr>
  </w:style>
  <w:style w:type="character" w:customStyle="1" w:styleId="Heading5Char2">
    <w:name w:val="Heading 5 Char2"/>
    <w:locked/>
    <w:rsid w:val="00006CF5"/>
    <w:rPr>
      <w:rFonts w:ascii="Times New Roman" w:hAnsi="Times New Roman" w:cs="Times New Roman"/>
      <w:b/>
      <w:bCs/>
      <w:i/>
      <w:iCs/>
      <w:sz w:val="26"/>
      <w:szCs w:val="26"/>
    </w:rPr>
  </w:style>
  <w:style w:type="character" w:customStyle="1" w:styleId="Heading6Char2">
    <w:name w:val="Heading 6 Char2"/>
    <w:locked/>
    <w:rsid w:val="00006CF5"/>
    <w:rPr>
      <w:rFonts w:ascii="Times New Roman" w:hAnsi="Times New Roman" w:cs="Times New Roman"/>
      <w:b/>
      <w:bCs/>
      <w:sz w:val="20"/>
      <w:szCs w:val="20"/>
    </w:rPr>
  </w:style>
  <w:style w:type="character" w:customStyle="1" w:styleId="Heading7Char2">
    <w:name w:val="Heading 7 Char2"/>
    <w:locked/>
    <w:rsid w:val="00006CF5"/>
    <w:rPr>
      <w:rFonts w:ascii="Times New Roman" w:hAnsi="Times New Roman" w:cs="Times New Roman"/>
      <w:sz w:val="20"/>
      <w:szCs w:val="20"/>
    </w:rPr>
  </w:style>
  <w:style w:type="character" w:customStyle="1" w:styleId="Heading8Char2">
    <w:name w:val="Heading 8 Char2"/>
    <w:locked/>
    <w:rsid w:val="00006CF5"/>
    <w:rPr>
      <w:rFonts w:ascii="Calibri" w:hAnsi="Calibri" w:cs="Times New Roman"/>
      <w:i/>
      <w:iCs/>
      <w:sz w:val="24"/>
      <w:szCs w:val="24"/>
    </w:rPr>
  </w:style>
  <w:style w:type="character" w:customStyle="1" w:styleId="Heading9Char2">
    <w:name w:val="Heading 9 Char2"/>
    <w:locked/>
    <w:rsid w:val="00006CF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006CF5"/>
    <w:rPr>
      <w:rFonts w:ascii="Arial" w:hAnsi="Arial"/>
      <w:b/>
      <w:kern w:val="32"/>
      <w:sz w:val="20"/>
    </w:rPr>
  </w:style>
  <w:style w:type="character" w:customStyle="1" w:styleId="Heading2Char3">
    <w:name w:val="Heading 2 Char3"/>
    <w:aliases w:val="Знак3 Знак Char3"/>
    <w:locked/>
    <w:rsid w:val="00006CF5"/>
    <w:rPr>
      <w:rFonts w:ascii="Arial" w:hAnsi="Arial"/>
      <w:b/>
      <w:kern w:val="32"/>
      <w:sz w:val="20"/>
    </w:rPr>
  </w:style>
  <w:style w:type="character" w:customStyle="1" w:styleId="Heading3Char3">
    <w:name w:val="Heading 3 Char3"/>
    <w:aliases w:val="Знак2 Char1"/>
    <w:locked/>
    <w:rsid w:val="00006CF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006CF5"/>
    <w:rPr>
      <w:rFonts w:ascii="Times New Roman" w:hAnsi="Times New Roman"/>
      <w:sz w:val="20"/>
    </w:rPr>
  </w:style>
  <w:style w:type="character" w:customStyle="1" w:styleId="BodyText3Char5">
    <w:name w:val="Body Text 3 Char5"/>
    <w:aliases w:val="Знак5 Char5"/>
    <w:locked/>
    <w:rsid w:val="00006CF5"/>
    <w:rPr>
      <w:rFonts w:ascii="Times New Roman" w:hAnsi="Times New Roman"/>
      <w:sz w:val="16"/>
    </w:rPr>
  </w:style>
  <w:style w:type="character" w:customStyle="1" w:styleId="BodyTextIndent3Char3">
    <w:name w:val="Body Text Indent 3 Char3"/>
    <w:locked/>
    <w:rsid w:val="00006CF5"/>
    <w:rPr>
      <w:rFonts w:ascii="Calibri" w:hAnsi="Calibri"/>
      <w:sz w:val="16"/>
      <w:lang w:val="ru-RU" w:eastAsia="ru-RU" w:bidi="ar-SA"/>
    </w:rPr>
  </w:style>
  <w:style w:type="character" w:customStyle="1" w:styleId="PlainTextChar3">
    <w:name w:val="Plain Text Char3"/>
    <w:aliases w:val="Heading 12 Char2,Знак8 Char1"/>
    <w:locked/>
    <w:rsid w:val="00006CF5"/>
    <w:rPr>
      <w:rFonts w:ascii="Courier New" w:hAnsi="Courier New" w:cs="Times New Roman"/>
      <w:sz w:val="20"/>
      <w:szCs w:val="20"/>
    </w:rPr>
  </w:style>
  <w:style w:type="character" w:customStyle="1" w:styleId="BodyTextIndent2Char3">
    <w:name w:val="Body Text Indent 2 Char3"/>
    <w:locked/>
    <w:rsid w:val="00006CF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006CF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006CF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006CF5"/>
    <w:rPr>
      <w:rFonts w:ascii="Times New Roman" w:hAnsi="Times New Roman"/>
      <w:sz w:val="24"/>
    </w:rPr>
  </w:style>
  <w:style w:type="character" w:customStyle="1" w:styleId="BodyTextChar5">
    <w:name w:val="Body Text Char5"/>
    <w:aliases w:val="Знак1 Char3"/>
    <w:locked/>
    <w:rsid w:val="00006CF5"/>
    <w:rPr>
      <w:rFonts w:ascii="Times New Roman" w:hAnsi="Times New Roman"/>
      <w:sz w:val="20"/>
    </w:rPr>
  </w:style>
  <w:style w:type="character" w:customStyle="1" w:styleId="FooterChar3">
    <w:name w:val="Footer Char3"/>
    <w:locked/>
    <w:rsid w:val="00006CF5"/>
    <w:rPr>
      <w:rFonts w:ascii="Times New Roman" w:hAnsi="Times New Roman" w:cs="Times New Roman"/>
      <w:sz w:val="24"/>
      <w:szCs w:val="24"/>
    </w:rPr>
  </w:style>
  <w:style w:type="character" w:customStyle="1" w:styleId="BodyText2Char3">
    <w:name w:val="Body Text 2 Char3"/>
    <w:locked/>
    <w:rsid w:val="00006CF5"/>
    <w:rPr>
      <w:rFonts w:ascii="Times New Roman" w:hAnsi="Times New Roman" w:cs="Times New Roman"/>
      <w:sz w:val="24"/>
      <w:szCs w:val="24"/>
    </w:rPr>
  </w:style>
  <w:style w:type="character" w:customStyle="1" w:styleId="DocumentMapChar3">
    <w:name w:val="Document Map Char3"/>
    <w:locked/>
    <w:rsid w:val="00006CF5"/>
    <w:rPr>
      <w:rFonts w:ascii="Tahoma" w:hAnsi="Tahoma" w:cs="Times New Roman"/>
      <w:sz w:val="20"/>
      <w:szCs w:val="20"/>
      <w:shd w:val="clear" w:color="auto" w:fill="000080"/>
    </w:rPr>
  </w:style>
  <w:style w:type="character" w:customStyle="1" w:styleId="HeaderChar3">
    <w:name w:val="Header Char3"/>
    <w:locked/>
    <w:rsid w:val="00006CF5"/>
    <w:rPr>
      <w:rFonts w:ascii="Times New Roman" w:hAnsi="Times New Roman" w:cs="Times New Roman"/>
      <w:sz w:val="24"/>
      <w:szCs w:val="24"/>
    </w:rPr>
  </w:style>
  <w:style w:type="character" w:customStyle="1" w:styleId="CommentSubjectChar2">
    <w:name w:val="Comment Subject Char2"/>
    <w:locked/>
    <w:rsid w:val="00006CF5"/>
    <w:rPr>
      <w:sz w:val="16"/>
    </w:rPr>
  </w:style>
  <w:style w:type="character" w:customStyle="1" w:styleId="CommentTextChar3">
    <w:name w:val="Comment Text Char3"/>
    <w:locked/>
    <w:rsid w:val="00006CF5"/>
    <w:rPr>
      <w:rFonts w:ascii="Times New Roman" w:hAnsi="Times New Roman" w:cs="Times New Roman"/>
      <w:sz w:val="20"/>
      <w:szCs w:val="20"/>
    </w:rPr>
  </w:style>
  <w:style w:type="character" w:customStyle="1" w:styleId="CommentSubjectChar4">
    <w:name w:val="Comment Subject Char4"/>
    <w:locked/>
    <w:rsid w:val="00006CF5"/>
    <w:rPr>
      <w:b/>
    </w:rPr>
  </w:style>
  <w:style w:type="character" w:customStyle="1" w:styleId="730">
    <w:name w:val="Знак Знак73"/>
    <w:rsid w:val="00006CF5"/>
    <w:rPr>
      <w:sz w:val="16"/>
      <w:lang w:val="ru-RU" w:eastAsia="ru-RU"/>
    </w:rPr>
  </w:style>
  <w:style w:type="character" w:customStyle="1" w:styleId="Heading1Char3">
    <w:name w:val="Heading 1 Char3"/>
    <w:aliases w:val="Знак Char3,Заголовок 1 Знак Знак Char2,Знак Заголовок 1 Char2"/>
    <w:locked/>
    <w:rsid w:val="00006CF5"/>
    <w:rPr>
      <w:rFonts w:ascii="Cambria" w:hAnsi="Cambria"/>
      <w:b/>
      <w:kern w:val="32"/>
      <w:sz w:val="32"/>
    </w:rPr>
  </w:style>
  <w:style w:type="character" w:customStyle="1" w:styleId="BodyText3Char3">
    <w:name w:val="Body Text 3 Char3"/>
    <w:aliases w:val="Знак5 Char3"/>
    <w:locked/>
    <w:rsid w:val="00006CF5"/>
    <w:rPr>
      <w:sz w:val="16"/>
    </w:rPr>
  </w:style>
  <w:style w:type="paragraph" w:customStyle="1" w:styleId="12a">
    <w:name w:val="Стиль12"/>
    <w:rsid w:val="00006C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006CF5"/>
    <w:rPr>
      <w:rFonts w:ascii="PragmaticaCTT" w:hAnsi="PragmaticaCTT" w:cs="Times New Roman"/>
      <w:sz w:val="20"/>
      <w:szCs w:val="20"/>
    </w:rPr>
  </w:style>
  <w:style w:type="character" w:customStyle="1" w:styleId="6100">
    <w:name w:val="Знак Знак610"/>
    <w:locked/>
    <w:rsid w:val="00006CF5"/>
    <w:rPr>
      <w:b/>
      <w:caps/>
      <w:sz w:val="24"/>
      <w:lang w:val="ru-RU" w:eastAsia="ru-RU"/>
    </w:rPr>
  </w:style>
  <w:style w:type="character" w:customStyle="1" w:styleId="Heading2Char2">
    <w:name w:val="Heading 2 Char2"/>
    <w:aliases w:val="Знак3 Знак Char2"/>
    <w:locked/>
    <w:rsid w:val="00006CF5"/>
    <w:rPr>
      <w:rFonts w:ascii="Times New Roman" w:hAnsi="Times New Roman"/>
      <w:sz w:val="24"/>
    </w:rPr>
  </w:style>
  <w:style w:type="character" w:customStyle="1" w:styleId="SubtitleChar3">
    <w:name w:val="Subtitle Char3"/>
    <w:locked/>
    <w:rsid w:val="00006CF5"/>
    <w:rPr>
      <w:rFonts w:ascii="PragmaticaCTT" w:hAnsi="PragmaticaCTT" w:cs="Times New Roman"/>
      <w:b/>
      <w:bCs/>
      <w:sz w:val="24"/>
      <w:szCs w:val="24"/>
    </w:rPr>
  </w:style>
  <w:style w:type="character" w:customStyle="1" w:styleId="BodyTextFirstIndent2Char3">
    <w:name w:val="Body Text First Indent 2 Char3"/>
    <w:locked/>
    <w:rsid w:val="00006CF5"/>
    <w:rPr>
      <w:rFonts w:ascii="Times New Roman" w:hAnsi="Times New Roman" w:cs="Times New Roman"/>
      <w:sz w:val="24"/>
      <w:szCs w:val="24"/>
    </w:rPr>
  </w:style>
  <w:style w:type="character" w:customStyle="1" w:styleId="BalloonTextChar3">
    <w:name w:val="Balloon Text Char3"/>
    <w:locked/>
    <w:rsid w:val="00006CF5"/>
    <w:rPr>
      <w:rFonts w:ascii="Tahoma" w:hAnsi="Tahoma" w:cs="Times New Roman"/>
      <w:sz w:val="16"/>
      <w:szCs w:val="16"/>
    </w:rPr>
  </w:style>
  <w:style w:type="paragraph" w:customStyle="1" w:styleId="BodyText212">
    <w:name w:val="Body Text 212"/>
    <w:basedOn w:val="a3"/>
    <w:rsid w:val="00006CF5"/>
    <w:pPr>
      <w:spacing w:line="360" w:lineRule="auto"/>
      <w:jc w:val="both"/>
    </w:pPr>
    <w:rPr>
      <w:szCs w:val="20"/>
    </w:rPr>
  </w:style>
  <w:style w:type="character" w:customStyle="1" w:styleId="HTMLPreformattedChar2">
    <w:name w:val="HTML Preformatted Char2"/>
    <w:locked/>
    <w:rsid w:val="00006CF5"/>
    <w:rPr>
      <w:rFonts w:ascii="Courier New" w:hAnsi="Courier New"/>
      <w:sz w:val="20"/>
    </w:rPr>
  </w:style>
  <w:style w:type="character" w:customStyle="1" w:styleId="HTMLAddressChar1">
    <w:name w:val="HTML Address Char1"/>
    <w:locked/>
    <w:rsid w:val="00006CF5"/>
    <w:rPr>
      <w:i/>
      <w:sz w:val="24"/>
      <w:lang w:eastAsia="ru-RU"/>
    </w:rPr>
  </w:style>
  <w:style w:type="character" w:customStyle="1" w:styleId="HTMLAddressChar3">
    <w:name w:val="HTML Address Char3"/>
    <w:locked/>
    <w:rsid w:val="00006CF5"/>
    <w:rPr>
      <w:rFonts w:ascii="Calibri" w:hAnsi="Calibri" w:cs="Times New Roman"/>
      <w:i/>
      <w:sz w:val="20"/>
      <w:szCs w:val="20"/>
    </w:rPr>
  </w:style>
  <w:style w:type="character" w:customStyle="1" w:styleId="1280">
    <w:name w:val="Знак1 Знак Знак28"/>
    <w:aliases w:val="Знак1 Знак11"/>
    <w:locked/>
    <w:rsid w:val="00006CF5"/>
    <w:rPr>
      <w:sz w:val="24"/>
      <w:lang w:val="ru-RU" w:eastAsia="ru-RU"/>
    </w:rPr>
  </w:style>
  <w:style w:type="paragraph" w:customStyle="1" w:styleId="BlockText1">
    <w:name w:val="Block Text1"/>
    <w:basedOn w:val="a3"/>
    <w:rsid w:val="00006CF5"/>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006CF5"/>
    <w:rPr>
      <w:i/>
      <w:color w:val="000000"/>
      <w:sz w:val="24"/>
      <w:lang w:eastAsia="ru-RU"/>
    </w:rPr>
  </w:style>
  <w:style w:type="character" w:customStyle="1" w:styleId="IntenseQuoteChar3">
    <w:name w:val="Intense Quote Char3"/>
    <w:locked/>
    <w:rsid w:val="00006CF5"/>
    <w:rPr>
      <w:b/>
      <w:i/>
      <w:color w:val="4F81BD"/>
      <w:sz w:val="24"/>
      <w:lang w:eastAsia="ru-RU"/>
    </w:rPr>
  </w:style>
  <w:style w:type="paragraph" w:customStyle="1" w:styleId="BodyTextIndent21">
    <w:name w:val="Body Text Indent 21"/>
    <w:basedOn w:val="a3"/>
    <w:rsid w:val="00006CF5"/>
    <w:pPr>
      <w:overflowPunct w:val="0"/>
      <w:autoSpaceDE w:val="0"/>
      <w:ind w:firstLine="567"/>
      <w:jc w:val="both"/>
    </w:pPr>
    <w:rPr>
      <w:sz w:val="20"/>
      <w:szCs w:val="20"/>
      <w:lang w:eastAsia="ar-SA"/>
    </w:rPr>
  </w:style>
  <w:style w:type="paragraph" w:customStyle="1" w:styleId="BodyTextIndent31">
    <w:name w:val="Body Text Indent 31"/>
    <w:basedOn w:val="a3"/>
    <w:rsid w:val="00006CF5"/>
    <w:pPr>
      <w:spacing w:line="360" w:lineRule="auto"/>
      <w:ind w:firstLine="709"/>
      <w:jc w:val="both"/>
    </w:pPr>
    <w:rPr>
      <w:sz w:val="28"/>
      <w:szCs w:val="20"/>
    </w:rPr>
  </w:style>
  <w:style w:type="paragraph" w:customStyle="1" w:styleId="230">
    <w:name w:val="Обычный23"/>
    <w:rsid w:val="00006CF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006CF5"/>
    <w:pPr>
      <w:tabs>
        <w:tab w:val="center" w:pos="4153"/>
        <w:tab w:val="right" w:pos="8306"/>
      </w:tabs>
    </w:pPr>
    <w:rPr>
      <w:rFonts w:ascii="Arial" w:hAnsi="Arial"/>
      <w:szCs w:val="20"/>
    </w:rPr>
  </w:style>
  <w:style w:type="paragraph" w:customStyle="1" w:styleId="Normal11">
    <w:name w:val="Normal11"/>
    <w:rsid w:val="00006CF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006CF5"/>
    <w:pPr>
      <w:keepNext/>
      <w:snapToGrid/>
      <w:outlineLvl w:val="2"/>
    </w:pPr>
    <w:rPr>
      <w:sz w:val="24"/>
    </w:rPr>
  </w:style>
  <w:style w:type="paragraph" w:customStyle="1" w:styleId="BodyText11">
    <w:name w:val="Body Text11"/>
    <w:basedOn w:val="Normal11"/>
    <w:rsid w:val="00006CF5"/>
    <w:pPr>
      <w:snapToGrid/>
      <w:spacing w:line="360" w:lineRule="auto"/>
    </w:pPr>
    <w:rPr>
      <w:sz w:val="24"/>
    </w:rPr>
  </w:style>
  <w:style w:type="paragraph" w:customStyle="1" w:styleId="ListParagraph11">
    <w:name w:val="List Paragraph11"/>
    <w:basedOn w:val="a3"/>
    <w:rsid w:val="00006CF5"/>
    <w:pPr>
      <w:spacing w:after="200" w:line="276" w:lineRule="auto"/>
      <w:ind w:left="720"/>
      <w:contextualSpacing/>
    </w:pPr>
    <w:rPr>
      <w:rFonts w:ascii="Calibri" w:hAnsi="Calibri"/>
      <w:sz w:val="22"/>
      <w:szCs w:val="22"/>
    </w:rPr>
  </w:style>
  <w:style w:type="paragraph" w:customStyle="1" w:styleId="PlainText11">
    <w:name w:val="Plain Text11"/>
    <w:basedOn w:val="a3"/>
    <w:rsid w:val="00006CF5"/>
    <w:rPr>
      <w:rFonts w:ascii="Courier New" w:hAnsi="Courier New"/>
      <w:sz w:val="20"/>
      <w:szCs w:val="20"/>
    </w:rPr>
  </w:style>
  <w:style w:type="paragraph" w:customStyle="1" w:styleId="BodyText311">
    <w:name w:val="Body Text 311"/>
    <w:basedOn w:val="Normal11"/>
    <w:rsid w:val="00006CF5"/>
    <w:pPr>
      <w:snapToGrid/>
      <w:jc w:val="both"/>
    </w:pPr>
    <w:rPr>
      <w:i/>
      <w:sz w:val="26"/>
    </w:rPr>
  </w:style>
  <w:style w:type="character" w:customStyle="1" w:styleId="SubtleEmphasis1">
    <w:name w:val="Subtle Emphasis1"/>
    <w:rsid w:val="00006CF5"/>
    <w:rPr>
      <w:i/>
      <w:color w:val="808080"/>
    </w:rPr>
  </w:style>
  <w:style w:type="character" w:customStyle="1" w:styleId="2160">
    <w:name w:val="Знак Знак216"/>
    <w:aliases w:val="Основной текст с отступом Знак Знак Зна Знак"/>
    <w:locked/>
    <w:rsid w:val="00006CF5"/>
    <w:rPr>
      <w:rFonts w:ascii="Arial" w:hAnsi="Arial"/>
      <w:b/>
      <w:i/>
      <w:sz w:val="28"/>
      <w:lang w:val="ru-RU" w:eastAsia="en-US"/>
    </w:rPr>
  </w:style>
  <w:style w:type="character" w:customStyle="1" w:styleId="DefaultParagraphFont1">
    <w:name w:val="Default Paragraph Font1"/>
    <w:rsid w:val="00006CF5"/>
  </w:style>
  <w:style w:type="paragraph" w:customStyle="1" w:styleId="NoSpacing1">
    <w:name w:val="No Spacing1"/>
    <w:rsid w:val="00006CF5"/>
    <w:pPr>
      <w:spacing w:after="0" w:line="240" w:lineRule="auto"/>
    </w:pPr>
    <w:rPr>
      <w:rFonts w:ascii="Calibri" w:eastAsia="Times New Roman" w:hAnsi="Calibri" w:cs="Times New Roman"/>
      <w:sz w:val="24"/>
      <w:szCs w:val="24"/>
    </w:rPr>
  </w:style>
  <w:style w:type="character" w:customStyle="1" w:styleId="z-TopofFormChar">
    <w:name w:val="z-Top of Form Char"/>
    <w:locked/>
    <w:rsid w:val="00006CF5"/>
    <w:rPr>
      <w:rFonts w:ascii="Arial" w:hAnsi="Arial" w:cs="Times New Roman"/>
      <w:b/>
      <w:sz w:val="20"/>
    </w:rPr>
  </w:style>
  <w:style w:type="character" w:customStyle="1" w:styleId="z-TopofFormChar1">
    <w:name w:val="z-Top of Form Char1"/>
    <w:locked/>
    <w:rsid w:val="00006CF5"/>
    <w:rPr>
      <w:rFonts w:ascii="Arial" w:hAnsi="Arial" w:cs="Times New Roman"/>
      <w:b/>
      <w:sz w:val="20"/>
      <w:szCs w:val="20"/>
    </w:rPr>
  </w:style>
  <w:style w:type="character" w:customStyle="1" w:styleId="z-BottomofFormChar">
    <w:name w:val="z-Bottom of Form Char"/>
    <w:locked/>
    <w:rsid w:val="00006CF5"/>
    <w:rPr>
      <w:rFonts w:ascii="Arial" w:hAnsi="Arial" w:cs="Times New Roman"/>
      <w:vanish/>
      <w:sz w:val="16"/>
      <w:lang w:eastAsia="ru-RU"/>
    </w:rPr>
  </w:style>
  <w:style w:type="character" w:customStyle="1" w:styleId="z-BottomofFormChar1">
    <w:name w:val="z-Bottom of Form Char1"/>
    <w:locked/>
    <w:rsid w:val="00006CF5"/>
    <w:rPr>
      <w:rFonts w:ascii="Arial" w:hAnsi="Arial" w:cs="Times New Roman"/>
      <w:vanish/>
      <w:sz w:val="16"/>
      <w:szCs w:val="16"/>
    </w:rPr>
  </w:style>
  <w:style w:type="paragraph" w:customStyle="1" w:styleId="Heading41">
    <w:name w:val="Heading 41"/>
    <w:basedOn w:val="Normal1"/>
    <w:next w:val="Normal1"/>
    <w:rsid w:val="00006CF5"/>
    <w:pPr>
      <w:keepNext/>
      <w:widowControl/>
    </w:pPr>
    <w:rPr>
      <w:sz w:val="24"/>
    </w:rPr>
  </w:style>
  <w:style w:type="character" w:customStyle="1" w:styleId="MacroTextChar2">
    <w:name w:val="Macro Text Char2"/>
    <w:locked/>
    <w:rsid w:val="00006CF5"/>
    <w:rPr>
      <w:rFonts w:ascii="Courier New" w:hAnsi="Courier New" w:cs="Times New Roman"/>
      <w:sz w:val="22"/>
      <w:lang w:val="en-US" w:eastAsia="en-US" w:bidi="ar-SA"/>
    </w:rPr>
  </w:style>
  <w:style w:type="character" w:customStyle="1" w:styleId="5111">
    <w:name w:val="Знак5 Знак Знак11"/>
    <w:locked/>
    <w:rsid w:val="00006CF5"/>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006CF5"/>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006CF5"/>
    <w:rPr>
      <w:sz w:val="24"/>
    </w:rPr>
  </w:style>
  <w:style w:type="character" w:customStyle="1" w:styleId="PlaceholderText1">
    <w:name w:val="Placeholder Text1"/>
    <w:rsid w:val="00006CF5"/>
    <w:rPr>
      <w:color w:val="808080"/>
    </w:rPr>
  </w:style>
  <w:style w:type="paragraph" w:customStyle="1" w:styleId="TextBody">
    <w:name w:val="Text Body"/>
    <w:basedOn w:val="a3"/>
    <w:rsid w:val="00006CF5"/>
    <w:pPr>
      <w:suppressAutoHyphens/>
      <w:spacing w:after="120"/>
    </w:pPr>
    <w:rPr>
      <w:lang w:val="en-US" w:eastAsia="zh-CN"/>
    </w:rPr>
  </w:style>
  <w:style w:type="character" w:customStyle="1" w:styleId="WW8Num13z3">
    <w:name w:val="WW8Num13z3"/>
    <w:rsid w:val="00006CF5"/>
  </w:style>
  <w:style w:type="character" w:customStyle="1" w:styleId="WW8Num13z4">
    <w:name w:val="WW8Num13z4"/>
    <w:rsid w:val="00006CF5"/>
  </w:style>
  <w:style w:type="character" w:customStyle="1" w:styleId="WW8Num13z5">
    <w:name w:val="WW8Num13z5"/>
    <w:rsid w:val="00006CF5"/>
  </w:style>
  <w:style w:type="character" w:customStyle="1" w:styleId="WW8Num13z6">
    <w:name w:val="WW8Num13z6"/>
    <w:rsid w:val="00006CF5"/>
  </w:style>
  <w:style w:type="character" w:customStyle="1" w:styleId="WW8Num13z7">
    <w:name w:val="WW8Num13z7"/>
    <w:rsid w:val="00006CF5"/>
  </w:style>
  <w:style w:type="character" w:customStyle="1" w:styleId="WW8Num13z8">
    <w:name w:val="WW8Num13z8"/>
    <w:rsid w:val="00006CF5"/>
  </w:style>
  <w:style w:type="character" w:customStyle="1" w:styleId="WW8Num14z4">
    <w:name w:val="WW8Num14z4"/>
    <w:rsid w:val="00006CF5"/>
  </w:style>
  <w:style w:type="character" w:customStyle="1" w:styleId="WW8Num14z5">
    <w:name w:val="WW8Num14z5"/>
    <w:rsid w:val="00006CF5"/>
  </w:style>
  <w:style w:type="character" w:customStyle="1" w:styleId="WW8Num14z6">
    <w:name w:val="WW8Num14z6"/>
    <w:rsid w:val="00006CF5"/>
  </w:style>
  <w:style w:type="character" w:customStyle="1" w:styleId="WW8Num14z7">
    <w:name w:val="WW8Num14z7"/>
    <w:rsid w:val="00006CF5"/>
  </w:style>
  <w:style w:type="character" w:customStyle="1" w:styleId="WW8Num14z8">
    <w:name w:val="WW8Num14z8"/>
    <w:rsid w:val="00006CF5"/>
  </w:style>
  <w:style w:type="paragraph" w:customStyle="1" w:styleId="1ffffff8">
    <w:name w:val="Текст примечания1"/>
    <w:basedOn w:val="a3"/>
    <w:rsid w:val="00006CF5"/>
    <w:pPr>
      <w:suppressAutoHyphens/>
    </w:pPr>
    <w:rPr>
      <w:sz w:val="20"/>
      <w:szCs w:val="20"/>
      <w:lang w:eastAsia="ar-SA"/>
    </w:rPr>
  </w:style>
  <w:style w:type="paragraph" w:customStyle="1" w:styleId="21f2">
    <w:name w:val="Маркированный список 21"/>
    <w:basedOn w:val="a3"/>
    <w:rsid w:val="00006CF5"/>
    <w:pPr>
      <w:tabs>
        <w:tab w:val="left" w:pos="360"/>
      </w:tabs>
      <w:suppressAutoHyphens/>
      <w:ind w:left="360" w:hanging="360"/>
    </w:pPr>
    <w:rPr>
      <w:lang w:eastAsia="ar-SA"/>
    </w:rPr>
  </w:style>
  <w:style w:type="paragraph" w:customStyle="1" w:styleId="1ffffff9">
    <w:name w:val="Название объекта1"/>
    <w:basedOn w:val="a3"/>
    <w:next w:val="a3"/>
    <w:rsid w:val="00006CF5"/>
    <w:pPr>
      <w:suppressAutoHyphens/>
    </w:pPr>
    <w:rPr>
      <w:b/>
      <w:bCs/>
      <w:color w:val="4F81BD"/>
      <w:sz w:val="18"/>
      <w:szCs w:val="18"/>
      <w:lang w:eastAsia="ar-SA"/>
    </w:rPr>
  </w:style>
  <w:style w:type="paragraph" w:customStyle="1" w:styleId="21f3">
    <w:name w:val="Список 21"/>
    <w:basedOn w:val="a3"/>
    <w:rsid w:val="00006CF5"/>
    <w:pPr>
      <w:suppressAutoHyphens/>
      <w:ind w:left="566" w:hanging="283"/>
    </w:pPr>
    <w:rPr>
      <w:lang w:eastAsia="ar-SA"/>
    </w:rPr>
  </w:style>
  <w:style w:type="paragraph" w:customStyle="1" w:styleId="416">
    <w:name w:val="Список 41"/>
    <w:basedOn w:val="a3"/>
    <w:rsid w:val="00006CF5"/>
    <w:pPr>
      <w:suppressAutoHyphens/>
      <w:ind w:left="1132" w:hanging="283"/>
    </w:pPr>
    <w:rPr>
      <w:lang w:eastAsia="ar-SA"/>
    </w:rPr>
  </w:style>
  <w:style w:type="paragraph" w:customStyle="1" w:styleId="Heading22">
    <w:name w:val="Heading 22"/>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006CF5"/>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006CF5"/>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006CF5"/>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006CF5"/>
    <w:rPr>
      <w:rFonts w:ascii="Times New Roman" w:hAnsi="Times New Roman" w:cs="Times New Roman"/>
      <w:color w:val="000000"/>
      <w:sz w:val="20"/>
      <w:szCs w:val="20"/>
    </w:rPr>
  </w:style>
  <w:style w:type="paragraph" w:customStyle="1" w:styleId="Heading911">
    <w:name w:val="Heading 9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006CF5"/>
    <w:rPr>
      <w:rFonts w:ascii="Times New Roman" w:hAnsi="Times New Roman"/>
      <w:sz w:val="20"/>
    </w:rPr>
  </w:style>
  <w:style w:type="character" w:customStyle="1" w:styleId="343">
    <w:name w:val="Знак3 Знак Знак4"/>
    <w:locked/>
    <w:rsid w:val="00006CF5"/>
    <w:rPr>
      <w:rFonts w:ascii="Courier New" w:hAnsi="Courier New"/>
      <w:lang w:val="ru-RU" w:eastAsia="ru-RU"/>
    </w:rPr>
  </w:style>
  <w:style w:type="paragraph" w:customStyle="1" w:styleId="CharChar0">
    <w:name w:val="первый Char Char"/>
    <w:basedOn w:val="a3"/>
    <w:rsid w:val="00006CF5"/>
    <w:pPr>
      <w:spacing w:before="120" w:line="240" w:lineRule="exact"/>
      <w:ind w:firstLine="284"/>
      <w:jc w:val="both"/>
    </w:pPr>
    <w:rPr>
      <w:sz w:val="22"/>
    </w:rPr>
  </w:style>
  <w:style w:type="paragraph" w:customStyle="1" w:styleId="Char">
    <w:name w:val="первый Char"/>
    <w:basedOn w:val="a3"/>
    <w:rsid w:val="00006CF5"/>
    <w:pPr>
      <w:spacing w:before="120" w:line="240" w:lineRule="exact"/>
      <w:ind w:firstLine="284"/>
      <w:jc w:val="both"/>
    </w:pPr>
    <w:rPr>
      <w:sz w:val="22"/>
    </w:rPr>
  </w:style>
  <w:style w:type="character" w:customStyle="1" w:styleId="gray1">
    <w:name w:val="gray1"/>
    <w:rsid w:val="00006CF5"/>
    <w:rPr>
      <w:color w:val="808080"/>
    </w:rPr>
  </w:style>
  <w:style w:type="character" w:customStyle="1" w:styleId="style1610">
    <w:name w:val="style161"/>
    <w:rsid w:val="00006CF5"/>
    <w:rPr>
      <w:rFonts w:ascii="Verdana" w:hAnsi="Verdana"/>
      <w:sz w:val="24"/>
    </w:rPr>
  </w:style>
  <w:style w:type="paragraph" w:customStyle="1" w:styleId="affffffffffc">
    <w:name w:val="Содержание"/>
    <w:basedOn w:val="a3"/>
    <w:rsid w:val="00006CF5"/>
    <w:pPr>
      <w:ind w:firstLine="454"/>
      <w:jc w:val="both"/>
    </w:pPr>
  </w:style>
  <w:style w:type="paragraph" w:customStyle="1" w:styleId="affffffffffd">
    <w:name w:val="Модули"/>
    <w:basedOn w:val="a3"/>
    <w:rsid w:val="00006CF5"/>
    <w:pPr>
      <w:keepNext/>
    </w:pPr>
    <w:rPr>
      <w:b/>
      <w:bCs/>
    </w:rPr>
  </w:style>
  <w:style w:type="character" w:customStyle="1" w:styleId="description2">
    <w:name w:val="description2"/>
    <w:rsid w:val="00006CF5"/>
    <w:rPr>
      <w:color w:val="000000"/>
      <w:sz w:val="20"/>
    </w:rPr>
  </w:style>
  <w:style w:type="paragraph" w:customStyle="1" w:styleId="22a">
    <w:name w:val="Îñíî´2íîé òåêñò 2"/>
    <w:basedOn w:val="a3"/>
    <w:rsid w:val="00006CF5"/>
    <w:pPr>
      <w:widowControl w:val="0"/>
      <w:ind w:firstLine="709"/>
      <w:jc w:val="both"/>
    </w:pPr>
    <w:rPr>
      <w:szCs w:val="20"/>
    </w:rPr>
  </w:style>
  <w:style w:type="paragraph" w:customStyle="1" w:styleId="Noeeu3">
    <w:name w:val="Noeeu3"/>
    <w:basedOn w:val="a3"/>
    <w:rsid w:val="00006CF5"/>
    <w:pPr>
      <w:widowControl w:val="0"/>
      <w:ind w:firstLine="284"/>
      <w:jc w:val="both"/>
    </w:pPr>
    <w:rPr>
      <w:sz w:val="20"/>
      <w:szCs w:val="20"/>
    </w:rPr>
  </w:style>
  <w:style w:type="character" w:customStyle="1" w:styleId="c17">
    <w:name w:val="c17"/>
    <w:rsid w:val="00006CF5"/>
  </w:style>
  <w:style w:type="paragraph" w:customStyle="1" w:styleId="affffffffffe">
    <w:name w:val="_Обычный"/>
    <w:basedOn w:val="a3"/>
    <w:rsid w:val="00006CF5"/>
    <w:pPr>
      <w:spacing w:line="360" w:lineRule="auto"/>
      <w:ind w:firstLine="709"/>
      <w:jc w:val="both"/>
    </w:pPr>
  </w:style>
  <w:style w:type="character" w:customStyle="1" w:styleId="NoBreak">
    <w:name w:val="_NoBreak"/>
    <w:rsid w:val="00006CF5"/>
  </w:style>
  <w:style w:type="paragraph" w:customStyle="1" w:styleId="1270">
    <w:name w:val="Стиль по ширине Первая строка:  127 см"/>
    <w:basedOn w:val="a3"/>
    <w:rsid w:val="00006CF5"/>
    <w:pPr>
      <w:spacing w:line="360" w:lineRule="auto"/>
      <w:ind w:firstLine="720"/>
      <w:jc w:val="both"/>
    </w:pPr>
    <w:rPr>
      <w:szCs w:val="20"/>
    </w:rPr>
  </w:style>
  <w:style w:type="character" w:customStyle="1" w:styleId="Arial16">
    <w:name w:val="Стиль Arial 16 пт полужирный"/>
    <w:rsid w:val="00006CF5"/>
    <w:rPr>
      <w:rFonts w:ascii="Arial" w:hAnsi="Arial"/>
      <w:b/>
      <w:sz w:val="32"/>
    </w:rPr>
  </w:style>
  <w:style w:type="paragraph" w:customStyle="1" w:styleId="12b">
    <w:name w:val="стиль12"/>
    <w:basedOn w:val="a3"/>
    <w:rsid w:val="00006CF5"/>
    <w:pPr>
      <w:spacing w:before="100" w:beforeAutospacing="1" w:after="100" w:afterAutospacing="1"/>
    </w:pPr>
    <w:rPr>
      <w:rFonts w:ascii="Arial" w:hAnsi="Arial" w:cs="Arial"/>
      <w:color w:val="676767"/>
      <w:sz w:val="20"/>
      <w:szCs w:val="20"/>
    </w:rPr>
  </w:style>
  <w:style w:type="character" w:customStyle="1" w:styleId="FontStyle61">
    <w:name w:val="Font Style61"/>
    <w:rsid w:val="00006CF5"/>
    <w:rPr>
      <w:rFonts w:ascii="MS Reference Sans Serif" w:hAnsi="MS Reference Sans Serif"/>
      <w:sz w:val="12"/>
    </w:rPr>
  </w:style>
  <w:style w:type="character" w:customStyle="1" w:styleId="FontStyle60">
    <w:name w:val="Font Style60"/>
    <w:rsid w:val="00006CF5"/>
    <w:rPr>
      <w:rFonts w:ascii="MS Reference Sans Serif" w:hAnsi="MS Reference Sans Serif"/>
      <w:sz w:val="16"/>
    </w:rPr>
  </w:style>
  <w:style w:type="paragraph" w:customStyle="1" w:styleId="Style102">
    <w:name w:val="Стиль Style10 + Черный"/>
    <w:basedOn w:val="a3"/>
    <w:next w:val="a3"/>
    <w:rsid w:val="00006CF5"/>
    <w:rPr>
      <w:color w:val="000000"/>
    </w:rPr>
  </w:style>
  <w:style w:type="paragraph" w:customStyle="1" w:styleId="Style1010">
    <w:name w:val="Стиль Style10 + Черный1"/>
    <w:basedOn w:val="a3"/>
    <w:next w:val="a3"/>
    <w:rsid w:val="00006CF5"/>
    <w:rPr>
      <w:color w:val="000000"/>
    </w:rPr>
  </w:style>
  <w:style w:type="paragraph" w:customStyle="1" w:styleId="Style48">
    <w:name w:val="Style48"/>
    <w:basedOn w:val="a3"/>
    <w:rsid w:val="00006CF5"/>
    <w:pPr>
      <w:widowControl w:val="0"/>
      <w:autoSpaceDE w:val="0"/>
      <w:autoSpaceDN w:val="0"/>
      <w:adjustRightInd w:val="0"/>
    </w:pPr>
  </w:style>
  <w:style w:type="paragraph" w:customStyle="1" w:styleId="Textbody0">
    <w:name w:val="Text body"/>
    <w:basedOn w:val="Standard"/>
    <w:rsid w:val="00006CF5"/>
    <w:pPr>
      <w:autoSpaceDN/>
      <w:spacing w:after="120"/>
      <w:textAlignment w:val="baseline"/>
    </w:pPr>
    <w:rPr>
      <w:rFonts w:eastAsia="SimSun" w:cs="Mangal"/>
      <w:kern w:val="1"/>
      <w:lang w:eastAsia="hi-IN" w:bidi="hi-IN"/>
    </w:rPr>
  </w:style>
  <w:style w:type="paragraph" w:customStyle="1" w:styleId="Index">
    <w:name w:val="Index"/>
    <w:basedOn w:val="Standard"/>
    <w:rsid w:val="00006CF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006CF5"/>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006CF5"/>
    <w:rPr>
      <w:rFonts w:ascii="TimesET" w:eastAsia="Times New Roman" w:hAnsi="TimesET" w:cs="Times New Roman"/>
      <w:color w:val="000000"/>
      <w:sz w:val="20"/>
      <w:szCs w:val="20"/>
      <w:lang w:eastAsia="ru-RU"/>
    </w:rPr>
  </w:style>
  <w:style w:type="character" w:customStyle="1" w:styleId="IntenseEmphasis1">
    <w:name w:val="Intense Emphasis1"/>
    <w:rsid w:val="00006CF5"/>
    <w:rPr>
      <w:b/>
    </w:rPr>
  </w:style>
  <w:style w:type="paragraph" w:customStyle="1" w:styleId="HTMLPreformatted1">
    <w:name w:val="HTML Preformatted1"/>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006CF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006CF5"/>
    <w:rPr>
      <w:sz w:val="24"/>
    </w:rPr>
  </w:style>
  <w:style w:type="character" w:customStyle="1" w:styleId="afffffffffff">
    <w:name w:val="Название Знак"/>
    <w:locked/>
    <w:rsid w:val="00006CF5"/>
    <w:rPr>
      <w:sz w:val="24"/>
      <w:lang w:val="en-US"/>
    </w:rPr>
  </w:style>
  <w:style w:type="character" w:customStyle="1" w:styleId="2fff6">
    <w:name w:val="Красная строка Знак2"/>
    <w:rsid w:val="00006CF5"/>
  </w:style>
  <w:style w:type="paragraph" w:customStyle="1" w:styleId="95">
    <w:name w:val="Знак9"/>
    <w:basedOn w:val="a3"/>
    <w:rsid w:val="00006CF5"/>
    <w:pPr>
      <w:spacing w:after="160" w:line="240" w:lineRule="exact"/>
    </w:pPr>
    <w:rPr>
      <w:rFonts w:ascii="Verdana" w:hAnsi="Verdana"/>
      <w:lang w:val="en-US" w:eastAsia="en-US"/>
    </w:rPr>
  </w:style>
  <w:style w:type="paragraph" w:customStyle="1" w:styleId="useradditionalinfo1">
    <w:name w:val="useradditionalinfo1"/>
    <w:basedOn w:val="a3"/>
    <w:rsid w:val="00006CF5"/>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006CF5"/>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006CF5"/>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006CF5"/>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006CF5"/>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006CF5"/>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006CF5"/>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006CF5"/>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006CF5"/>
    <w:pPr>
      <w:numPr>
        <w:numId w:val="0"/>
      </w:numPr>
      <w:tabs>
        <w:tab w:val="left" w:pos="360"/>
        <w:tab w:val="left" w:pos="1354"/>
      </w:tabs>
      <w:ind w:left="360" w:hanging="360"/>
    </w:pPr>
    <w:rPr>
      <w:sz w:val="24"/>
      <w:lang w:eastAsia="ru-RU"/>
    </w:rPr>
  </w:style>
  <w:style w:type="character" w:customStyle="1" w:styleId="77">
    <w:name w:val="Основной текст (7)_"/>
    <w:locked/>
    <w:rsid w:val="00006CF5"/>
    <w:rPr>
      <w:b/>
      <w:i/>
    </w:rPr>
  </w:style>
  <w:style w:type="paragraph" w:customStyle="1" w:styleId="bloc">
    <w:name w:val="bloc"/>
    <w:basedOn w:val="a3"/>
    <w:rsid w:val="00006CF5"/>
    <w:pPr>
      <w:spacing w:before="100" w:beforeAutospacing="1" w:after="100" w:afterAutospacing="1"/>
    </w:pPr>
  </w:style>
  <w:style w:type="paragraph" w:customStyle="1" w:styleId="bordered">
    <w:name w:val="bordered"/>
    <w:basedOn w:val="a3"/>
    <w:rsid w:val="00006CF5"/>
    <w:pPr>
      <w:spacing w:before="100" w:beforeAutospacing="1" w:after="100" w:afterAutospacing="1"/>
    </w:pPr>
  </w:style>
  <w:style w:type="paragraph" w:customStyle="1" w:styleId="fr-collapsible-toggle">
    <w:name w:val="fr-collapsible-toggle"/>
    <w:basedOn w:val="a3"/>
    <w:rsid w:val="00006CF5"/>
    <w:pPr>
      <w:spacing w:before="100" w:beforeAutospacing="1" w:after="100" w:afterAutospacing="1"/>
    </w:pPr>
  </w:style>
  <w:style w:type="paragraph" w:customStyle="1" w:styleId="fr-collapsible-toggle-collapsed">
    <w:name w:val="fr-collapsible-toggle-collapsed"/>
    <w:basedOn w:val="a3"/>
    <w:rsid w:val="00006CF5"/>
    <w:pPr>
      <w:spacing w:before="100" w:beforeAutospacing="1" w:after="100" w:afterAutospacing="1"/>
    </w:pPr>
  </w:style>
  <w:style w:type="paragraph" w:customStyle="1" w:styleId="fr-collapsible-group-toogle-all">
    <w:name w:val="fr-collapsible-group-toogle-all"/>
    <w:basedOn w:val="a3"/>
    <w:rsid w:val="00006CF5"/>
    <w:pPr>
      <w:spacing w:before="100" w:beforeAutospacing="1" w:after="100" w:afterAutospacing="1"/>
    </w:pPr>
    <w:rPr>
      <w:sz w:val="18"/>
      <w:szCs w:val="18"/>
    </w:rPr>
  </w:style>
  <w:style w:type="paragraph" w:customStyle="1" w:styleId="toogleboxnew">
    <w:name w:val="toogleboxnew"/>
    <w:basedOn w:val="a3"/>
    <w:rsid w:val="00006CF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006CF5"/>
    <w:pPr>
      <w:shd w:val="clear" w:color="auto" w:fill="EFEFEF"/>
      <w:spacing w:after="30"/>
      <w:jc w:val="center"/>
    </w:pPr>
    <w:rPr>
      <w:b/>
      <w:bCs/>
    </w:rPr>
  </w:style>
  <w:style w:type="paragraph" w:customStyle="1" w:styleId="navboxnew">
    <w:name w:val="navboxnew"/>
    <w:basedOn w:val="a3"/>
    <w:rsid w:val="00006CF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006CF5"/>
    <w:pPr>
      <w:spacing w:before="100" w:beforeAutospacing="1" w:after="100" w:afterAutospacing="1"/>
      <w:ind w:left="-1200"/>
    </w:pPr>
    <w:rPr>
      <w:sz w:val="19"/>
      <w:szCs w:val="19"/>
    </w:rPr>
  </w:style>
  <w:style w:type="paragraph" w:customStyle="1" w:styleId="navboxnewoldie">
    <w:name w:val="navboxnew_oldie"/>
    <w:basedOn w:val="a3"/>
    <w:rsid w:val="00006CF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006CF5"/>
    <w:pPr>
      <w:spacing w:before="100" w:beforeAutospacing="1" w:after="100" w:afterAutospacing="1"/>
    </w:pPr>
  </w:style>
  <w:style w:type="paragraph" w:customStyle="1" w:styleId="mw-hiero-outer">
    <w:name w:val="mw-hiero-outer"/>
    <w:basedOn w:val="a3"/>
    <w:rsid w:val="00006CF5"/>
    <w:pPr>
      <w:spacing w:before="100" w:beforeAutospacing="1" w:after="100" w:afterAutospacing="1"/>
    </w:pPr>
  </w:style>
  <w:style w:type="paragraph" w:customStyle="1" w:styleId="mw-hiero-box">
    <w:name w:val="mw-hiero-box"/>
    <w:basedOn w:val="a3"/>
    <w:rsid w:val="00006CF5"/>
    <w:pPr>
      <w:shd w:val="clear" w:color="auto" w:fill="000000"/>
      <w:spacing w:before="100" w:beforeAutospacing="1" w:after="100" w:afterAutospacing="1"/>
    </w:pPr>
  </w:style>
  <w:style w:type="paragraph" w:customStyle="1" w:styleId="ui-helper-hidden">
    <w:name w:val="ui-helper-hidden"/>
    <w:basedOn w:val="a3"/>
    <w:rsid w:val="00006CF5"/>
    <w:pPr>
      <w:spacing w:before="100" w:beforeAutospacing="1" w:after="100" w:afterAutospacing="1"/>
    </w:pPr>
    <w:rPr>
      <w:vanish/>
    </w:rPr>
  </w:style>
  <w:style w:type="paragraph" w:customStyle="1" w:styleId="ui-helper-reset">
    <w:name w:val="ui-helper-reset"/>
    <w:basedOn w:val="a3"/>
    <w:rsid w:val="00006CF5"/>
  </w:style>
  <w:style w:type="paragraph" w:customStyle="1" w:styleId="ui-helper-clearfix">
    <w:name w:val="ui-helper-clearfix"/>
    <w:basedOn w:val="a3"/>
    <w:rsid w:val="00006CF5"/>
    <w:pPr>
      <w:spacing w:before="100" w:beforeAutospacing="1" w:after="100" w:afterAutospacing="1"/>
    </w:pPr>
  </w:style>
  <w:style w:type="paragraph" w:customStyle="1" w:styleId="ui-helper-zfix">
    <w:name w:val="ui-helper-zfix"/>
    <w:basedOn w:val="a3"/>
    <w:rsid w:val="00006CF5"/>
    <w:pPr>
      <w:spacing w:before="100" w:beforeAutospacing="1" w:after="100" w:afterAutospacing="1"/>
    </w:pPr>
  </w:style>
  <w:style w:type="paragraph" w:customStyle="1" w:styleId="ui-icon">
    <w:name w:val="ui-icon"/>
    <w:basedOn w:val="a3"/>
    <w:rsid w:val="00006CF5"/>
    <w:pPr>
      <w:spacing w:before="100" w:beforeAutospacing="1" w:after="100" w:afterAutospacing="1"/>
      <w:ind w:firstLine="7343"/>
    </w:pPr>
  </w:style>
  <w:style w:type="paragraph" w:customStyle="1" w:styleId="ui-widget-overlay">
    <w:name w:val="ui-widget-overlay"/>
    <w:basedOn w:val="a3"/>
    <w:rsid w:val="00006CF5"/>
    <w:pPr>
      <w:shd w:val="clear" w:color="auto" w:fill="000000"/>
      <w:spacing w:before="100" w:beforeAutospacing="1" w:after="100" w:afterAutospacing="1"/>
    </w:pPr>
  </w:style>
  <w:style w:type="paragraph" w:customStyle="1" w:styleId="ui-widget">
    <w:name w:val="ui-widget"/>
    <w:basedOn w:val="a3"/>
    <w:rsid w:val="00006CF5"/>
    <w:pPr>
      <w:spacing w:before="100" w:beforeAutospacing="1" w:after="100" w:afterAutospacing="1"/>
    </w:pPr>
    <w:rPr>
      <w:rFonts w:ascii="Arial" w:hAnsi="Arial" w:cs="Arial"/>
      <w:sz w:val="19"/>
      <w:szCs w:val="19"/>
    </w:rPr>
  </w:style>
  <w:style w:type="paragraph" w:customStyle="1" w:styleId="ui-widget-content">
    <w:name w:val="ui-widget-content"/>
    <w:basedOn w:val="a3"/>
    <w:rsid w:val="00006CF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006CF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006CF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006CF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006CF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006CF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006CF5"/>
    <w:pPr>
      <w:spacing w:before="100" w:beforeAutospacing="1" w:after="100" w:afterAutospacing="1"/>
    </w:pPr>
    <w:rPr>
      <w:color w:val="FFFFFF"/>
    </w:rPr>
  </w:style>
  <w:style w:type="paragraph" w:customStyle="1" w:styleId="ui-priority-primary">
    <w:name w:val="ui-priority-primary"/>
    <w:basedOn w:val="a3"/>
    <w:rsid w:val="00006CF5"/>
    <w:pPr>
      <w:spacing w:before="100" w:beforeAutospacing="1" w:after="100" w:afterAutospacing="1"/>
    </w:pPr>
    <w:rPr>
      <w:b/>
      <w:bCs/>
    </w:rPr>
  </w:style>
  <w:style w:type="paragraph" w:customStyle="1" w:styleId="ui-priority-secondary">
    <w:name w:val="ui-priority-secondary"/>
    <w:basedOn w:val="a3"/>
    <w:rsid w:val="00006CF5"/>
    <w:pPr>
      <w:spacing w:before="100" w:beforeAutospacing="1" w:after="100" w:afterAutospacing="1"/>
    </w:pPr>
  </w:style>
  <w:style w:type="paragraph" w:customStyle="1" w:styleId="ui-state-disabled">
    <w:name w:val="ui-state-disabled"/>
    <w:basedOn w:val="a3"/>
    <w:rsid w:val="00006CF5"/>
    <w:pPr>
      <w:spacing w:before="100" w:beforeAutospacing="1" w:after="100" w:afterAutospacing="1"/>
    </w:pPr>
  </w:style>
  <w:style w:type="paragraph" w:customStyle="1" w:styleId="ui-widget-shadow">
    <w:name w:val="ui-widget-shadow"/>
    <w:basedOn w:val="a3"/>
    <w:rsid w:val="00006CF5"/>
    <w:pPr>
      <w:shd w:val="clear" w:color="auto" w:fill="000000"/>
      <w:ind w:left="-105"/>
    </w:pPr>
  </w:style>
  <w:style w:type="paragraph" w:customStyle="1" w:styleId="ui-resizable-handle">
    <w:name w:val="ui-resizable-handle"/>
    <w:basedOn w:val="a3"/>
    <w:rsid w:val="00006CF5"/>
    <w:pPr>
      <w:spacing w:before="100" w:beforeAutospacing="1" w:after="100" w:afterAutospacing="1"/>
    </w:pPr>
    <w:rPr>
      <w:sz w:val="2"/>
      <w:szCs w:val="2"/>
    </w:rPr>
  </w:style>
  <w:style w:type="paragraph" w:customStyle="1" w:styleId="ui-resizable-n">
    <w:name w:val="ui-resizable-n"/>
    <w:basedOn w:val="a3"/>
    <w:rsid w:val="00006CF5"/>
    <w:pPr>
      <w:spacing w:before="100" w:beforeAutospacing="1" w:after="100" w:afterAutospacing="1"/>
    </w:pPr>
  </w:style>
  <w:style w:type="paragraph" w:customStyle="1" w:styleId="ui-resizable-s">
    <w:name w:val="ui-resizable-s"/>
    <w:basedOn w:val="a3"/>
    <w:rsid w:val="00006CF5"/>
    <w:pPr>
      <w:spacing w:before="100" w:beforeAutospacing="1" w:after="100" w:afterAutospacing="1"/>
    </w:pPr>
  </w:style>
  <w:style w:type="paragraph" w:customStyle="1" w:styleId="ui-resizable-e">
    <w:name w:val="ui-resizable-e"/>
    <w:basedOn w:val="a3"/>
    <w:rsid w:val="00006CF5"/>
    <w:pPr>
      <w:spacing w:before="100" w:beforeAutospacing="1" w:after="100" w:afterAutospacing="1"/>
    </w:pPr>
  </w:style>
  <w:style w:type="paragraph" w:customStyle="1" w:styleId="ui-resizable-w">
    <w:name w:val="ui-resizable-w"/>
    <w:basedOn w:val="a3"/>
    <w:rsid w:val="00006CF5"/>
    <w:pPr>
      <w:spacing w:before="100" w:beforeAutospacing="1" w:after="100" w:afterAutospacing="1"/>
    </w:pPr>
  </w:style>
  <w:style w:type="paragraph" w:customStyle="1" w:styleId="ui-resizable-se">
    <w:name w:val="ui-resizable-se"/>
    <w:basedOn w:val="a3"/>
    <w:rsid w:val="00006CF5"/>
    <w:pPr>
      <w:spacing w:before="100" w:beforeAutospacing="1" w:after="100" w:afterAutospacing="1"/>
    </w:pPr>
  </w:style>
  <w:style w:type="paragraph" w:customStyle="1" w:styleId="ui-resizable-sw">
    <w:name w:val="ui-resizable-sw"/>
    <w:basedOn w:val="a3"/>
    <w:rsid w:val="00006CF5"/>
    <w:pPr>
      <w:spacing w:before="100" w:beforeAutospacing="1" w:after="100" w:afterAutospacing="1"/>
    </w:pPr>
  </w:style>
  <w:style w:type="paragraph" w:customStyle="1" w:styleId="ui-resizable-nw">
    <w:name w:val="ui-resizable-nw"/>
    <w:basedOn w:val="a3"/>
    <w:rsid w:val="00006CF5"/>
    <w:pPr>
      <w:spacing w:before="100" w:beforeAutospacing="1" w:after="100" w:afterAutospacing="1"/>
    </w:pPr>
  </w:style>
  <w:style w:type="paragraph" w:customStyle="1" w:styleId="ui-resizable-ne">
    <w:name w:val="ui-resizable-ne"/>
    <w:basedOn w:val="a3"/>
    <w:rsid w:val="00006CF5"/>
    <w:pPr>
      <w:spacing w:before="100" w:beforeAutospacing="1" w:after="100" w:afterAutospacing="1"/>
    </w:pPr>
  </w:style>
  <w:style w:type="paragraph" w:customStyle="1" w:styleId="ui-button">
    <w:name w:val="ui-button"/>
    <w:basedOn w:val="a3"/>
    <w:rsid w:val="00006CF5"/>
    <w:pPr>
      <w:spacing w:before="100" w:beforeAutospacing="1" w:after="100" w:afterAutospacing="1"/>
      <w:ind w:right="24"/>
      <w:jc w:val="center"/>
    </w:pPr>
  </w:style>
  <w:style w:type="paragraph" w:customStyle="1" w:styleId="ui-button-icon-only">
    <w:name w:val="ui-button-icon-only"/>
    <w:basedOn w:val="a3"/>
    <w:rsid w:val="00006CF5"/>
    <w:pPr>
      <w:spacing w:before="100" w:beforeAutospacing="1" w:after="100" w:afterAutospacing="1"/>
    </w:pPr>
  </w:style>
  <w:style w:type="paragraph" w:customStyle="1" w:styleId="ui-button-icons-only">
    <w:name w:val="ui-button-icons-only"/>
    <w:basedOn w:val="a3"/>
    <w:rsid w:val="00006CF5"/>
    <w:pPr>
      <w:spacing w:before="100" w:beforeAutospacing="1" w:after="100" w:afterAutospacing="1"/>
    </w:pPr>
  </w:style>
  <w:style w:type="paragraph" w:customStyle="1" w:styleId="ui-buttonset">
    <w:name w:val="ui-buttonset"/>
    <w:basedOn w:val="a3"/>
    <w:rsid w:val="00006CF5"/>
    <w:pPr>
      <w:spacing w:before="100" w:beforeAutospacing="1" w:after="100" w:afterAutospacing="1"/>
      <w:ind w:right="105"/>
    </w:pPr>
  </w:style>
  <w:style w:type="paragraph" w:customStyle="1" w:styleId="ui-dialog">
    <w:name w:val="ui-dialog"/>
    <w:basedOn w:val="a3"/>
    <w:rsid w:val="00006CF5"/>
    <w:pPr>
      <w:spacing w:before="100" w:beforeAutospacing="1" w:after="100" w:afterAutospacing="1"/>
    </w:pPr>
  </w:style>
  <w:style w:type="paragraph" w:customStyle="1" w:styleId="suggestions">
    <w:name w:val="suggestions"/>
    <w:basedOn w:val="a3"/>
    <w:rsid w:val="00006CF5"/>
    <w:pPr>
      <w:ind w:right="-15"/>
    </w:pPr>
  </w:style>
  <w:style w:type="paragraph" w:customStyle="1" w:styleId="suggestions-special">
    <w:name w:val="suggestions-special"/>
    <w:basedOn w:val="a3"/>
    <w:rsid w:val="00006CF5"/>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006CF5"/>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006CF5"/>
    <w:pPr>
      <w:spacing w:line="360" w:lineRule="atLeast"/>
    </w:pPr>
    <w:rPr>
      <w:color w:val="000000"/>
    </w:rPr>
  </w:style>
  <w:style w:type="paragraph" w:customStyle="1" w:styleId="suggestions-result-current">
    <w:name w:val="suggestions-result-current"/>
    <w:basedOn w:val="a3"/>
    <w:rsid w:val="00006CF5"/>
    <w:pPr>
      <w:shd w:val="clear" w:color="auto" w:fill="4C59A6"/>
      <w:spacing w:before="100" w:beforeAutospacing="1" w:after="100" w:afterAutospacing="1"/>
    </w:pPr>
    <w:rPr>
      <w:color w:val="FFFFFF"/>
    </w:rPr>
  </w:style>
  <w:style w:type="paragraph" w:customStyle="1" w:styleId="autoellipsis-matched">
    <w:name w:val="autoellipsis-matched"/>
    <w:basedOn w:val="a3"/>
    <w:rsid w:val="00006CF5"/>
    <w:pPr>
      <w:spacing w:before="100" w:beforeAutospacing="1" w:after="100" w:afterAutospacing="1"/>
    </w:pPr>
    <w:rPr>
      <w:b/>
      <w:bCs/>
    </w:rPr>
  </w:style>
  <w:style w:type="paragraph" w:customStyle="1" w:styleId="mwembedplayer">
    <w:name w:val="mwembedplayer"/>
    <w:basedOn w:val="a3"/>
    <w:rsid w:val="00006CF5"/>
    <w:pPr>
      <w:spacing w:before="100" w:beforeAutospacing="1" w:after="100" w:afterAutospacing="1"/>
    </w:pPr>
  </w:style>
  <w:style w:type="paragraph" w:customStyle="1" w:styleId="loadingspinner">
    <w:name w:val="loadingspinner"/>
    <w:basedOn w:val="a3"/>
    <w:rsid w:val="00006CF5"/>
    <w:pPr>
      <w:spacing w:before="100" w:beforeAutospacing="1" w:after="100" w:afterAutospacing="1"/>
    </w:pPr>
  </w:style>
  <w:style w:type="paragraph" w:customStyle="1" w:styleId="mw-imported-resource">
    <w:name w:val="mw-imported-resource"/>
    <w:basedOn w:val="a3"/>
    <w:rsid w:val="00006CF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006CF5"/>
    <w:pPr>
      <w:spacing w:before="30" w:after="100" w:afterAutospacing="1"/>
      <w:ind w:left="45"/>
    </w:pPr>
  </w:style>
  <w:style w:type="paragraph" w:customStyle="1" w:styleId="mw-fullscreen-overlay">
    <w:name w:val="mw-fullscreen-overlay"/>
    <w:basedOn w:val="a3"/>
    <w:rsid w:val="00006CF5"/>
    <w:pPr>
      <w:shd w:val="clear" w:color="auto" w:fill="000000"/>
      <w:spacing w:before="100" w:beforeAutospacing="1" w:after="100" w:afterAutospacing="1"/>
    </w:pPr>
  </w:style>
  <w:style w:type="paragraph" w:customStyle="1" w:styleId="play-btn-large">
    <w:name w:val="play-btn-large"/>
    <w:basedOn w:val="a3"/>
    <w:rsid w:val="00006CF5"/>
    <w:pPr>
      <w:spacing w:before="100" w:beforeAutospacing="1" w:after="100" w:afterAutospacing="1"/>
    </w:pPr>
  </w:style>
  <w:style w:type="paragraph" w:customStyle="1" w:styleId="carouselcontainer">
    <w:name w:val="carouselcontainer"/>
    <w:basedOn w:val="a3"/>
    <w:rsid w:val="00006CF5"/>
    <w:pPr>
      <w:spacing w:before="100" w:beforeAutospacing="1" w:after="100" w:afterAutospacing="1"/>
    </w:pPr>
  </w:style>
  <w:style w:type="paragraph" w:customStyle="1" w:styleId="carouselvideotitle">
    <w:name w:val="carouselvideotitle"/>
    <w:basedOn w:val="a3"/>
    <w:rsid w:val="00006CF5"/>
    <w:pPr>
      <w:spacing w:before="100" w:beforeAutospacing="1" w:after="100" w:afterAutospacing="1"/>
    </w:pPr>
    <w:rPr>
      <w:b/>
      <w:bCs/>
      <w:color w:val="FFFFFF"/>
    </w:rPr>
  </w:style>
  <w:style w:type="paragraph" w:customStyle="1" w:styleId="carouselvideotitletext">
    <w:name w:val="carouselvideotitletext"/>
    <w:basedOn w:val="a3"/>
    <w:rsid w:val="00006CF5"/>
    <w:pPr>
      <w:spacing w:before="100" w:beforeAutospacing="1" w:after="100" w:afterAutospacing="1"/>
    </w:pPr>
  </w:style>
  <w:style w:type="paragraph" w:customStyle="1" w:styleId="carouseltitleduration">
    <w:name w:val="carouseltitleduration"/>
    <w:basedOn w:val="a3"/>
    <w:rsid w:val="00006CF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006CF5"/>
    <w:pPr>
      <w:spacing w:before="100" w:beforeAutospacing="1" w:after="100" w:afterAutospacing="1"/>
      <w:jc w:val="center"/>
    </w:pPr>
    <w:rPr>
      <w:color w:val="FFFFFF"/>
    </w:rPr>
  </w:style>
  <w:style w:type="paragraph" w:customStyle="1" w:styleId="carouselimgduration">
    <w:name w:val="carouselimgduration"/>
    <w:basedOn w:val="a3"/>
    <w:rsid w:val="00006CF5"/>
    <w:pPr>
      <w:spacing w:before="100" w:beforeAutospacing="1" w:after="100" w:afterAutospacing="1"/>
    </w:pPr>
    <w:rPr>
      <w:color w:val="FFFFFF"/>
    </w:rPr>
  </w:style>
  <w:style w:type="paragraph" w:customStyle="1" w:styleId="carouselprevbutton">
    <w:name w:val="carouselprevbutton"/>
    <w:basedOn w:val="a3"/>
    <w:rsid w:val="00006CF5"/>
    <w:pPr>
      <w:spacing w:before="100" w:beforeAutospacing="1" w:after="100" w:afterAutospacing="1"/>
    </w:pPr>
  </w:style>
  <w:style w:type="paragraph" w:customStyle="1" w:styleId="carouselnextbutton">
    <w:name w:val="carouselnextbutton"/>
    <w:basedOn w:val="a3"/>
    <w:rsid w:val="00006CF5"/>
    <w:pPr>
      <w:spacing w:before="100" w:beforeAutospacing="1" w:after="100" w:afterAutospacing="1"/>
    </w:pPr>
  </w:style>
  <w:style w:type="paragraph" w:customStyle="1" w:styleId="alert-container">
    <w:name w:val="alert-container"/>
    <w:basedOn w:val="a3"/>
    <w:rsid w:val="00006CF5"/>
    <w:pPr>
      <w:spacing w:before="100" w:beforeAutospacing="1" w:after="100" w:afterAutospacing="1"/>
    </w:pPr>
  </w:style>
  <w:style w:type="paragraph" w:customStyle="1" w:styleId="alert-title">
    <w:name w:val="alert-title"/>
    <w:basedOn w:val="a3"/>
    <w:rsid w:val="00006CF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006CF5"/>
    <w:pPr>
      <w:spacing w:before="100" w:beforeAutospacing="1" w:after="100" w:afterAutospacing="1"/>
      <w:jc w:val="center"/>
    </w:pPr>
    <w:rPr>
      <w:sz w:val="21"/>
      <w:szCs w:val="21"/>
    </w:rPr>
  </w:style>
  <w:style w:type="paragraph" w:customStyle="1" w:styleId="alert-buttons-container">
    <w:name w:val="alert-buttons-container"/>
    <w:basedOn w:val="a3"/>
    <w:rsid w:val="00006CF5"/>
    <w:pPr>
      <w:spacing w:before="100" w:beforeAutospacing="1" w:after="100" w:afterAutospacing="1"/>
      <w:jc w:val="center"/>
    </w:pPr>
  </w:style>
  <w:style w:type="paragraph" w:customStyle="1" w:styleId="alert-button">
    <w:name w:val="alert-button"/>
    <w:basedOn w:val="a3"/>
    <w:rsid w:val="00006CF5"/>
    <w:pPr>
      <w:shd w:val="clear" w:color="auto" w:fill="474747"/>
      <w:spacing w:before="100" w:beforeAutospacing="1" w:after="100" w:afterAutospacing="1"/>
    </w:pPr>
    <w:rPr>
      <w:color w:val="FFFFFF"/>
    </w:rPr>
  </w:style>
  <w:style w:type="paragraph" w:customStyle="1" w:styleId="mw-plusminus-pos">
    <w:name w:val="mw-plusminus-pos"/>
    <w:basedOn w:val="a3"/>
    <w:rsid w:val="00006CF5"/>
    <w:pPr>
      <w:spacing w:before="100" w:beforeAutospacing="1" w:after="100" w:afterAutospacing="1"/>
    </w:pPr>
    <w:rPr>
      <w:color w:val="00B000"/>
    </w:rPr>
  </w:style>
  <w:style w:type="paragraph" w:customStyle="1" w:styleId="mw-plusminus-neg">
    <w:name w:val="mw-plusminus-neg"/>
    <w:basedOn w:val="a3"/>
    <w:rsid w:val="00006CF5"/>
    <w:pPr>
      <w:spacing w:before="100" w:beforeAutospacing="1" w:after="100" w:afterAutospacing="1"/>
    </w:pPr>
    <w:rPr>
      <w:color w:val="FF2050"/>
    </w:rPr>
  </w:style>
  <w:style w:type="paragraph" w:customStyle="1" w:styleId="mw-plusminus-null">
    <w:name w:val="mw-plusminus-null"/>
    <w:basedOn w:val="a3"/>
    <w:rsid w:val="00006CF5"/>
    <w:pPr>
      <w:spacing w:before="100" w:beforeAutospacing="1" w:after="100" w:afterAutospacing="1"/>
    </w:pPr>
    <w:rPr>
      <w:color w:val="999999"/>
    </w:rPr>
  </w:style>
  <w:style w:type="paragraph" w:customStyle="1" w:styleId="mw-tag-markers">
    <w:name w:val="mw-tag-markers"/>
    <w:basedOn w:val="a3"/>
    <w:rsid w:val="00006CF5"/>
    <w:pPr>
      <w:spacing w:before="100" w:beforeAutospacing="1" w:after="100" w:afterAutospacing="1"/>
    </w:pPr>
    <w:rPr>
      <w:rFonts w:ascii="Arial" w:hAnsi="Arial" w:cs="Arial"/>
      <w:i/>
      <w:iCs/>
      <w:sz w:val="22"/>
      <w:szCs w:val="22"/>
    </w:rPr>
  </w:style>
  <w:style w:type="paragraph" w:customStyle="1" w:styleId="history-size">
    <w:name w:val="history-size"/>
    <w:basedOn w:val="a3"/>
    <w:rsid w:val="00006CF5"/>
    <w:pPr>
      <w:spacing w:before="100" w:beforeAutospacing="1" w:after="100" w:afterAutospacing="1"/>
    </w:pPr>
    <w:rPr>
      <w:sz w:val="19"/>
      <w:szCs w:val="19"/>
    </w:rPr>
  </w:style>
  <w:style w:type="paragraph" w:customStyle="1" w:styleId="mw-whatlinkshere-tools">
    <w:name w:val="mw-whatlinkshere-tools"/>
    <w:basedOn w:val="a3"/>
    <w:rsid w:val="00006CF5"/>
    <w:pPr>
      <w:spacing w:before="100" w:beforeAutospacing="1" w:after="100" w:afterAutospacing="1"/>
    </w:pPr>
    <w:rPr>
      <w:sz w:val="19"/>
      <w:szCs w:val="19"/>
    </w:rPr>
  </w:style>
  <w:style w:type="paragraph" w:customStyle="1" w:styleId="italique">
    <w:name w:val="italique"/>
    <w:basedOn w:val="a3"/>
    <w:rsid w:val="00006CF5"/>
    <w:pPr>
      <w:spacing w:before="100" w:beforeAutospacing="1" w:after="100" w:afterAutospacing="1"/>
    </w:pPr>
    <w:rPr>
      <w:i/>
      <w:iCs/>
    </w:rPr>
  </w:style>
  <w:style w:type="paragraph" w:customStyle="1" w:styleId="nowrap">
    <w:name w:val="nowrap"/>
    <w:basedOn w:val="a3"/>
    <w:rsid w:val="00006CF5"/>
    <w:pPr>
      <w:spacing w:before="100" w:beforeAutospacing="1" w:after="100" w:afterAutospacing="1"/>
    </w:pPr>
  </w:style>
  <w:style w:type="paragraph" w:customStyle="1" w:styleId="rcoptions">
    <w:name w:val="rcoptions"/>
    <w:basedOn w:val="a3"/>
    <w:rsid w:val="00006CF5"/>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006CF5"/>
    <w:pPr>
      <w:spacing w:before="100" w:beforeAutospacing="1" w:after="100" w:afterAutospacing="1"/>
    </w:pPr>
    <w:rPr>
      <w:vanish/>
    </w:rPr>
  </w:style>
  <w:style w:type="paragraph" w:customStyle="1" w:styleId="fieldsetlike">
    <w:name w:val="fieldsetlike"/>
    <w:basedOn w:val="a3"/>
    <w:rsid w:val="00006CF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006CF5"/>
    <w:pPr>
      <w:pBdr>
        <w:bottom w:val="single" w:sz="6" w:space="6" w:color="AAAAAA"/>
      </w:pBdr>
      <w:shd w:val="clear" w:color="auto" w:fill="FFFFFF"/>
      <w:spacing w:after="120"/>
    </w:pPr>
    <w:rPr>
      <w:i/>
      <w:iCs/>
    </w:rPr>
  </w:style>
  <w:style w:type="paragraph" w:customStyle="1" w:styleId="indicateur-langue">
    <w:name w:val="indicateur-langue"/>
    <w:basedOn w:val="a3"/>
    <w:rsid w:val="00006CF5"/>
    <w:pPr>
      <w:spacing w:before="100" w:beforeAutospacing="1" w:after="100" w:afterAutospacing="1"/>
    </w:pPr>
    <w:rPr>
      <w:rFonts w:ascii="Courier New" w:hAnsi="Courier New" w:cs="Courier New"/>
      <w:b/>
      <w:bCs/>
    </w:rPr>
  </w:style>
  <w:style w:type="paragraph" w:customStyle="1" w:styleId="romain">
    <w:name w:val="romain"/>
    <w:basedOn w:val="a3"/>
    <w:rsid w:val="00006CF5"/>
    <w:pPr>
      <w:spacing w:before="100" w:beforeAutospacing="1" w:after="100" w:afterAutospacing="1"/>
    </w:pPr>
    <w:rPr>
      <w:smallCaps/>
    </w:rPr>
  </w:style>
  <w:style w:type="paragraph" w:customStyle="1" w:styleId="reference">
    <w:name w:val="reference"/>
    <w:basedOn w:val="a3"/>
    <w:rsid w:val="00006CF5"/>
    <w:pPr>
      <w:spacing w:before="100" w:beforeAutospacing="1" w:after="100" w:afterAutospacing="1"/>
    </w:pPr>
    <w:rPr>
      <w:sz w:val="19"/>
      <w:szCs w:val="19"/>
    </w:rPr>
  </w:style>
  <w:style w:type="paragraph" w:customStyle="1" w:styleId="exposant">
    <w:name w:val="exposant"/>
    <w:basedOn w:val="a3"/>
    <w:rsid w:val="00006CF5"/>
    <w:pPr>
      <w:spacing w:before="100" w:beforeAutospacing="1" w:after="100" w:afterAutospacing="1"/>
    </w:pPr>
    <w:rPr>
      <w:sz w:val="19"/>
      <w:szCs w:val="19"/>
    </w:rPr>
  </w:style>
  <w:style w:type="paragraph" w:customStyle="1" w:styleId="mw-magiclink-isbn">
    <w:name w:val="mw-magiclink-isbn"/>
    <w:basedOn w:val="a3"/>
    <w:rsid w:val="00006CF5"/>
    <w:pPr>
      <w:spacing w:before="100" w:beforeAutospacing="1" w:after="100" w:afterAutospacing="1"/>
    </w:pPr>
  </w:style>
  <w:style w:type="paragraph" w:customStyle="1" w:styleId="biblist">
    <w:name w:val="biblist"/>
    <w:basedOn w:val="a3"/>
    <w:rsid w:val="00006CF5"/>
    <w:pPr>
      <w:spacing w:before="100" w:beforeAutospacing="1" w:after="100" w:afterAutospacing="1"/>
    </w:pPr>
  </w:style>
  <w:style w:type="paragraph" w:customStyle="1" w:styleId="wikinorme">
    <w:name w:val="wikinorme"/>
    <w:basedOn w:val="a3"/>
    <w:rsid w:val="00006CF5"/>
    <w:pPr>
      <w:spacing w:before="100" w:beforeAutospacing="1" w:after="100" w:afterAutospacing="1"/>
    </w:pPr>
    <w:rPr>
      <w:vanish/>
    </w:rPr>
  </w:style>
  <w:style w:type="paragraph" w:customStyle="1" w:styleId="bibtex">
    <w:name w:val="bibtex"/>
    <w:basedOn w:val="a3"/>
    <w:rsid w:val="00006CF5"/>
    <w:pPr>
      <w:spacing w:before="100" w:beforeAutospacing="1" w:after="100" w:afterAutospacing="1"/>
    </w:pPr>
    <w:rPr>
      <w:vanish/>
    </w:rPr>
  </w:style>
  <w:style w:type="paragraph" w:customStyle="1" w:styleId="isbd">
    <w:name w:val="isbd"/>
    <w:basedOn w:val="a3"/>
    <w:rsid w:val="00006CF5"/>
    <w:pPr>
      <w:spacing w:before="100" w:beforeAutospacing="1" w:after="100" w:afterAutospacing="1"/>
    </w:pPr>
    <w:rPr>
      <w:vanish/>
    </w:rPr>
  </w:style>
  <w:style w:type="paragraph" w:customStyle="1" w:styleId="iso690">
    <w:name w:val="iso690"/>
    <w:basedOn w:val="a3"/>
    <w:rsid w:val="00006CF5"/>
    <w:pPr>
      <w:spacing w:before="100" w:beforeAutospacing="1" w:after="100" w:afterAutospacing="1"/>
    </w:pPr>
    <w:rPr>
      <w:vanish/>
    </w:rPr>
  </w:style>
  <w:style w:type="paragraph" w:customStyle="1" w:styleId="specialbib">
    <w:name w:val="specialbib"/>
    <w:basedOn w:val="a3"/>
    <w:rsid w:val="00006CF5"/>
    <w:pPr>
      <w:spacing w:before="100" w:beforeAutospacing="1" w:after="100" w:afterAutospacing="1"/>
    </w:pPr>
    <w:rPr>
      <w:vanish/>
    </w:rPr>
  </w:style>
  <w:style w:type="paragraph" w:customStyle="1" w:styleId="citevirgule">
    <w:name w:val="cite_virgule"/>
    <w:basedOn w:val="a3"/>
    <w:rsid w:val="00006CF5"/>
    <w:pPr>
      <w:spacing w:before="100" w:beforeAutospacing="1" w:after="100" w:afterAutospacing="1"/>
    </w:pPr>
  </w:style>
  <w:style w:type="paragraph" w:customStyle="1" w:styleId="boite-sans-fond">
    <w:name w:val="boite-sans-fond"/>
    <w:basedOn w:val="a3"/>
    <w:rsid w:val="00006CF5"/>
    <w:pPr>
      <w:spacing w:before="100" w:beforeAutospacing="1" w:after="100" w:afterAutospacing="1"/>
    </w:pPr>
  </w:style>
  <w:style w:type="paragraph" w:customStyle="1" w:styleId="boite-grise">
    <w:name w:val="boite-grise"/>
    <w:basedOn w:val="a3"/>
    <w:rsid w:val="00006CF5"/>
    <w:pPr>
      <w:shd w:val="clear" w:color="auto" w:fill="F9F9F9"/>
      <w:spacing w:before="100" w:beforeAutospacing="1" w:after="100" w:afterAutospacing="1"/>
    </w:pPr>
  </w:style>
  <w:style w:type="paragraph" w:customStyle="1" w:styleId="bandeau-niveau-grave">
    <w:name w:val="bandeau-niveau-grave"/>
    <w:basedOn w:val="a3"/>
    <w:rsid w:val="00006CF5"/>
    <w:pPr>
      <w:shd w:val="clear" w:color="auto" w:fill="FFCCCC"/>
      <w:spacing w:before="100" w:beforeAutospacing="1" w:after="100" w:afterAutospacing="1"/>
    </w:pPr>
  </w:style>
  <w:style w:type="paragraph" w:customStyle="1" w:styleId="bandeau-niveau-modere">
    <w:name w:val="bandeau-niveau-modere"/>
    <w:basedOn w:val="a3"/>
    <w:rsid w:val="00006CF5"/>
    <w:pPr>
      <w:shd w:val="clear" w:color="auto" w:fill="FFEEDD"/>
      <w:spacing w:before="100" w:beforeAutospacing="1" w:after="100" w:afterAutospacing="1"/>
    </w:pPr>
  </w:style>
  <w:style w:type="paragraph" w:customStyle="1" w:styleId="bandeau-niveau-ebauche">
    <w:name w:val="bandeau-niveau-ebauche"/>
    <w:basedOn w:val="a3"/>
    <w:rsid w:val="00006CF5"/>
    <w:pPr>
      <w:shd w:val="clear" w:color="auto" w:fill="FBFBFB"/>
      <w:spacing w:before="100" w:beforeAutospacing="1" w:after="100" w:afterAutospacing="1"/>
    </w:pPr>
  </w:style>
  <w:style w:type="paragraph" w:customStyle="1" w:styleId="bandeau-niveau-information">
    <w:name w:val="bandeau-niveau-information"/>
    <w:basedOn w:val="a3"/>
    <w:rsid w:val="00006CF5"/>
    <w:pPr>
      <w:shd w:val="clear" w:color="auto" w:fill="FBFBFB"/>
      <w:spacing w:before="100" w:beforeAutospacing="1" w:after="100" w:afterAutospacing="1"/>
    </w:pPr>
  </w:style>
  <w:style w:type="paragraph" w:customStyle="1" w:styleId="bandeau">
    <w:name w:val="bandeau"/>
    <w:basedOn w:val="a3"/>
    <w:rsid w:val="00006CF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006CF5"/>
    <w:pPr>
      <w:spacing w:before="100" w:beforeAutospacing="1" w:after="100" w:afterAutospacing="1"/>
      <w:jc w:val="center"/>
    </w:pPr>
  </w:style>
  <w:style w:type="paragraph" w:customStyle="1" w:styleId="bandeau-titre">
    <w:name w:val="bandeau-titre"/>
    <w:basedOn w:val="a3"/>
    <w:rsid w:val="00006CF5"/>
    <w:pPr>
      <w:spacing w:before="100" w:beforeAutospacing="1" w:after="120" w:line="336" w:lineRule="atLeast"/>
    </w:pPr>
  </w:style>
  <w:style w:type="paragraph" w:customStyle="1" w:styleId="bandeau-texte">
    <w:name w:val="bandeau-texte"/>
    <w:basedOn w:val="a3"/>
    <w:rsid w:val="00006CF5"/>
    <w:pPr>
      <w:spacing w:before="100" w:beforeAutospacing="1" w:after="100" w:afterAutospacing="1" w:line="288" w:lineRule="atLeast"/>
    </w:pPr>
    <w:rPr>
      <w:sz w:val="22"/>
      <w:szCs w:val="22"/>
    </w:rPr>
  </w:style>
  <w:style w:type="paragraph" w:customStyle="1" w:styleId="indentation">
    <w:name w:val="indentation"/>
    <w:basedOn w:val="a3"/>
    <w:rsid w:val="00006CF5"/>
    <w:pPr>
      <w:spacing w:before="100" w:beforeAutospacing="1" w:after="100" w:afterAutospacing="1" w:line="360" w:lineRule="atLeast"/>
      <w:ind w:firstLine="345"/>
    </w:pPr>
  </w:style>
  <w:style w:type="paragraph" w:customStyle="1" w:styleId="loupe">
    <w:name w:val="loupe"/>
    <w:basedOn w:val="a3"/>
    <w:rsid w:val="00006CF5"/>
    <w:pPr>
      <w:spacing w:before="100" w:beforeAutospacing="1" w:after="100" w:afterAutospacing="1" w:line="360" w:lineRule="atLeast"/>
      <w:ind w:firstLine="345"/>
    </w:pPr>
  </w:style>
  <w:style w:type="paragraph" w:customStyle="1" w:styleId="general">
    <w:name w:val="general"/>
    <w:basedOn w:val="a3"/>
    <w:rsid w:val="00006CF5"/>
    <w:pPr>
      <w:spacing w:before="100" w:beforeAutospacing="1" w:after="100" w:afterAutospacing="1" w:line="360" w:lineRule="atLeast"/>
      <w:ind w:firstLine="345"/>
    </w:pPr>
  </w:style>
  <w:style w:type="paragraph" w:customStyle="1" w:styleId="accessibilite">
    <w:name w:val="accessibilite"/>
    <w:basedOn w:val="a3"/>
    <w:rsid w:val="00006CF5"/>
    <w:pPr>
      <w:spacing w:before="100" w:beforeAutospacing="1" w:after="100" w:afterAutospacing="1" w:line="360" w:lineRule="atLeast"/>
      <w:ind w:firstLine="345"/>
    </w:pPr>
  </w:style>
  <w:style w:type="paragraph" w:customStyle="1" w:styleId="etoile-or">
    <w:name w:val="etoile-or"/>
    <w:basedOn w:val="a3"/>
    <w:rsid w:val="00006CF5"/>
    <w:pPr>
      <w:spacing w:before="100" w:beforeAutospacing="1" w:after="100" w:afterAutospacing="1" w:line="360" w:lineRule="atLeast"/>
      <w:ind w:firstLine="345"/>
    </w:pPr>
  </w:style>
  <w:style w:type="paragraph" w:customStyle="1" w:styleId="etoile-argent">
    <w:name w:val="etoile-argent"/>
    <w:basedOn w:val="a3"/>
    <w:rsid w:val="00006CF5"/>
    <w:pPr>
      <w:spacing w:before="100" w:beforeAutospacing="1" w:after="100" w:afterAutospacing="1" w:line="360" w:lineRule="atLeast"/>
      <w:ind w:firstLine="345"/>
    </w:pPr>
  </w:style>
  <w:style w:type="paragraph" w:customStyle="1" w:styleId="categorie">
    <w:name w:val="categorie"/>
    <w:basedOn w:val="a3"/>
    <w:rsid w:val="00006CF5"/>
    <w:pPr>
      <w:spacing w:before="100" w:beforeAutospacing="1" w:after="100" w:afterAutospacing="1" w:line="360" w:lineRule="atLeast"/>
      <w:ind w:firstLine="345"/>
    </w:pPr>
  </w:style>
  <w:style w:type="paragraph" w:customStyle="1" w:styleId="recyclage">
    <w:name w:val="recyclage"/>
    <w:basedOn w:val="a3"/>
    <w:rsid w:val="00006CF5"/>
    <w:pPr>
      <w:spacing w:before="100" w:beforeAutospacing="1" w:after="100" w:afterAutospacing="1" w:line="360" w:lineRule="atLeast"/>
      <w:ind w:firstLine="345"/>
    </w:pPr>
  </w:style>
  <w:style w:type="paragraph" w:customStyle="1" w:styleId="archives">
    <w:name w:val="archives"/>
    <w:basedOn w:val="a3"/>
    <w:rsid w:val="00006CF5"/>
    <w:pPr>
      <w:spacing w:before="100" w:beforeAutospacing="1" w:after="100" w:afterAutospacing="1" w:line="360" w:lineRule="atLeast"/>
      <w:ind w:firstLine="345"/>
    </w:pPr>
  </w:style>
  <w:style w:type="paragraph" w:customStyle="1" w:styleId="conflit-edition">
    <w:name w:val="conflit-edition"/>
    <w:basedOn w:val="a3"/>
    <w:rsid w:val="00006CF5"/>
    <w:pPr>
      <w:spacing w:before="100" w:beforeAutospacing="1" w:after="100" w:afterAutospacing="1" w:line="360" w:lineRule="atLeast"/>
      <w:ind w:firstLine="345"/>
    </w:pPr>
  </w:style>
  <w:style w:type="paragraph" w:customStyle="1" w:styleId="sons">
    <w:name w:val="sons"/>
    <w:basedOn w:val="a3"/>
    <w:rsid w:val="00006CF5"/>
    <w:pPr>
      <w:spacing w:before="100" w:beforeAutospacing="1" w:after="100" w:afterAutospacing="1" w:line="360" w:lineRule="atLeast"/>
      <w:ind w:firstLine="345"/>
    </w:pPr>
  </w:style>
  <w:style w:type="paragraph" w:customStyle="1" w:styleId="videos">
    <w:name w:val="videos"/>
    <w:basedOn w:val="a3"/>
    <w:rsid w:val="00006CF5"/>
    <w:pPr>
      <w:spacing w:before="100" w:beforeAutospacing="1" w:after="100" w:afterAutospacing="1" w:line="360" w:lineRule="atLeast"/>
      <w:ind w:firstLine="345"/>
    </w:pPr>
  </w:style>
  <w:style w:type="paragraph" w:customStyle="1" w:styleId="incomplet">
    <w:name w:val="incomplet"/>
    <w:basedOn w:val="a3"/>
    <w:rsid w:val="00006CF5"/>
    <w:pPr>
      <w:spacing w:before="100" w:beforeAutospacing="1" w:after="100" w:afterAutospacing="1" w:line="360" w:lineRule="atLeast"/>
      <w:ind w:firstLine="345"/>
    </w:pPr>
  </w:style>
  <w:style w:type="paragraph" w:customStyle="1" w:styleId="sources">
    <w:name w:val="sources"/>
    <w:basedOn w:val="a3"/>
    <w:rsid w:val="00006CF5"/>
    <w:pPr>
      <w:spacing w:before="100" w:beforeAutospacing="1" w:after="100" w:afterAutospacing="1" w:line="360" w:lineRule="atLeast"/>
      <w:ind w:firstLine="345"/>
    </w:pPr>
  </w:style>
  <w:style w:type="paragraph" w:customStyle="1" w:styleId="important">
    <w:name w:val="important"/>
    <w:basedOn w:val="a3"/>
    <w:rsid w:val="00006CF5"/>
    <w:pPr>
      <w:spacing w:before="100" w:beforeAutospacing="1" w:after="100" w:afterAutospacing="1" w:line="360" w:lineRule="atLeast"/>
      <w:ind w:firstLine="345"/>
    </w:pPr>
  </w:style>
  <w:style w:type="paragraph" w:customStyle="1" w:styleId="en-travaux">
    <w:name w:val="en-travaux"/>
    <w:basedOn w:val="a3"/>
    <w:rsid w:val="00006CF5"/>
    <w:pPr>
      <w:spacing w:before="100" w:beforeAutospacing="1" w:after="100" w:afterAutospacing="1" w:line="360" w:lineRule="atLeast"/>
      <w:ind w:firstLine="345"/>
    </w:pPr>
  </w:style>
  <w:style w:type="paragraph" w:customStyle="1" w:styleId="incubator">
    <w:name w:val="incubator"/>
    <w:basedOn w:val="a3"/>
    <w:rsid w:val="00006CF5"/>
    <w:pPr>
      <w:spacing w:before="100" w:beforeAutospacing="1" w:after="100" w:afterAutospacing="1" w:line="360" w:lineRule="atLeast"/>
      <w:ind w:firstLine="345"/>
    </w:pPr>
  </w:style>
  <w:style w:type="paragraph" w:customStyle="1" w:styleId="extension">
    <w:name w:val="extension"/>
    <w:basedOn w:val="a3"/>
    <w:rsid w:val="00006CF5"/>
    <w:pPr>
      <w:spacing w:before="100" w:beforeAutospacing="1" w:after="100" w:afterAutospacing="1" w:line="360" w:lineRule="atLeast"/>
      <w:ind w:firstLine="345"/>
    </w:pPr>
  </w:style>
  <w:style w:type="paragraph" w:customStyle="1" w:styleId="wikispecies">
    <w:name w:val="wikispecies"/>
    <w:basedOn w:val="a3"/>
    <w:rsid w:val="00006CF5"/>
    <w:pPr>
      <w:spacing w:before="100" w:beforeAutospacing="1" w:after="100" w:afterAutospacing="1" w:line="360" w:lineRule="atLeast"/>
      <w:ind w:firstLine="345"/>
    </w:pPr>
  </w:style>
  <w:style w:type="paragraph" w:customStyle="1" w:styleId="metawiki">
    <w:name w:val="metawiki"/>
    <w:basedOn w:val="a3"/>
    <w:rsid w:val="00006CF5"/>
    <w:pPr>
      <w:spacing w:before="100" w:beforeAutospacing="1" w:after="100" w:afterAutospacing="1" w:line="360" w:lineRule="atLeast"/>
      <w:ind w:firstLine="345"/>
    </w:pPr>
  </w:style>
  <w:style w:type="paragraph" w:customStyle="1" w:styleId="wikiversity">
    <w:name w:val="wikiversity"/>
    <w:basedOn w:val="a3"/>
    <w:rsid w:val="00006CF5"/>
    <w:pPr>
      <w:spacing w:before="100" w:beforeAutospacing="1" w:after="100" w:afterAutospacing="1" w:line="360" w:lineRule="atLeast"/>
      <w:ind w:firstLine="345"/>
    </w:pPr>
  </w:style>
  <w:style w:type="paragraph" w:customStyle="1" w:styleId="wikipedia">
    <w:name w:val="wikipedia"/>
    <w:basedOn w:val="a3"/>
    <w:rsid w:val="00006CF5"/>
    <w:pPr>
      <w:spacing w:before="100" w:beforeAutospacing="1" w:after="100" w:afterAutospacing="1" w:line="360" w:lineRule="atLeast"/>
      <w:ind w:firstLine="345"/>
    </w:pPr>
  </w:style>
  <w:style w:type="paragraph" w:customStyle="1" w:styleId="wikibooks">
    <w:name w:val="wikibooks"/>
    <w:basedOn w:val="a3"/>
    <w:rsid w:val="00006CF5"/>
    <w:pPr>
      <w:spacing w:before="100" w:beforeAutospacing="1" w:after="100" w:afterAutospacing="1" w:line="360" w:lineRule="atLeast"/>
      <w:ind w:firstLine="345"/>
    </w:pPr>
  </w:style>
  <w:style w:type="paragraph" w:customStyle="1" w:styleId="wikinews">
    <w:name w:val="wikinews"/>
    <w:basedOn w:val="a3"/>
    <w:rsid w:val="00006CF5"/>
    <w:pPr>
      <w:spacing w:before="100" w:beforeAutospacing="1" w:after="100" w:afterAutospacing="1" w:line="360" w:lineRule="atLeast"/>
      <w:ind w:firstLine="345"/>
    </w:pPr>
  </w:style>
  <w:style w:type="paragraph" w:customStyle="1" w:styleId="wikiquote">
    <w:name w:val="wikiquote"/>
    <w:basedOn w:val="a3"/>
    <w:rsid w:val="00006CF5"/>
    <w:pPr>
      <w:spacing w:before="100" w:beforeAutospacing="1" w:after="100" w:afterAutospacing="1" w:line="360" w:lineRule="atLeast"/>
      <w:ind w:firstLine="345"/>
    </w:pPr>
  </w:style>
  <w:style w:type="paragraph" w:customStyle="1" w:styleId="wikisource">
    <w:name w:val="wikisource"/>
    <w:basedOn w:val="a3"/>
    <w:rsid w:val="00006CF5"/>
    <w:pPr>
      <w:spacing w:before="100" w:beforeAutospacing="1" w:after="100" w:afterAutospacing="1" w:line="360" w:lineRule="atLeast"/>
      <w:ind w:firstLine="345"/>
    </w:pPr>
  </w:style>
  <w:style w:type="paragraph" w:customStyle="1" w:styleId="commons">
    <w:name w:val="commons"/>
    <w:basedOn w:val="a3"/>
    <w:rsid w:val="00006CF5"/>
    <w:pPr>
      <w:spacing w:before="100" w:beforeAutospacing="1" w:after="100" w:afterAutospacing="1" w:line="360" w:lineRule="atLeast"/>
      <w:ind w:firstLine="345"/>
    </w:pPr>
  </w:style>
  <w:style w:type="paragraph" w:customStyle="1" w:styleId="wikimedia">
    <w:name w:val="wikimedia"/>
    <w:basedOn w:val="a3"/>
    <w:rsid w:val="00006CF5"/>
    <w:pPr>
      <w:spacing w:before="100" w:beforeAutospacing="1" w:after="100" w:afterAutospacing="1" w:line="360" w:lineRule="atLeast"/>
      <w:ind w:firstLine="345"/>
    </w:pPr>
  </w:style>
  <w:style w:type="paragraph" w:customStyle="1" w:styleId="wiktionary">
    <w:name w:val="wiktionary"/>
    <w:basedOn w:val="a3"/>
    <w:rsid w:val="00006CF5"/>
    <w:pPr>
      <w:spacing w:before="100" w:beforeAutospacing="1" w:after="100" w:afterAutospacing="1" w:line="360" w:lineRule="atLeast"/>
      <w:ind w:firstLine="345"/>
    </w:pPr>
  </w:style>
  <w:style w:type="paragraph" w:customStyle="1" w:styleId="wikidata">
    <w:name w:val="wikidata"/>
    <w:basedOn w:val="a3"/>
    <w:rsid w:val="00006CF5"/>
    <w:pPr>
      <w:spacing w:before="100" w:beforeAutospacing="1" w:after="100" w:afterAutospacing="1" w:line="360" w:lineRule="atLeast"/>
      <w:ind w:firstLine="345"/>
    </w:pPr>
  </w:style>
  <w:style w:type="paragraph" w:customStyle="1" w:styleId="wikivoyage">
    <w:name w:val="wikivoyage"/>
    <w:basedOn w:val="a3"/>
    <w:rsid w:val="00006CF5"/>
    <w:pPr>
      <w:spacing w:before="100" w:beforeAutospacing="1" w:after="100" w:afterAutospacing="1" w:line="360" w:lineRule="atLeast"/>
      <w:ind w:firstLine="345"/>
    </w:pPr>
  </w:style>
  <w:style w:type="paragraph" w:customStyle="1" w:styleId="grosse-icone">
    <w:name w:val="grosse-icone"/>
    <w:basedOn w:val="a3"/>
    <w:rsid w:val="00006CF5"/>
    <w:pPr>
      <w:spacing w:before="100" w:beforeAutospacing="1" w:after="100" w:afterAutospacing="1"/>
    </w:pPr>
  </w:style>
  <w:style w:type="paragraph" w:customStyle="1" w:styleId="alerte">
    <w:name w:val="alerte"/>
    <w:basedOn w:val="a3"/>
    <w:rsid w:val="00006CF5"/>
    <w:pPr>
      <w:shd w:val="clear" w:color="auto" w:fill="FFFFDD"/>
      <w:spacing w:before="100" w:beforeAutospacing="1" w:after="96"/>
    </w:pPr>
    <w:rPr>
      <w:i/>
      <w:iCs/>
    </w:rPr>
  </w:style>
  <w:style w:type="paragraph" w:customStyle="1" w:styleId="grave">
    <w:name w:val="grave"/>
    <w:basedOn w:val="a3"/>
    <w:rsid w:val="00006CF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006CF5"/>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006CF5"/>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006CF5"/>
    <w:pPr>
      <w:spacing w:before="100" w:beforeAutospacing="1" w:after="100" w:afterAutospacing="1"/>
      <w:ind w:left="360" w:right="360"/>
    </w:pPr>
  </w:style>
  <w:style w:type="paragraph" w:customStyle="1" w:styleId="bandeau-portail-icone">
    <w:name w:val="bandeau-portail-icone"/>
    <w:basedOn w:val="a3"/>
    <w:rsid w:val="00006CF5"/>
    <w:pPr>
      <w:spacing w:before="100" w:beforeAutospacing="1" w:after="100" w:afterAutospacing="1"/>
      <w:ind w:right="120"/>
    </w:pPr>
  </w:style>
  <w:style w:type="paragraph" w:customStyle="1" w:styleId="bandeau-portail-texte">
    <w:name w:val="bandeau-portail-texte"/>
    <w:basedOn w:val="a3"/>
    <w:rsid w:val="00006CF5"/>
    <w:pPr>
      <w:spacing w:before="100" w:beforeAutospacing="1" w:after="100" w:afterAutospacing="1"/>
    </w:pPr>
    <w:rPr>
      <w:b/>
      <w:bCs/>
    </w:rPr>
  </w:style>
  <w:style w:type="paragraph" w:customStyle="1" w:styleId="exemple">
    <w:name w:val="exemple"/>
    <w:basedOn w:val="a3"/>
    <w:rsid w:val="00006CF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006CF5"/>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006CF5"/>
    <w:pPr>
      <w:shd w:val="clear" w:color="auto" w:fill="A0A0FF"/>
    </w:pPr>
  </w:style>
  <w:style w:type="paragraph" w:customStyle="1" w:styleId="avancetexte">
    <w:name w:val="avance_texte"/>
    <w:basedOn w:val="a3"/>
    <w:rsid w:val="00006CF5"/>
    <w:pPr>
      <w:spacing w:line="240" w:lineRule="atLeast"/>
      <w:jc w:val="center"/>
    </w:pPr>
    <w:rPr>
      <w:sz w:val="21"/>
      <w:szCs w:val="21"/>
    </w:rPr>
  </w:style>
  <w:style w:type="paragraph" w:customStyle="1" w:styleId="mw-lag-warn-normal">
    <w:name w:val="mw-lag-warn-normal"/>
    <w:basedOn w:val="a3"/>
    <w:rsid w:val="00006CF5"/>
    <w:pPr>
      <w:spacing w:before="100" w:beforeAutospacing="1" w:after="100" w:afterAutospacing="1"/>
    </w:pPr>
    <w:rPr>
      <w:vanish/>
    </w:rPr>
  </w:style>
  <w:style w:type="paragraph" w:customStyle="1" w:styleId="mw-alerte">
    <w:name w:val="mw-alerte"/>
    <w:basedOn w:val="a3"/>
    <w:rsid w:val="00006CF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006CF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006CF5"/>
    <w:pPr>
      <w:spacing w:before="100" w:beforeAutospacing="1" w:after="100" w:afterAutospacing="1"/>
    </w:pPr>
    <w:rPr>
      <w:sz w:val="22"/>
      <w:szCs w:val="22"/>
    </w:rPr>
  </w:style>
  <w:style w:type="paragraph" w:customStyle="1" w:styleId="navtoggle">
    <w:name w:val="navtoggle"/>
    <w:basedOn w:val="a3"/>
    <w:rsid w:val="00006CF5"/>
    <w:pPr>
      <w:spacing w:before="100" w:beforeAutospacing="1" w:after="100" w:afterAutospacing="1"/>
    </w:pPr>
    <w:rPr>
      <w:sz w:val="22"/>
      <w:szCs w:val="22"/>
    </w:rPr>
  </w:style>
  <w:style w:type="paragraph" w:customStyle="1" w:styleId="alternance">
    <w:name w:val="alternance"/>
    <w:basedOn w:val="a3"/>
    <w:rsid w:val="00006CF5"/>
    <w:pPr>
      <w:spacing w:before="100" w:beforeAutospacing="1" w:after="100" w:afterAutospacing="1"/>
    </w:pPr>
  </w:style>
  <w:style w:type="paragraph" w:customStyle="1" w:styleId="alternance2">
    <w:name w:val="alternance2"/>
    <w:basedOn w:val="a3"/>
    <w:rsid w:val="00006CF5"/>
    <w:pPr>
      <w:spacing w:before="100" w:beforeAutospacing="1" w:after="100" w:afterAutospacing="1"/>
    </w:pPr>
  </w:style>
  <w:style w:type="paragraph" w:customStyle="1" w:styleId="infobox">
    <w:name w:val="infobox"/>
    <w:basedOn w:val="a3"/>
    <w:rsid w:val="00006CF5"/>
    <w:pPr>
      <w:shd w:val="clear" w:color="auto" w:fill="EEEEEE"/>
      <w:spacing w:after="120"/>
      <w:ind w:left="240"/>
    </w:pPr>
    <w:rPr>
      <w:color w:val="000000"/>
      <w:sz w:val="23"/>
      <w:szCs w:val="23"/>
    </w:rPr>
  </w:style>
  <w:style w:type="paragraph" w:customStyle="1" w:styleId="globegris">
    <w:name w:val="globegris"/>
    <w:basedOn w:val="a3"/>
    <w:rsid w:val="00006CF5"/>
    <w:pPr>
      <w:spacing w:before="100" w:beforeAutospacing="1" w:after="100" w:afterAutospacing="1"/>
    </w:pPr>
  </w:style>
  <w:style w:type="paragraph" w:customStyle="1" w:styleId="assistant">
    <w:name w:val="assistant"/>
    <w:basedOn w:val="a3"/>
    <w:rsid w:val="00006CF5"/>
    <w:pPr>
      <w:spacing w:before="100" w:beforeAutospacing="1" w:after="100" w:afterAutospacing="1"/>
    </w:pPr>
  </w:style>
  <w:style w:type="paragraph" w:customStyle="1" w:styleId="headergris">
    <w:name w:val="headergris"/>
    <w:basedOn w:val="a3"/>
    <w:rsid w:val="00006CF5"/>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006CF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006CF5"/>
    <w:pPr>
      <w:spacing w:before="100" w:beforeAutospacing="1" w:after="100" w:afterAutospacing="1"/>
      <w:ind w:right="120"/>
      <w:jc w:val="right"/>
    </w:pPr>
    <w:rPr>
      <w:sz w:val="15"/>
      <w:szCs w:val="15"/>
    </w:rPr>
  </w:style>
  <w:style w:type="paragraph" w:customStyle="1" w:styleId="geo-default">
    <w:name w:val="geo-default"/>
    <w:basedOn w:val="a3"/>
    <w:rsid w:val="00006CF5"/>
    <w:pPr>
      <w:spacing w:before="100" w:beforeAutospacing="1" w:after="100" w:afterAutospacing="1"/>
    </w:pPr>
  </w:style>
  <w:style w:type="paragraph" w:customStyle="1" w:styleId="geo-nondefault">
    <w:name w:val="geo-nondefault"/>
    <w:basedOn w:val="a3"/>
    <w:rsid w:val="00006CF5"/>
    <w:pPr>
      <w:spacing w:before="100" w:beforeAutospacing="1" w:after="100" w:afterAutospacing="1"/>
    </w:pPr>
    <w:rPr>
      <w:vanish/>
    </w:rPr>
  </w:style>
  <w:style w:type="paragraph" w:customStyle="1" w:styleId="geo-dms">
    <w:name w:val="geo-dms"/>
    <w:basedOn w:val="a3"/>
    <w:rsid w:val="00006CF5"/>
    <w:pPr>
      <w:spacing w:before="100" w:beforeAutospacing="1" w:after="100" w:afterAutospacing="1"/>
    </w:pPr>
  </w:style>
  <w:style w:type="paragraph" w:customStyle="1" w:styleId="geo-dec">
    <w:name w:val="geo-dec"/>
    <w:basedOn w:val="a3"/>
    <w:rsid w:val="00006CF5"/>
    <w:pPr>
      <w:spacing w:before="100" w:beforeAutospacing="1" w:after="100" w:afterAutospacing="1"/>
    </w:pPr>
  </w:style>
  <w:style w:type="paragraph" w:customStyle="1" w:styleId="geo-multi-punct">
    <w:name w:val="geo-multi-punct"/>
    <w:basedOn w:val="a3"/>
    <w:rsid w:val="00006CF5"/>
    <w:pPr>
      <w:spacing w:before="100" w:beforeAutospacing="1" w:after="100" w:afterAutospacing="1"/>
    </w:pPr>
    <w:rPr>
      <w:vanish/>
    </w:rPr>
  </w:style>
  <w:style w:type="paragraph" w:customStyle="1" w:styleId="infoboxv2">
    <w:name w:val="infobox_v2"/>
    <w:basedOn w:val="a3"/>
    <w:rsid w:val="00006CF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006CF5"/>
    <w:pPr>
      <w:spacing w:before="100" w:beforeAutospacing="1" w:after="100" w:afterAutospacing="1"/>
    </w:pPr>
  </w:style>
  <w:style w:type="paragraph" w:customStyle="1" w:styleId="degrade">
    <w:name w:val="degrade"/>
    <w:basedOn w:val="a3"/>
    <w:rsid w:val="00006CF5"/>
    <w:pPr>
      <w:spacing w:before="100" w:beforeAutospacing="1" w:after="100" w:afterAutospacing="1"/>
    </w:pPr>
  </w:style>
  <w:style w:type="paragraph" w:customStyle="1" w:styleId="degraderev">
    <w:name w:val="degrade_rev"/>
    <w:basedOn w:val="a3"/>
    <w:rsid w:val="00006CF5"/>
    <w:pPr>
      <w:spacing w:before="100" w:beforeAutospacing="1" w:after="100" w:afterAutospacing="1"/>
    </w:pPr>
  </w:style>
  <w:style w:type="paragraph" w:customStyle="1" w:styleId="ombre">
    <w:name w:val="ombre"/>
    <w:basedOn w:val="a3"/>
    <w:rsid w:val="00006CF5"/>
    <w:pPr>
      <w:spacing w:before="100" w:beforeAutospacing="1" w:after="100" w:afterAutospacing="1"/>
    </w:pPr>
  </w:style>
  <w:style w:type="paragraph" w:customStyle="1" w:styleId="ombrepale">
    <w:name w:val="ombre_pale"/>
    <w:basedOn w:val="a3"/>
    <w:rsid w:val="00006CF5"/>
    <w:pPr>
      <w:spacing w:before="100" w:beforeAutospacing="1" w:after="100" w:afterAutospacing="1"/>
    </w:pPr>
  </w:style>
  <w:style w:type="paragraph" w:customStyle="1" w:styleId="ombrebl">
    <w:name w:val="ombre_bl"/>
    <w:basedOn w:val="a3"/>
    <w:rsid w:val="00006CF5"/>
    <w:pPr>
      <w:spacing w:before="100" w:beforeAutospacing="1" w:after="100" w:afterAutospacing="1"/>
    </w:pPr>
  </w:style>
  <w:style w:type="paragraph" w:customStyle="1" w:styleId="ombreblpale">
    <w:name w:val="ombre_blpale"/>
    <w:basedOn w:val="a3"/>
    <w:rsid w:val="00006CF5"/>
    <w:pPr>
      <w:spacing w:before="100" w:beforeAutospacing="1" w:after="100" w:afterAutospacing="1"/>
    </w:pPr>
  </w:style>
  <w:style w:type="paragraph" w:customStyle="1" w:styleId="ombrerg">
    <w:name w:val="ombre_rg"/>
    <w:basedOn w:val="a3"/>
    <w:rsid w:val="00006CF5"/>
    <w:pPr>
      <w:spacing w:before="100" w:beforeAutospacing="1" w:after="100" w:afterAutospacing="1"/>
    </w:pPr>
  </w:style>
  <w:style w:type="paragraph" w:customStyle="1" w:styleId="ombrergpale">
    <w:name w:val="ombre_rgpale"/>
    <w:basedOn w:val="a3"/>
    <w:rsid w:val="00006CF5"/>
    <w:pPr>
      <w:spacing w:before="100" w:beforeAutospacing="1" w:after="100" w:afterAutospacing="1"/>
    </w:pPr>
  </w:style>
  <w:style w:type="paragraph" w:customStyle="1" w:styleId="hidden">
    <w:name w:val="hidden"/>
    <w:basedOn w:val="a3"/>
    <w:rsid w:val="00006CF5"/>
    <w:pPr>
      <w:spacing w:before="100" w:beforeAutospacing="1" w:after="100" w:afterAutospacing="1"/>
    </w:pPr>
  </w:style>
  <w:style w:type="paragraph" w:customStyle="1" w:styleId="cinema-bandeau">
    <w:name w:val="cinema-bandeau"/>
    <w:basedOn w:val="a3"/>
    <w:rsid w:val="00006CF5"/>
    <w:pPr>
      <w:spacing w:before="100" w:beforeAutospacing="1" w:after="100" w:afterAutospacing="1"/>
    </w:pPr>
  </w:style>
  <w:style w:type="paragraph" w:customStyle="1" w:styleId="mw-textarea-protected">
    <w:name w:val="mw-textarea-protected"/>
    <w:basedOn w:val="a3"/>
    <w:rsid w:val="00006CF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006CF5"/>
    <w:pPr>
      <w:spacing w:before="100" w:beforeAutospacing="1" w:after="100" w:afterAutospacing="1"/>
    </w:pPr>
  </w:style>
  <w:style w:type="paragraph" w:customStyle="1" w:styleId="wikimagtitre">
    <w:name w:val="wikimag_titre"/>
    <w:basedOn w:val="a3"/>
    <w:rsid w:val="00006CF5"/>
    <w:pPr>
      <w:spacing w:before="100" w:beforeAutospacing="1" w:after="100" w:afterAutospacing="1"/>
    </w:pPr>
  </w:style>
  <w:style w:type="paragraph" w:customStyle="1" w:styleId="ui-button-large">
    <w:name w:val="ui-button-large"/>
    <w:basedOn w:val="a3"/>
    <w:rsid w:val="00006CF5"/>
    <w:pPr>
      <w:spacing w:before="100" w:beforeAutospacing="1" w:after="100" w:afterAutospacing="1"/>
    </w:pPr>
  </w:style>
  <w:style w:type="paragraph" w:customStyle="1" w:styleId="fr-collapsible-content">
    <w:name w:val="fr-collapsible-content"/>
    <w:basedOn w:val="a3"/>
    <w:rsid w:val="00006CF5"/>
    <w:pPr>
      <w:spacing w:before="100" w:beforeAutospacing="1" w:after="100" w:afterAutospacing="1"/>
    </w:pPr>
  </w:style>
  <w:style w:type="paragraph" w:customStyle="1" w:styleId="navboxnewtitle">
    <w:name w:val="navboxnew_title"/>
    <w:basedOn w:val="a3"/>
    <w:rsid w:val="00006CF5"/>
    <w:pPr>
      <w:spacing w:before="100" w:beforeAutospacing="1" w:after="100" w:afterAutospacing="1"/>
    </w:pPr>
  </w:style>
  <w:style w:type="paragraph" w:customStyle="1" w:styleId="navboxnewtitlesub">
    <w:name w:val="navboxnew_titlesub"/>
    <w:basedOn w:val="a3"/>
    <w:rsid w:val="00006CF5"/>
    <w:pPr>
      <w:spacing w:before="100" w:beforeAutospacing="1" w:after="100" w:afterAutospacing="1"/>
    </w:pPr>
  </w:style>
  <w:style w:type="paragraph" w:customStyle="1" w:styleId="navboxnewcell">
    <w:name w:val="navboxnew_cell"/>
    <w:basedOn w:val="a3"/>
    <w:rsid w:val="00006CF5"/>
    <w:pPr>
      <w:spacing w:before="100" w:beforeAutospacing="1" w:after="100" w:afterAutospacing="1"/>
    </w:pPr>
  </w:style>
  <w:style w:type="paragraph" w:customStyle="1" w:styleId="navboxnewth">
    <w:name w:val="navboxnew_th"/>
    <w:basedOn w:val="a3"/>
    <w:rsid w:val="00006CF5"/>
    <w:pPr>
      <w:spacing w:before="100" w:beforeAutospacing="1" w:after="100" w:afterAutospacing="1"/>
    </w:pPr>
  </w:style>
  <w:style w:type="paragraph" w:customStyle="1" w:styleId="impair">
    <w:name w:val="impair"/>
    <w:basedOn w:val="a3"/>
    <w:rsid w:val="00006CF5"/>
    <w:pPr>
      <w:spacing w:before="100" w:beforeAutospacing="1" w:after="100" w:afterAutospacing="1"/>
    </w:pPr>
  </w:style>
  <w:style w:type="paragraph" w:customStyle="1" w:styleId="pair">
    <w:name w:val="pair"/>
    <w:basedOn w:val="a3"/>
    <w:rsid w:val="00006CF5"/>
    <w:pPr>
      <w:spacing w:before="100" w:beforeAutospacing="1" w:after="100" w:afterAutospacing="1"/>
    </w:pPr>
  </w:style>
  <w:style w:type="paragraph" w:customStyle="1" w:styleId="navboxnewbanner">
    <w:name w:val="navboxnew_banner"/>
    <w:basedOn w:val="a3"/>
    <w:rsid w:val="00006CF5"/>
    <w:pPr>
      <w:spacing w:before="100" w:beforeAutospacing="1" w:after="100" w:afterAutospacing="1"/>
    </w:pPr>
  </w:style>
  <w:style w:type="paragraph" w:customStyle="1" w:styleId="navboxnewimage">
    <w:name w:val="navboxnew_image"/>
    <w:basedOn w:val="a3"/>
    <w:rsid w:val="00006CF5"/>
    <w:pPr>
      <w:spacing w:before="100" w:beforeAutospacing="1" w:after="100" w:afterAutospacing="1"/>
    </w:pPr>
  </w:style>
  <w:style w:type="paragraph" w:customStyle="1" w:styleId="navboxnewrow">
    <w:name w:val="navboxnew_row"/>
    <w:basedOn w:val="a3"/>
    <w:rsid w:val="00006CF5"/>
    <w:pPr>
      <w:spacing w:before="100" w:beforeAutospacing="1" w:after="100" w:afterAutospacing="1"/>
    </w:pPr>
  </w:style>
  <w:style w:type="paragraph" w:customStyle="1" w:styleId="navboxnewie">
    <w:name w:val="navboxnew_ie"/>
    <w:basedOn w:val="a3"/>
    <w:rsid w:val="00006CF5"/>
    <w:pPr>
      <w:spacing w:before="100" w:beforeAutospacing="1" w:after="100" w:afterAutospacing="1"/>
    </w:pPr>
  </w:style>
  <w:style w:type="paragraph" w:customStyle="1" w:styleId="navboxnewinline">
    <w:name w:val="navboxnew_inline"/>
    <w:basedOn w:val="a3"/>
    <w:rsid w:val="00006CF5"/>
    <w:pPr>
      <w:spacing w:before="100" w:beforeAutospacing="1" w:after="100" w:afterAutospacing="1"/>
    </w:pPr>
  </w:style>
  <w:style w:type="paragraph" w:customStyle="1" w:styleId="ui-button-text">
    <w:name w:val="ui-button-text"/>
    <w:basedOn w:val="a3"/>
    <w:rsid w:val="00006CF5"/>
    <w:pPr>
      <w:spacing w:before="100" w:beforeAutospacing="1" w:after="100" w:afterAutospacing="1"/>
    </w:pPr>
  </w:style>
  <w:style w:type="paragraph" w:customStyle="1" w:styleId="ui-dialog-titlebar">
    <w:name w:val="ui-dialog-titlebar"/>
    <w:basedOn w:val="a3"/>
    <w:rsid w:val="00006CF5"/>
    <w:pPr>
      <w:spacing w:before="100" w:beforeAutospacing="1" w:after="100" w:afterAutospacing="1"/>
    </w:pPr>
  </w:style>
  <w:style w:type="paragraph" w:customStyle="1" w:styleId="ui-dialog-title">
    <w:name w:val="ui-dialog-title"/>
    <w:basedOn w:val="a3"/>
    <w:rsid w:val="00006CF5"/>
    <w:pPr>
      <w:spacing w:before="100" w:beforeAutospacing="1" w:after="100" w:afterAutospacing="1"/>
    </w:pPr>
  </w:style>
  <w:style w:type="paragraph" w:customStyle="1" w:styleId="ui-dialog-titlebar-close">
    <w:name w:val="ui-dialog-titlebar-close"/>
    <w:basedOn w:val="a3"/>
    <w:rsid w:val="00006CF5"/>
    <w:pPr>
      <w:spacing w:before="100" w:beforeAutospacing="1" w:after="100" w:afterAutospacing="1"/>
    </w:pPr>
  </w:style>
  <w:style w:type="paragraph" w:customStyle="1" w:styleId="ui-dialog-content">
    <w:name w:val="ui-dialog-content"/>
    <w:basedOn w:val="a3"/>
    <w:rsid w:val="00006CF5"/>
    <w:pPr>
      <w:spacing w:before="100" w:beforeAutospacing="1" w:after="100" w:afterAutospacing="1"/>
    </w:pPr>
  </w:style>
  <w:style w:type="paragraph" w:customStyle="1" w:styleId="ui-dialog-buttonpane">
    <w:name w:val="ui-dialog-buttonpane"/>
    <w:basedOn w:val="a3"/>
    <w:rsid w:val="00006CF5"/>
    <w:pPr>
      <w:spacing w:before="100" w:beforeAutospacing="1" w:after="100" w:afterAutospacing="1"/>
    </w:pPr>
  </w:style>
  <w:style w:type="paragraph" w:customStyle="1" w:styleId="fr-collapsible-toggle-keyboard">
    <w:name w:val="fr-collapsible-toggle-keyboard"/>
    <w:basedOn w:val="a3"/>
    <w:rsid w:val="00006CF5"/>
    <w:pPr>
      <w:spacing w:before="100" w:beforeAutospacing="1" w:after="100" w:afterAutospacing="1"/>
    </w:pPr>
  </w:style>
  <w:style w:type="paragraph" w:customStyle="1" w:styleId="navboxnewlast">
    <w:name w:val="navboxnew_last"/>
    <w:basedOn w:val="a3"/>
    <w:rsid w:val="00006CF5"/>
    <w:pPr>
      <w:spacing w:before="100" w:beforeAutospacing="1" w:after="100" w:afterAutospacing="1"/>
    </w:pPr>
  </w:style>
  <w:style w:type="paragraph" w:customStyle="1" w:styleId="special-label">
    <w:name w:val="special-label"/>
    <w:basedOn w:val="a3"/>
    <w:rsid w:val="00006CF5"/>
    <w:pPr>
      <w:spacing w:before="100" w:beforeAutospacing="1" w:after="100" w:afterAutospacing="1"/>
    </w:pPr>
  </w:style>
  <w:style w:type="paragraph" w:customStyle="1" w:styleId="special-query">
    <w:name w:val="special-query"/>
    <w:basedOn w:val="a3"/>
    <w:rsid w:val="00006CF5"/>
    <w:pPr>
      <w:spacing w:before="100" w:beforeAutospacing="1" w:after="100" w:afterAutospacing="1"/>
    </w:pPr>
  </w:style>
  <w:style w:type="paragraph" w:customStyle="1" w:styleId="special-hover">
    <w:name w:val="special-hover"/>
    <w:basedOn w:val="a3"/>
    <w:rsid w:val="00006CF5"/>
    <w:pPr>
      <w:spacing w:before="100" w:beforeAutospacing="1" w:after="100" w:afterAutospacing="1"/>
    </w:pPr>
  </w:style>
  <w:style w:type="paragraph" w:customStyle="1" w:styleId="mw-specialpage-summary">
    <w:name w:val="mw-specialpage-summary"/>
    <w:basedOn w:val="a3"/>
    <w:rsid w:val="00006CF5"/>
    <w:pPr>
      <w:spacing w:before="100" w:beforeAutospacing="1" w:after="100" w:afterAutospacing="1"/>
    </w:pPr>
  </w:style>
  <w:style w:type="paragraph" w:customStyle="1" w:styleId="legendlike">
    <w:name w:val="legendlike"/>
    <w:basedOn w:val="a3"/>
    <w:rsid w:val="00006CF5"/>
    <w:pPr>
      <w:spacing w:before="100" w:beforeAutospacing="1" w:after="100" w:afterAutospacing="1"/>
    </w:pPr>
  </w:style>
  <w:style w:type="paragraph" w:customStyle="1" w:styleId="legendtextlike">
    <w:name w:val="legendtextlike"/>
    <w:basedOn w:val="a3"/>
    <w:rsid w:val="00006CF5"/>
    <w:pPr>
      <w:spacing w:before="100" w:beforeAutospacing="1" w:after="100" w:afterAutospacing="1"/>
    </w:pPr>
  </w:style>
  <w:style w:type="paragraph" w:customStyle="1" w:styleId="scrollbar">
    <w:name w:val="scrollbar"/>
    <w:basedOn w:val="a3"/>
    <w:rsid w:val="00006CF5"/>
    <w:pPr>
      <w:spacing w:before="100" w:beforeAutospacing="1" w:after="100" w:afterAutospacing="1"/>
    </w:pPr>
  </w:style>
  <w:style w:type="paragraph" w:customStyle="1" w:styleId="scrollbarcontainer">
    <w:name w:val="scrollbarcontainer"/>
    <w:basedOn w:val="a3"/>
    <w:rsid w:val="00006CF5"/>
    <w:pPr>
      <w:spacing w:before="100" w:beforeAutospacing="1" w:after="100" w:afterAutospacing="1"/>
    </w:pPr>
  </w:style>
  <w:style w:type="paragraph" w:customStyle="1" w:styleId="magnify">
    <w:name w:val="magnify"/>
    <w:basedOn w:val="a3"/>
    <w:rsid w:val="00006CF5"/>
    <w:pPr>
      <w:spacing w:before="100" w:beforeAutospacing="1" w:after="100" w:afterAutospacing="1"/>
    </w:pPr>
  </w:style>
  <w:style w:type="paragraph" w:customStyle="1" w:styleId="infoboximage">
    <w:name w:val="infoboximage"/>
    <w:basedOn w:val="a3"/>
    <w:rsid w:val="00006CF5"/>
    <w:pPr>
      <w:spacing w:before="100" w:beforeAutospacing="1" w:after="100" w:afterAutospacing="1"/>
    </w:pPr>
  </w:style>
  <w:style w:type="paragraph" w:customStyle="1" w:styleId="infoboxsoustitre">
    <w:name w:val="infoboxsoustitre"/>
    <w:basedOn w:val="a3"/>
    <w:rsid w:val="00006CF5"/>
    <w:pPr>
      <w:spacing w:before="100" w:beforeAutospacing="1" w:after="100" w:afterAutospacing="1"/>
    </w:pPr>
  </w:style>
  <w:style w:type="paragraph" w:customStyle="1" w:styleId="latitude">
    <w:name w:val="latitude"/>
    <w:basedOn w:val="a3"/>
    <w:rsid w:val="00006CF5"/>
    <w:pPr>
      <w:spacing w:before="100" w:beforeAutospacing="1" w:after="100" w:afterAutospacing="1"/>
    </w:pPr>
  </w:style>
  <w:style w:type="paragraph" w:customStyle="1" w:styleId="entete">
    <w:name w:val="entete"/>
    <w:basedOn w:val="a3"/>
    <w:rsid w:val="00006CF5"/>
    <w:pPr>
      <w:spacing w:before="100" w:beforeAutospacing="1" w:after="100" w:afterAutospacing="1"/>
    </w:pPr>
  </w:style>
  <w:style w:type="paragraph" w:customStyle="1" w:styleId="media">
    <w:name w:val="media"/>
    <w:basedOn w:val="a3"/>
    <w:rsid w:val="00006CF5"/>
    <w:pPr>
      <w:spacing w:before="100" w:beforeAutospacing="1" w:after="100" w:afterAutospacing="1"/>
    </w:pPr>
  </w:style>
  <w:style w:type="paragraph" w:customStyle="1" w:styleId="thumbimage">
    <w:name w:val="thumbimage"/>
    <w:basedOn w:val="a3"/>
    <w:rsid w:val="00006CF5"/>
    <w:pPr>
      <w:spacing w:before="100" w:beforeAutospacing="1" w:after="100" w:afterAutospacing="1"/>
    </w:pPr>
  </w:style>
  <w:style w:type="paragraph" w:customStyle="1" w:styleId="thumbinner">
    <w:name w:val="thumbinner"/>
    <w:basedOn w:val="a3"/>
    <w:rsid w:val="00006CF5"/>
    <w:pPr>
      <w:spacing w:before="100" w:beforeAutospacing="1" w:after="100" w:afterAutospacing="1"/>
    </w:pPr>
  </w:style>
  <w:style w:type="paragraph" w:customStyle="1" w:styleId="thumb">
    <w:name w:val="thumb"/>
    <w:basedOn w:val="a3"/>
    <w:rsid w:val="00006CF5"/>
    <w:pPr>
      <w:spacing w:before="100" w:beforeAutospacing="1" w:after="100" w:afterAutospacing="1"/>
    </w:pPr>
  </w:style>
  <w:style w:type="paragraph" w:customStyle="1" w:styleId="thumbcaption">
    <w:name w:val="thumbcaption"/>
    <w:basedOn w:val="a3"/>
    <w:rsid w:val="00006CF5"/>
    <w:pPr>
      <w:spacing w:before="100" w:beforeAutospacing="1" w:after="100" w:afterAutospacing="1"/>
    </w:pPr>
  </w:style>
  <w:style w:type="paragraph" w:customStyle="1" w:styleId="legend">
    <w:name w:val="legend"/>
    <w:basedOn w:val="a3"/>
    <w:rsid w:val="00006CF5"/>
    <w:pPr>
      <w:spacing w:before="100" w:beforeAutospacing="1" w:after="100" w:afterAutospacing="1"/>
    </w:pPr>
  </w:style>
  <w:style w:type="paragraph" w:customStyle="1" w:styleId="image2">
    <w:name w:val="image2"/>
    <w:basedOn w:val="a3"/>
    <w:rsid w:val="00006CF5"/>
    <w:pPr>
      <w:spacing w:before="100" w:beforeAutospacing="1" w:after="100" w:afterAutospacing="1"/>
    </w:pPr>
  </w:style>
  <w:style w:type="paragraph" w:customStyle="1" w:styleId="hr">
    <w:name w:val="hr"/>
    <w:basedOn w:val="a3"/>
    <w:rsid w:val="00006CF5"/>
    <w:pPr>
      <w:spacing w:before="100" w:beforeAutospacing="1" w:after="100" w:afterAutospacing="1"/>
    </w:pPr>
  </w:style>
  <w:style w:type="paragraph" w:customStyle="1" w:styleId="navbar">
    <w:name w:val="navbar"/>
    <w:basedOn w:val="a3"/>
    <w:rsid w:val="00006CF5"/>
    <w:pPr>
      <w:spacing w:before="100" w:beforeAutospacing="1" w:after="100" w:afterAutospacing="1"/>
    </w:pPr>
  </w:style>
  <w:style w:type="paragraph" w:customStyle="1" w:styleId="prevbloc">
    <w:name w:val="prev_bloc"/>
    <w:basedOn w:val="a3"/>
    <w:rsid w:val="00006CF5"/>
    <w:pPr>
      <w:spacing w:before="100" w:beforeAutospacing="1" w:after="100" w:afterAutospacing="1"/>
    </w:pPr>
  </w:style>
  <w:style w:type="paragraph" w:customStyle="1" w:styleId="nextbloc">
    <w:name w:val="next_bloc"/>
    <w:basedOn w:val="a3"/>
    <w:rsid w:val="00006CF5"/>
    <w:pPr>
      <w:spacing w:before="100" w:beforeAutospacing="1" w:after="100" w:afterAutospacing="1"/>
    </w:pPr>
  </w:style>
  <w:style w:type="paragraph" w:customStyle="1" w:styleId="imgtoogle">
    <w:name w:val="img_toogle"/>
    <w:basedOn w:val="a3"/>
    <w:rsid w:val="00006CF5"/>
    <w:pPr>
      <w:spacing w:before="100" w:beforeAutospacing="1" w:after="100" w:afterAutospacing="1"/>
    </w:pPr>
  </w:style>
  <w:style w:type="paragraph" w:customStyle="1" w:styleId="atoogle">
    <w:name w:val="a_toogle"/>
    <w:basedOn w:val="a3"/>
    <w:rsid w:val="00006CF5"/>
    <w:pPr>
      <w:spacing w:before="100" w:beforeAutospacing="1" w:after="100" w:afterAutospacing="1"/>
    </w:pPr>
  </w:style>
  <w:style w:type="paragraph" w:customStyle="1" w:styleId="geopoint">
    <w:name w:val="geopoint"/>
    <w:basedOn w:val="a3"/>
    <w:rsid w:val="00006CF5"/>
    <w:pPr>
      <w:spacing w:before="100" w:beforeAutospacing="1" w:after="100" w:afterAutospacing="1"/>
    </w:pPr>
  </w:style>
  <w:style w:type="paragraph" w:customStyle="1" w:styleId="titre">
    <w:name w:val="titre"/>
    <w:basedOn w:val="a3"/>
    <w:rsid w:val="00006CF5"/>
    <w:pPr>
      <w:spacing w:before="100" w:beforeAutospacing="1" w:after="100" w:afterAutospacing="1"/>
    </w:pPr>
  </w:style>
  <w:style w:type="paragraph" w:customStyle="1" w:styleId="ui-icon-closethick">
    <w:name w:val="ui-icon-closethick"/>
    <w:basedOn w:val="a3"/>
    <w:rsid w:val="00006CF5"/>
    <w:pPr>
      <w:spacing w:before="100" w:beforeAutospacing="1" w:after="100" w:afterAutospacing="1"/>
    </w:pPr>
  </w:style>
  <w:style w:type="paragraph" w:customStyle="1" w:styleId="taxoboxclassification">
    <w:name w:val="taxobox_classification"/>
    <w:basedOn w:val="a3"/>
    <w:rsid w:val="00006CF5"/>
    <w:pPr>
      <w:spacing w:before="100" w:beforeAutospacing="1" w:after="100" w:afterAutospacing="1"/>
    </w:pPr>
  </w:style>
  <w:style w:type="paragraph" w:customStyle="1" w:styleId="rnormal">
    <w:name w:val="rnormal"/>
    <w:basedOn w:val="a3"/>
    <w:rsid w:val="00006CF5"/>
    <w:pPr>
      <w:spacing w:before="100" w:beforeAutospacing="1" w:after="100" w:afterAutospacing="1"/>
    </w:pPr>
  </w:style>
  <w:style w:type="paragraph" w:customStyle="1" w:styleId="alert-text">
    <w:name w:val="alert-text"/>
    <w:basedOn w:val="a3"/>
    <w:rsid w:val="00006CF5"/>
    <w:pPr>
      <w:spacing w:before="100" w:beforeAutospacing="1" w:after="100" w:afterAutospacing="1"/>
    </w:pPr>
    <w:rPr>
      <w:color w:val="000000"/>
    </w:rPr>
  </w:style>
  <w:style w:type="paragraph" w:customStyle="1" w:styleId="regardsactu">
    <w:name w:val="regards_actu"/>
    <w:basedOn w:val="a3"/>
    <w:rsid w:val="00006CF5"/>
    <w:pPr>
      <w:spacing w:before="100" w:beforeAutospacing="1" w:after="100" w:afterAutospacing="1"/>
    </w:pPr>
  </w:style>
  <w:style w:type="paragraph" w:customStyle="1" w:styleId="mw-geshi">
    <w:name w:val="mw-geshi"/>
    <w:basedOn w:val="a3"/>
    <w:rsid w:val="00006CF5"/>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006CF5"/>
    <w:pPr>
      <w:spacing w:before="100" w:beforeAutospacing="1" w:after="100" w:afterAutospacing="1"/>
    </w:pPr>
    <w:rPr>
      <w:sz w:val="22"/>
      <w:szCs w:val="22"/>
    </w:rPr>
  </w:style>
  <w:style w:type="paragraph" w:customStyle="1" w:styleId="fr-collapsible-toggle1">
    <w:name w:val="fr-collapsible-toggle1"/>
    <w:basedOn w:val="a3"/>
    <w:rsid w:val="00006CF5"/>
    <w:pPr>
      <w:spacing w:before="100" w:beforeAutospacing="1" w:after="100" w:afterAutospacing="1"/>
    </w:pPr>
    <w:rPr>
      <w:sz w:val="22"/>
      <w:szCs w:val="22"/>
    </w:rPr>
  </w:style>
  <w:style w:type="paragraph" w:customStyle="1" w:styleId="fr-collapsible-toggle2">
    <w:name w:val="fr-collapsible-toggle2"/>
    <w:basedOn w:val="a3"/>
    <w:rsid w:val="00006CF5"/>
    <w:pPr>
      <w:spacing w:before="100" w:beforeAutospacing="1" w:after="100" w:afterAutospacing="1"/>
    </w:pPr>
    <w:rPr>
      <w:sz w:val="22"/>
      <w:szCs w:val="22"/>
    </w:rPr>
  </w:style>
  <w:style w:type="paragraph" w:customStyle="1" w:styleId="fr-collapsible-toggle3">
    <w:name w:val="fr-collapsible-toggle3"/>
    <w:basedOn w:val="a3"/>
    <w:rsid w:val="00006CF5"/>
    <w:pPr>
      <w:spacing w:before="100" w:beforeAutospacing="1" w:after="100" w:afterAutospacing="1"/>
    </w:pPr>
    <w:rPr>
      <w:sz w:val="22"/>
      <w:szCs w:val="22"/>
    </w:rPr>
  </w:style>
  <w:style w:type="paragraph" w:customStyle="1" w:styleId="navboxnewtitle1">
    <w:name w:val="navboxnew_title1"/>
    <w:basedOn w:val="a3"/>
    <w:rsid w:val="00006CF5"/>
    <w:pPr>
      <w:shd w:val="clear" w:color="auto" w:fill="CCCCFF"/>
      <w:spacing w:after="30"/>
      <w:jc w:val="center"/>
    </w:pPr>
    <w:rPr>
      <w:b/>
      <w:bCs/>
    </w:rPr>
  </w:style>
  <w:style w:type="paragraph" w:customStyle="1" w:styleId="navboxnewtitlesub1">
    <w:name w:val="navboxnew_titlesub1"/>
    <w:basedOn w:val="a3"/>
    <w:rsid w:val="00006CF5"/>
    <w:pPr>
      <w:spacing w:before="100" w:beforeAutospacing="1" w:after="100" w:afterAutospacing="1"/>
    </w:pPr>
    <w:rPr>
      <w:sz w:val="19"/>
      <w:szCs w:val="19"/>
    </w:rPr>
  </w:style>
  <w:style w:type="paragraph" w:customStyle="1" w:styleId="fr-collapsible-content2">
    <w:name w:val="fr-collapsible-content2"/>
    <w:basedOn w:val="a3"/>
    <w:rsid w:val="00006CF5"/>
    <w:pPr>
      <w:spacing w:before="100" w:beforeAutospacing="1" w:after="100" w:afterAutospacing="1"/>
    </w:pPr>
    <w:rPr>
      <w:sz w:val="22"/>
      <w:szCs w:val="22"/>
    </w:rPr>
  </w:style>
  <w:style w:type="paragraph" w:customStyle="1" w:styleId="navboxnewcell1">
    <w:name w:val="navboxnew_cell1"/>
    <w:basedOn w:val="a3"/>
    <w:rsid w:val="00006CF5"/>
    <w:pPr>
      <w:spacing w:before="100" w:beforeAutospacing="1" w:after="100" w:afterAutospacing="1"/>
      <w:jc w:val="center"/>
    </w:pPr>
  </w:style>
  <w:style w:type="paragraph" w:customStyle="1" w:styleId="navboxnewth1">
    <w:name w:val="navboxnew_th1"/>
    <w:basedOn w:val="a3"/>
    <w:rsid w:val="00006CF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006CF5"/>
    <w:pPr>
      <w:spacing w:before="100" w:beforeAutospacing="1" w:after="100" w:afterAutospacing="1"/>
    </w:pPr>
  </w:style>
  <w:style w:type="paragraph" w:customStyle="1" w:styleId="impair1">
    <w:name w:val="impair1"/>
    <w:basedOn w:val="a3"/>
    <w:rsid w:val="00006CF5"/>
    <w:pPr>
      <w:shd w:val="clear" w:color="auto" w:fill="EEEEFF"/>
      <w:spacing w:before="100" w:beforeAutospacing="1" w:after="100" w:afterAutospacing="1"/>
    </w:pPr>
  </w:style>
  <w:style w:type="paragraph" w:customStyle="1" w:styleId="pair1">
    <w:name w:val="pair1"/>
    <w:basedOn w:val="a3"/>
    <w:rsid w:val="00006CF5"/>
    <w:pPr>
      <w:shd w:val="clear" w:color="auto" w:fill="F9F9F9"/>
      <w:spacing w:before="100" w:beforeAutospacing="1" w:after="100" w:afterAutospacing="1"/>
    </w:pPr>
  </w:style>
  <w:style w:type="paragraph" w:customStyle="1" w:styleId="navboxnewbanner1">
    <w:name w:val="navboxnew_banner1"/>
    <w:basedOn w:val="a3"/>
    <w:rsid w:val="00006CF5"/>
    <w:pPr>
      <w:shd w:val="clear" w:color="auto" w:fill="DDDDFF"/>
      <w:spacing w:after="30"/>
      <w:jc w:val="center"/>
    </w:pPr>
  </w:style>
  <w:style w:type="paragraph" w:customStyle="1" w:styleId="navboxnewimage1">
    <w:name w:val="navboxnew_image1"/>
    <w:basedOn w:val="a3"/>
    <w:rsid w:val="00006CF5"/>
    <w:pPr>
      <w:spacing w:before="100" w:beforeAutospacing="1" w:after="100" w:afterAutospacing="1"/>
    </w:pPr>
  </w:style>
  <w:style w:type="paragraph" w:customStyle="1" w:styleId="navboxnewcell2">
    <w:name w:val="navboxnew_cell2"/>
    <w:basedOn w:val="a3"/>
    <w:rsid w:val="00006CF5"/>
    <w:pPr>
      <w:spacing w:before="100" w:beforeAutospacing="1" w:after="100" w:afterAutospacing="1"/>
      <w:jc w:val="center"/>
    </w:pPr>
  </w:style>
  <w:style w:type="paragraph" w:customStyle="1" w:styleId="navboxnewie1">
    <w:name w:val="navboxnew_ie1"/>
    <w:basedOn w:val="a3"/>
    <w:rsid w:val="00006CF5"/>
    <w:pPr>
      <w:spacing w:before="100" w:beforeAutospacing="1" w:after="100" w:afterAutospacing="1"/>
    </w:pPr>
  </w:style>
  <w:style w:type="paragraph" w:customStyle="1" w:styleId="navboxnewtitle2">
    <w:name w:val="navboxnew_title2"/>
    <w:basedOn w:val="a3"/>
    <w:rsid w:val="00006CF5"/>
    <w:pPr>
      <w:shd w:val="clear" w:color="auto" w:fill="99CC99"/>
      <w:spacing w:before="100" w:beforeAutospacing="1" w:after="100" w:afterAutospacing="1"/>
    </w:pPr>
  </w:style>
  <w:style w:type="paragraph" w:customStyle="1" w:styleId="navboxnewbanner2">
    <w:name w:val="navboxnew_banner2"/>
    <w:basedOn w:val="a3"/>
    <w:rsid w:val="00006CF5"/>
    <w:pPr>
      <w:shd w:val="clear" w:color="auto" w:fill="99CC99"/>
      <w:spacing w:before="100" w:beforeAutospacing="1" w:after="100" w:afterAutospacing="1"/>
    </w:pPr>
  </w:style>
  <w:style w:type="paragraph" w:customStyle="1" w:styleId="navboxnewth2">
    <w:name w:val="navboxnew_th2"/>
    <w:basedOn w:val="a3"/>
    <w:rsid w:val="00006CF5"/>
    <w:pPr>
      <w:shd w:val="clear" w:color="auto" w:fill="B3D9B3"/>
      <w:spacing w:before="100" w:beforeAutospacing="1" w:after="100" w:afterAutospacing="1"/>
    </w:pPr>
  </w:style>
  <w:style w:type="paragraph" w:customStyle="1" w:styleId="navboxnewtitle3">
    <w:name w:val="navboxnew_title3"/>
    <w:basedOn w:val="a3"/>
    <w:rsid w:val="00006CF5"/>
    <w:pPr>
      <w:shd w:val="clear" w:color="auto" w:fill="DFEDFF"/>
      <w:spacing w:before="100" w:beforeAutospacing="1" w:after="100" w:afterAutospacing="1"/>
    </w:pPr>
  </w:style>
  <w:style w:type="paragraph" w:customStyle="1" w:styleId="navboxnewbanner3">
    <w:name w:val="navboxnew_banner3"/>
    <w:basedOn w:val="a3"/>
    <w:rsid w:val="00006CF5"/>
    <w:pPr>
      <w:shd w:val="clear" w:color="auto" w:fill="DFEDFF"/>
      <w:spacing w:before="100" w:beforeAutospacing="1" w:after="100" w:afterAutospacing="1"/>
    </w:pPr>
  </w:style>
  <w:style w:type="paragraph" w:customStyle="1" w:styleId="navboxnewth3">
    <w:name w:val="navboxnew_th3"/>
    <w:basedOn w:val="a3"/>
    <w:rsid w:val="00006CF5"/>
    <w:pPr>
      <w:shd w:val="clear" w:color="auto" w:fill="E7F2FF"/>
      <w:spacing w:before="100" w:beforeAutospacing="1" w:after="100" w:afterAutospacing="1"/>
    </w:pPr>
  </w:style>
  <w:style w:type="paragraph" w:customStyle="1" w:styleId="fr-collapsible-toggle4">
    <w:name w:val="fr-collapsible-toggle4"/>
    <w:basedOn w:val="a3"/>
    <w:rsid w:val="00006CF5"/>
    <w:pPr>
      <w:spacing w:before="100" w:beforeAutospacing="1" w:after="100" w:afterAutospacing="1"/>
    </w:pPr>
    <w:rPr>
      <w:sz w:val="22"/>
      <w:szCs w:val="22"/>
    </w:rPr>
  </w:style>
  <w:style w:type="paragraph" w:customStyle="1" w:styleId="navboxnewtitle4">
    <w:name w:val="navboxnew_title4"/>
    <w:basedOn w:val="a3"/>
    <w:rsid w:val="00006CF5"/>
    <w:pPr>
      <w:shd w:val="clear" w:color="auto" w:fill="CCCCFF"/>
      <w:spacing w:after="30"/>
      <w:jc w:val="center"/>
    </w:pPr>
    <w:rPr>
      <w:b/>
      <w:bCs/>
    </w:rPr>
  </w:style>
  <w:style w:type="paragraph" w:customStyle="1" w:styleId="navboxnewtitlesub2">
    <w:name w:val="navboxnew_titlesub2"/>
    <w:basedOn w:val="a3"/>
    <w:rsid w:val="00006CF5"/>
    <w:pPr>
      <w:spacing w:before="100" w:beforeAutospacing="1" w:after="100" w:afterAutospacing="1"/>
    </w:pPr>
    <w:rPr>
      <w:sz w:val="19"/>
      <w:szCs w:val="19"/>
    </w:rPr>
  </w:style>
  <w:style w:type="paragraph" w:customStyle="1" w:styleId="fr-collapsible-content3">
    <w:name w:val="fr-collapsible-content3"/>
    <w:basedOn w:val="a3"/>
    <w:rsid w:val="00006CF5"/>
    <w:pPr>
      <w:spacing w:before="100" w:beforeAutospacing="1" w:after="100" w:afterAutospacing="1"/>
    </w:pPr>
    <w:rPr>
      <w:sz w:val="22"/>
      <w:szCs w:val="22"/>
    </w:rPr>
  </w:style>
  <w:style w:type="paragraph" w:customStyle="1" w:styleId="navboxnewrow1">
    <w:name w:val="navboxnew_row1"/>
    <w:basedOn w:val="a3"/>
    <w:rsid w:val="00006CF5"/>
    <w:pPr>
      <w:shd w:val="clear" w:color="auto" w:fill="DDDDFF"/>
      <w:spacing w:before="100" w:beforeAutospacing="1" w:after="100" w:afterAutospacing="1"/>
    </w:pPr>
  </w:style>
  <w:style w:type="paragraph" w:customStyle="1" w:styleId="navboxnewth4">
    <w:name w:val="navboxnew_th4"/>
    <w:basedOn w:val="a3"/>
    <w:rsid w:val="00006CF5"/>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006CF5"/>
    <w:pPr>
      <w:pBdr>
        <w:left w:val="single" w:sz="12" w:space="0" w:color="F9F9F9"/>
      </w:pBdr>
      <w:spacing w:before="100" w:beforeAutospacing="1" w:after="100" w:afterAutospacing="1"/>
    </w:pPr>
  </w:style>
  <w:style w:type="paragraph" w:customStyle="1" w:styleId="navboxnewinline1">
    <w:name w:val="navboxnew_inline1"/>
    <w:basedOn w:val="a3"/>
    <w:rsid w:val="00006CF5"/>
    <w:pPr>
      <w:shd w:val="clear" w:color="auto" w:fill="F9F9F9"/>
      <w:spacing w:before="100" w:beforeAutospacing="1" w:after="100" w:afterAutospacing="1"/>
    </w:pPr>
  </w:style>
  <w:style w:type="paragraph" w:customStyle="1" w:styleId="navboxnewinline2">
    <w:name w:val="navboxnew_inline2"/>
    <w:basedOn w:val="a3"/>
    <w:rsid w:val="00006CF5"/>
    <w:pPr>
      <w:shd w:val="clear" w:color="auto" w:fill="EEEEFF"/>
      <w:spacing w:before="100" w:beforeAutospacing="1" w:after="100" w:afterAutospacing="1"/>
    </w:pPr>
  </w:style>
  <w:style w:type="paragraph" w:customStyle="1" w:styleId="navboxnewimage2">
    <w:name w:val="navboxnew_image2"/>
    <w:basedOn w:val="a3"/>
    <w:rsid w:val="00006CF5"/>
    <w:pPr>
      <w:spacing w:before="100" w:beforeAutospacing="1" w:after="100" w:afterAutospacing="1"/>
    </w:pPr>
    <w:rPr>
      <w:vanish/>
    </w:rPr>
  </w:style>
  <w:style w:type="paragraph" w:customStyle="1" w:styleId="navboxnewbanner4">
    <w:name w:val="navboxnew_banner4"/>
    <w:basedOn w:val="a3"/>
    <w:rsid w:val="00006CF5"/>
    <w:pPr>
      <w:shd w:val="clear" w:color="auto" w:fill="CCCCFF"/>
      <w:spacing w:before="30"/>
      <w:jc w:val="center"/>
    </w:pPr>
  </w:style>
  <w:style w:type="paragraph" w:customStyle="1" w:styleId="navboxnew1">
    <w:name w:val="navboxnew1"/>
    <w:basedOn w:val="a3"/>
    <w:rsid w:val="00006CF5"/>
    <w:pPr>
      <w:shd w:val="clear" w:color="auto" w:fill="F9F9F9"/>
      <w:spacing w:before="100" w:beforeAutospacing="1" w:after="100" w:afterAutospacing="1"/>
    </w:pPr>
  </w:style>
  <w:style w:type="paragraph" w:customStyle="1" w:styleId="play-btn-large1">
    <w:name w:val="play-btn-large1"/>
    <w:basedOn w:val="a3"/>
    <w:rsid w:val="00006CF5"/>
    <w:pPr>
      <w:spacing w:after="100" w:afterAutospacing="1"/>
      <w:ind w:left="-525"/>
    </w:pPr>
  </w:style>
  <w:style w:type="paragraph" w:customStyle="1" w:styleId="ui-widget1">
    <w:name w:val="ui-widget1"/>
    <w:basedOn w:val="a3"/>
    <w:rsid w:val="00006CF5"/>
    <w:pPr>
      <w:spacing w:before="100" w:beforeAutospacing="1" w:after="100" w:afterAutospacing="1"/>
    </w:pPr>
    <w:rPr>
      <w:rFonts w:ascii="Arial" w:hAnsi="Arial" w:cs="Arial"/>
    </w:rPr>
  </w:style>
  <w:style w:type="paragraph" w:customStyle="1" w:styleId="ui-state-default1">
    <w:name w:val="ui-state-default1"/>
    <w:basedOn w:val="a3"/>
    <w:rsid w:val="00006CF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006CF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006CF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006CF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006CF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006CF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006CF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006CF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006CF5"/>
    <w:pPr>
      <w:spacing w:before="100" w:beforeAutospacing="1" w:after="100" w:afterAutospacing="1"/>
    </w:pPr>
    <w:rPr>
      <w:color w:val="FFFFFF"/>
    </w:rPr>
  </w:style>
  <w:style w:type="paragraph" w:customStyle="1" w:styleId="ui-state-error-text2">
    <w:name w:val="ui-state-error-text2"/>
    <w:basedOn w:val="a3"/>
    <w:rsid w:val="00006CF5"/>
    <w:pPr>
      <w:spacing w:before="100" w:beforeAutospacing="1" w:after="100" w:afterAutospacing="1"/>
    </w:pPr>
    <w:rPr>
      <w:color w:val="FFFFFF"/>
    </w:rPr>
  </w:style>
  <w:style w:type="paragraph" w:customStyle="1" w:styleId="ui-priority-primary1">
    <w:name w:val="ui-priority-primary1"/>
    <w:basedOn w:val="a3"/>
    <w:rsid w:val="00006CF5"/>
    <w:pPr>
      <w:spacing w:before="100" w:beforeAutospacing="1" w:after="100" w:afterAutospacing="1"/>
    </w:pPr>
    <w:rPr>
      <w:b/>
      <w:bCs/>
    </w:rPr>
  </w:style>
  <w:style w:type="paragraph" w:customStyle="1" w:styleId="ui-priority-primary2">
    <w:name w:val="ui-priority-primary2"/>
    <w:basedOn w:val="a3"/>
    <w:rsid w:val="00006CF5"/>
    <w:pPr>
      <w:spacing w:before="100" w:beforeAutospacing="1" w:after="100" w:afterAutospacing="1"/>
    </w:pPr>
    <w:rPr>
      <w:b/>
      <w:bCs/>
    </w:rPr>
  </w:style>
  <w:style w:type="paragraph" w:customStyle="1" w:styleId="ui-priority-secondary1">
    <w:name w:val="ui-priority-secondary1"/>
    <w:basedOn w:val="a3"/>
    <w:rsid w:val="00006CF5"/>
    <w:pPr>
      <w:spacing w:before="100" w:beforeAutospacing="1" w:after="100" w:afterAutospacing="1"/>
    </w:pPr>
  </w:style>
  <w:style w:type="paragraph" w:customStyle="1" w:styleId="ui-priority-secondary2">
    <w:name w:val="ui-priority-secondary2"/>
    <w:basedOn w:val="a3"/>
    <w:rsid w:val="00006CF5"/>
    <w:pPr>
      <w:spacing w:before="100" w:beforeAutospacing="1" w:after="100" w:afterAutospacing="1"/>
    </w:pPr>
  </w:style>
  <w:style w:type="paragraph" w:customStyle="1" w:styleId="ui-state-disabled1">
    <w:name w:val="ui-state-disabled1"/>
    <w:basedOn w:val="a3"/>
    <w:rsid w:val="00006CF5"/>
    <w:pPr>
      <w:spacing w:before="100" w:beforeAutospacing="1" w:after="100" w:afterAutospacing="1"/>
    </w:pPr>
  </w:style>
  <w:style w:type="paragraph" w:customStyle="1" w:styleId="ui-state-disabled2">
    <w:name w:val="ui-state-disabled2"/>
    <w:basedOn w:val="a3"/>
    <w:rsid w:val="00006CF5"/>
    <w:pPr>
      <w:spacing w:before="100" w:beforeAutospacing="1" w:after="100" w:afterAutospacing="1"/>
    </w:pPr>
  </w:style>
  <w:style w:type="paragraph" w:customStyle="1" w:styleId="ui-icon1">
    <w:name w:val="ui-icon1"/>
    <w:basedOn w:val="a3"/>
    <w:rsid w:val="00006CF5"/>
    <w:pPr>
      <w:spacing w:before="100" w:beforeAutospacing="1" w:after="100" w:afterAutospacing="1"/>
      <w:ind w:firstLine="7343"/>
    </w:pPr>
  </w:style>
  <w:style w:type="paragraph" w:customStyle="1" w:styleId="ui-icon2">
    <w:name w:val="ui-icon2"/>
    <w:basedOn w:val="a3"/>
    <w:rsid w:val="00006CF5"/>
    <w:pPr>
      <w:spacing w:before="100" w:beforeAutospacing="1" w:after="100" w:afterAutospacing="1"/>
      <w:ind w:firstLine="7343"/>
    </w:pPr>
  </w:style>
  <w:style w:type="paragraph" w:customStyle="1" w:styleId="ui-icon3">
    <w:name w:val="ui-icon3"/>
    <w:basedOn w:val="a3"/>
    <w:rsid w:val="00006CF5"/>
    <w:pPr>
      <w:spacing w:before="100" w:beforeAutospacing="1" w:after="100" w:afterAutospacing="1"/>
      <w:ind w:firstLine="7343"/>
    </w:pPr>
  </w:style>
  <w:style w:type="paragraph" w:customStyle="1" w:styleId="ui-icon4">
    <w:name w:val="ui-icon4"/>
    <w:basedOn w:val="a3"/>
    <w:rsid w:val="00006CF5"/>
    <w:pPr>
      <w:spacing w:before="100" w:beforeAutospacing="1" w:after="100" w:afterAutospacing="1"/>
      <w:ind w:firstLine="7343"/>
    </w:pPr>
  </w:style>
  <w:style w:type="paragraph" w:customStyle="1" w:styleId="ui-icon5">
    <w:name w:val="ui-icon5"/>
    <w:basedOn w:val="a3"/>
    <w:rsid w:val="00006CF5"/>
    <w:pPr>
      <w:spacing w:before="100" w:beforeAutospacing="1" w:after="100" w:afterAutospacing="1"/>
      <w:ind w:firstLine="7343"/>
    </w:pPr>
  </w:style>
  <w:style w:type="paragraph" w:customStyle="1" w:styleId="ui-icon6">
    <w:name w:val="ui-icon6"/>
    <w:basedOn w:val="a3"/>
    <w:rsid w:val="00006CF5"/>
    <w:pPr>
      <w:spacing w:before="100" w:beforeAutospacing="1" w:after="100" w:afterAutospacing="1"/>
      <w:ind w:firstLine="7343"/>
    </w:pPr>
  </w:style>
  <w:style w:type="paragraph" w:customStyle="1" w:styleId="ui-icon7">
    <w:name w:val="ui-icon7"/>
    <w:basedOn w:val="a3"/>
    <w:rsid w:val="00006CF5"/>
    <w:pPr>
      <w:spacing w:before="100" w:beforeAutospacing="1" w:after="100" w:afterAutospacing="1"/>
      <w:ind w:firstLine="7343"/>
    </w:pPr>
  </w:style>
  <w:style w:type="paragraph" w:customStyle="1" w:styleId="ui-icon8">
    <w:name w:val="ui-icon8"/>
    <w:basedOn w:val="a3"/>
    <w:rsid w:val="00006CF5"/>
    <w:pPr>
      <w:spacing w:before="100" w:beforeAutospacing="1" w:after="100" w:afterAutospacing="1"/>
      <w:ind w:firstLine="7343"/>
    </w:pPr>
  </w:style>
  <w:style w:type="paragraph" w:customStyle="1" w:styleId="ui-icon9">
    <w:name w:val="ui-icon9"/>
    <w:basedOn w:val="a3"/>
    <w:rsid w:val="00006CF5"/>
    <w:pPr>
      <w:spacing w:before="100" w:beforeAutospacing="1" w:after="100" w:afterAutospacing="1"/>
      <w:ind w:firstLine="7343"/>
    </w:pPr>
  </w:style>
  <w:style w:type="paragraph" w:customStyle="1" w:styleId="ui-resizable-handle1">
    <w:name w:val="ui-resizable-handle1"/>
    <w:basedOn w:val="a3"/>
    <w:rsid w:val="00006CF5"/>
    <w:pPr>
      <w:spacing w:before="100" w:beforeAutospacing="1" w:after="100" w:afterAutospacing="1"/>
    </w:pPr>
    <w:rPr>
      <w:vanish/>
      <w:sz w:val="2"/>
      <w:szCs w:val="2"/>
    </w:rPr>
  </w:style>
  <w:style w:type="paragraph" w:customStyle="1" w:styleId="ui-resizable-handle2">
    <w:name w:val="ui-resizable-handle2"/>
    <w:basedOn w:val="a3"/>
    <w:rsid w:val="00006CF5"/>
    <w:pPr>
      <w:spacing w:before="100" w:beforeAutospacing="1" w:after="100" w:afterAutospacing="1"/>
    </w:pPr>
    <w:rPr>
      <w:vanish/>
      <w:sz w:val="2"/>
      <w:szCs w:val="2"/>
    </w:rPr>
  </w:style>
  <w:style w:type="paragraph" w:customStyle="1" w:styleId="ui-button-text1">
    <w:name w:val="ui-button-text1"/>
    <w:basedOn w:val="a3"/>
    <w:rsid w:val="00006CF5"/>
    <w:pPr>
      <w:spacing w:before="100" w:beforeAutospacing="1" w:after="100" w:afterAutospacing="1"/>
    </w:pPr>
  </w:style>
  <w:style w:type="paragraph" w:customStyle="1" w:styleId="ui-button-text2">
    <w:name w:val="ui-button-text2"/>
    <w:basedOn w:val="a3"/>
    <w:rsid w:val="00006CF5"/>
    <w:pPr>
      <w:spacing w:before="100" w:beforeAutospacing="1" w:after="100" w:afterAutospacing="1"/>
    </w:pPr>
  </w:style>
  <w:style w:type="paragraph" w:customStyle="1" w:styleId="ui-button-text3">
    <w:name w:val="ui-button-text3"/>
    <w:basedOn w:val="a3"/>
    <w:rsid w:val="00006CF5"/>
    <w:pPr>
      <w:spacing w:before="100" w:beforeAutospacing="1" w:after="100" w:afterAutospacing="1"/>
      <w:ind w:firstLine="11919"/>
    </w:pPr>
  </w:style>
  <w:style w:type="paragraph" w:customStyle="1" w:styleId="ui-button-text4">
    <w:name w:val="ui-button-text4"/>
    <w:basedOn w:val="a3"/>
    <w:rsid w:val="00006CF5"/>
    <w:pPr>
      <w:spacing w:before="100" w:beforeAutospacing="1" w:after="100" w:afterAutospacing="1"/>
      <w:ind w:firstLine="11919"/>
    </w:pPr>
  </w:style>
  <w:style w:type="paragraph" w:customStyle="1" w:styleId="ui-button-text5">
    <w:name w:val="ui-button-text5"/>
    <w:basedOn w:val="a3"/>
    <w:rsid w:val="00006CF5"/>
    <w:pPr>
      <w:spacing w:before="100" w:beforeAutospacing="1" w:after="100" w:afterAutospacing="1"/>
    </w:pPr>
  </w:style>
  <w:style w:type="paragraph" w:customStyle="1" w:styleId="ui-button-text6">
    <w:name w:val="ui-button-text6"/>
    <w:basedOn w:val="a3"/>
    <w:rsid w:val="00006CF5"/>
    <w:pPr>
      <w:spacing w:before="100" w:beforeAutospacing="1" w:after="100" w:afterAutospacing="1"/>
    </w:pPr>
  </w:style>
  <w:style w:type="paragraph" w:customStyle="1" w:styleId="ui-button-text7">
    <w:name w:val="ui-button-text7"/>
    <w:basedOn w:val="a3"/>
    <w:rsid w:val="00006CF5"/>
    <w:pPr>
      <w:spacing w:before="100" w:beforeAutospacing="1" w:after="100" w:afterAutospacing="1"/>
    </w:pPr>
  </w:style>
  <w:style w:type="paragraph" w:customStyle="1" w:styleId="ui-icon10">
    <w:name w:val="ui-icon10"/>
    <w:basedOn w:val="a3"/>
    <w:rsid w:val="00006CF5"/>
    <w:pPr>
      <w:spacing w:after="100" w:afterAutospacing="1"/>
      <w:ind w:left="-120" w:firstLine="7343"/>
    </w:pPr>
  </w:style>
  <w:style w:type="paragraph" w:customStyle="1" w:styleId="ui-icon11">
    <w:name w:val="ui-icon11"/>
    <w:basedOn w:val="a3"/>
    <w:rsid w:val="00006CF5"/>
    <w:pPr>
      <w:spacing w:after="100" w:afterAutospacing="1"/>
      <w:ind w:firstLine="7343"/>
    </w:pPr>
  </w:style>
  <w:style w:type="paragraph" w:customStyle="1" w:styleId="ui-icon12">
    <w:name w:val="ui-icon12"/>
    <w:basedOn w:val="a3"/>
    <w:rsid w:val="00006CF5"/>
    <w:pPr>
      <w:spacing w:after="100" w:afterAutospacing="1"/>
      <w:ind w:firstLine="7343"/>
    </w:pPr>
  </w:style>
  <w:style w:type="paragraph" w:customStyle="1" w:styleId="ui-icon13">
    <w:name w:val="ui-icon13"/>
    <w:basedOn w:val="a3"/>
    <w:rsid w:val="00006CF5"/>
    <w:pPr>
      <w:spacing w:after="100" w:afterAutospacing="1"/>
      <w:ind w:firstLine="7343"/>
    </w:pPr>
  </w:style>
  <w:style w:type="paragraph" w:customStyle="1" w:styleId="ui-icon14">
    <w:name w:val="ui-icon14"/>
    <w:basedOn w:val="a3"/>
    <w:rsid w:val="00006CF5"/>
    <w:pPr>
      <w:spacing w:after="100" w:afterAutospacing="1"/>
      <w:ind w:firstLine="7343"/>
    </w:pPr>
  </w:style>
  <w:style w:type="paragraph" w:customStyle="1" w:styleId="ui-icon15">
    <w:name w:val="ui-icon15"/>
    <w:basedOn w:val="a3"/>
    <w:rsid w:val="00006CF5"/>
    <w:pPr>
      <w:spacing w:after="100" w:afterAutospacing="1"/>
      <w:ind w:firstLine="7343"/>
    </w:pPr>
  </w:style>
  <w:style w:type="paragraph" w:customStyle="1" w:styleId="ui-button1">
    <w:name w:val="ui-button1"/>
    <w:basedOn w:val="a3"/>
    <w:rsid w:val="00006CF5"/>
    <w:pPr>
      <w:spacing w:before="100" w:beforeAutospacing="1" w:after="100" w:afterAutospacing="1"/>
      <w:ind w:right="-72"/>
      <w:jc w:val="center"/>
    </w:pPr>
  </w:style>
  <w:style w:type="paragraph" w:customStyle="1" w:styleId="ui-button2">
    <w:name w:val="ui-button2"/>
    <w:basedOn w:val="a3"/>
    <w:rsid w:val="00006CF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006CF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006CF5"/>
    <w:pPr>
      <w:spacing w:before="100" w:beforeAutospacing="1" w:after="100" w:afterAutospacing="1"/>
    </w:pPr>
  </w:style>
  <w:style w:type="paragraph" w:customStyle="1" w:styleId="ui-icon16">
    <w:name w:val="ui-icon16"/>
    <w:basedOn w:val="a3"/>
    <w:rsid w:val="00006CF5"/>
    <w:pPr>
      <w:spacing w:before="100" w:beforeAutospacing="1" w:after="100" w:afterAutospacing="1"/>
      <w:ind w:firstLine="7343"/>
    </w:pPr>
  </w:style>
  <w:style w:type="paragraph" w:customStyle="1" w:styleId="ui-icon17">
    <w:name w:val="ui-icon17"/>
    <w:basedOn w:val="a3"/>
    <w:rsid w:val="00006CF5"/>
    <w:pPr>
      <w:spacing w:before="100" w:beforeAutospacing="1" w:after="100" w:afterAutospacing="1"/>
      <w:ind w:firstLine="7343"/>
    </w:pPr>
  </w:style>
  <w:style w:type="paragraph" w:customStyle="1" w:styleId="ui-icon18">
    <w:name w:val="ui-icon18"/>
    <w:basedOn w:val="a3"/>
    <w:rsid w:val="00006CF5"/>
    <w:pPr>
      <w:spacing w:before="100" w:beforeAutospacing="1" w:after="100" w:afterAutospacing="1"/>
      <w:ind w:firstLine="7343"/>
    </w:pPr>
  </w:style>
  <w:style w:type="paragraph" w:customStyle="1" w:styleId="ui-icon19">
    <w:name w:val="ui-icon19"/>
    <w:basedOn w:val="a3"/>
    <w:rsid w:val="00006CF5"/>
    <w:pPr>
      <w:spacing w:before="100" w:beforeAutospacing="1" w:after="100" w:afterAutospacing="1"/>
      <w:ind w:firstLine="7343"/>
    </w:pPr>
  </w:style>
  <w:style w:type="paragraph" w:customStyle="1" w:styleId="ui-dialog-titlebar1">
    <w:name w:val="ui-dialog-titlebar1"/>
    <w:basedOn w:val="a3"/>
    <w:rsid w:val="00006CF5"/>
    <w:pPr>
      <w:spacing w:before="100" w:beforeAutospacing="1" w:after="100" w:afterAutospacing="1"/>
    </w:pPr>
  </w:style>
  <w:style w:type="paragraph" w:customStyle="1" w:styleId="ui-dialog-title1">
    <w:name w:val="ui-dialog-title1"/>
    <w:basedOn w:val="a3"/>
    <w:rsid w:val="00006CF5"/>
  </w:style>
  <w:style w:type="paragraph" w:customStyle="1" w:styleId="ui-dialog-titlebar-close1">
    <w:name w:val="ui-dialog-titlebar-close1"/>
    <w:basedOn w:val="a3"/>
    <w:rsid w:val="00006CF5"/>
  </w:style>
  <w:style w:type="paragraph" w:customStyle="1" w:styleId="ui-dialog-titlebar-close2">
    <w:name w:val="ui-dialog-titlebar-close2"/>
    <w:basedOn w:val="a3"/>
    <w:rsid w:val="00006CF5"/>
  </w:style>
  <w:style w:type="paragraph" w:customStyle="1" w:styleId="ui-dialog-content1">
    <w:name w:val="ui-dialog-content1"/>
    <w:basedOn w:val="a3"/>
    <w:rsid w:val="00006CF5"/>
    <w:pPr>
      <w:spacing w:before="100" w:beforeAutospacing="1" w:after="100" w:afterAutospacing="1"/>
    </w:pPr>
  </w:style>
  <w:style w:type="paragraph" w:customStyle="1" w:styleId="ui-dialog-buttonpane1">
    <w:name w:val="ui-dialog-buttonpane1"/>
    <w:basedOn w:val="a3"/>
    <w:rsid w:val="00006CF5"/>
    <w:pPr>
      <w:spacing w:before="120"/>
    </w:pPr>
  </w:style>
  <w:style w:type="paragraph" w:customStyle="1" w:styleId="ui-resizable-se1">
    <w:name w:val="ui-resizable-se1"/>
    <w:basedOn w:val="a3"/>
    <w:rsid w:val="00006CF5"/>
    <w:pPr>
      <w:spacing w:before="100" w:beforeAutospacing="1" w:after="100" w:afterAutospacing="1"/>
    </w:pPr>
  </w:style>
  <w:style w:type="paragraph" w:customStyle="1" w:styleId="ui-dialog-titlebar-close3">
    <w:name w:val="ui-dialog-titlebar-close3"/>
    <w:basedOn w:val="a3"/>
    <w:rsid w:val="00006CF5"/>
  </w:style>
  <w:style w:type="paragraph" w:customStyle="1" w:styleId="ui-dialog-titlebar2">
    <w:name w:val="ui-dialog-titlebar2"/>
    <w:basedOn w:val="a3"/>
    <w:rsid w:val="00006CF5"/>
    <w:pPr>
      <w:spacing w:before="100" w:beforeAutospacing="1" w:after="100" w:afterAutospacing="1"/>
    </w:pPr>
  </w:style>
  <w:style w:type="paragraph" w:customStyle="1" w:styleId="ui-widget-header1">
    <w:name w:val="ui-widget-header1"/>
    <w:basedOn w:val="a3"/>
    <w:rsid w:val="00006CF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006CF5"/>
    <w:pPr>
      <w:spacing w:before="100" w:beforeAutospacing="1" w:after="100" w:afterAutospacing="1"/>
    </w:pPr>
  </w:style>
  <w:style w:type="paragraph" w:customStyle="1" w:styleId="ui-dialog-buttonpane2">
    <w:name w:val="ui-dialog-buttonpane2"/>
    <w:basedOn w:val="a3"/>
    <w:rsid w:val="00006CF5"/>
  </w:style>
  <w:style w:type="paragraph" w:customStyle="1" w:styleId="special-label1">
    <w:name w:val="special-label1"/>
    <w:basedOn w:val="a3"/>
    <w:rsid w:val="00006CF5"/>
    <w:pPr>
      <w:spacing w:before="100" w:beforeAutospacing="1" w:after="100" w:afterAutospacing="1"/>
    </w:pPr>
    <w:rPr>
      <w:color w:val="808080"/>
    </w:rPr>
  </w:style>
  <w:style w:type="paragraph" w:customStyle="1" w:styleId="special-query1">
    <w:name w:val="special-query1"/>
    <w:basedOn w:val="a3"/>
    <w:rsid w:val="00006CF5"/>
    <w:pPr>
      <w:spacing w:before="100" w:beforeAutospacing="1" w:after="100" w:afterAutospacing="1"/>
    </w:pPr>
    <w:rPr>
      <w:i/>
      <w:iCs/>
      <w:color w:val="000000"/>
    </w:rPr>
  </w:style>
  <w:style w:type="paragraph" w:customStyle="1" w:styleId="special-hover1">
    <w:name w:val="special-hover1"/>
    <w:basedOn w:val="a3"/>
    <w:rsid w:val="00006CF5"/>
    <w:pPr>
      <w:shd w:val="clear" w:color="auto" w:fill="C0C0C0"/>
      <w:spacing w:before="100" w:beforeAutospacing="1" w:after="100" w:afterAutospacing="1"/>
    </w:pPr>
  </w:style>
  <w:style w:type="paragraph" w:customStyle="1" w:styleId="special-label2">
    <w:name w:val="special-label2"/>
    <w:basedOn w:val="a3"/>
    <w:rsid w:val="00006CF5"/>
    <w:pPr>
      <w:spacing w:before="100" w:beforeAutospacing="1" w:after="100" w:afterAutospacing="1"/>
    </w:pPr>
    <w:rPr>
      <w:color w:val="FFFFFF"/>
    </w:rPr>
  </w:style>
  <w:style w:type="paragraph" w:customStyle="1" w:styleId="special-query2">
    <w:name w:val="special-query2"/>
    <w:basedOn w:val="a3"/>
    <w:rsid w:val="00006CF5"/>
    <w:pPr>
      <w:spacing w:before="100" w:beforeAutospacing="1" w:after="100" w:afterAutospacing="1"/>
    </w:pPr>
    <w:rPr>
      <w:color w:val="FFFFFF"/>
    </w:rPr>
  </w:style>
  <w:style w:type="paragraph" w:customStyle="1" w:styleId="mw-specialpage-summary1">
    <w:name w:val="mw-specialpage-summary1"/>
    <w:basedOn w:val="a3"/>
    <w:rsid w:val="00006CF5"/>
    <w:pPr>
      <w:spacing w:before="100" w:beforeAutospacing="1" w:after="100" w:afterAutospacing="1"/>
    </w:pPr>
    <w:rPr>
      <w:vanish/>
    </w:rPr>
  </w:style>
  <w:style w:type="paragraph" w:customStyle="1" w:styleId="editsection1">
    <w:name w:val="editsection1"/>
    <w:basedOn w:val="a3"/>
    <w:rsid w:val="00006CF5"/>
    <w:pPr>
      <w:spacing w:before="100" w:beforeAutospacing="1" w:after="100" w:afterAutospacing="1"/>
    </w:pPr>
    <w:rPr>
      <w:sz w:val="20"/>
      <w:szCs w:val="20"/>
    </w:rPr>
  </w:style>
  <w:style w:type="paragraph" w:customStyle="1" w:styleId="mw-headline1">
    <w:name w:val="mw-headline1"/>
    <w:basedOn w:val="a3"/>
    <w:rsid w:val="00006CF5"/>
    <w:pPr>
      <w:spacing w:before="100" w:beforeAutospacing="1" w:after="100" w:afterAutospacing="1"/>
      <w:ind w:right="72"/>
    </w:pPr>
  </w:style>
  <w:style w:type="paragraph" w:customStyle="1" w:styleId="legendlike1">
    <w:name w:val="legendlike1"/>
    <w:basedOn w:val="a3"/>
    <w:rsid w:val="00006CF5"/>
    <w:pPr>
      <w:spacing w:after="100" w:afterAutospacing="1"/>
    </w:pPr>
  </w:style>
  <w:style w:type="paragraph" w:customStyle="1" w:styleId="legendtextlike1">
    <w:name w:val="legendtextlike1"/>
    <w:basedOn w:val="a3"/>
    <w:rsid w:val="00006CF5"/>
    <w:pPr>
      <w:shd w:val="clear" w:color="auto" w:fill="FFFFFF"/>
      <w:spacing w:before="100" w:beforeAutospacing="1" w:after="100" w:afterAutospacing="1"/>
    </w:pPr>
  </w:style>
  <w:style w:type="paragraph" w:customStyle="1" w:styleId="scrollbar1">
    <w:name w:val="scrollbar1"/>
    <w:basedOn w:val="a3"/>
    <w:rsid w:val="00006CF5"/>
    <w:pPr>
      <w:spacing w:before="100" w:beforeAutospacing="1" w:after="100" w:afterAutospacing="1"/>
    </w:pPr>
  </w:style>
  <w:style w:type="paragraph" w:customStyle="1" w:styleId="scrollbarcontainer1">
    <w:name w:val="scrollbarcontainer1"/>
    <w:basedOn w:val="a3"/>
    <w:rsid w:val="00006CF5"/>
    <w:pPr>
      <w:spacing w:before="100" w:beforeAutospacing="1" w:after="100" w:afterAutospacing="1"/>
    </w:pPr>
  </w:style>
  <w:style w:type="paragraph" w:customStyle="1" w:styleId="magnify1">
    <w:name w:val="magnify1"/>
    <w:basedOn w:val="a3"/>
    <w:rsid w:val="00006CF5"/>
    <w:pPr>
      <w:spacing w:before="100" w:beforeAutospacing="1" w:after="100" w:afterAutospacing="1"/>
    </w:pPr>
    <w:rPr>
      <w:vanish/>
    </w:rPr>
  </w:style>
  <w:style w:type="paragraph" w:customStyle="1" w:styleId="infoboximage1">
    <w:name w:val="infoboximage1"/>
    <w:basedOn w:val="a3"/>
    <w:rsid w:val="00006CF5"/>
    <w:pPr>
      <w:shd w:val="clear" w:color="auto" w:fill="FFFFFF"/>
      <w:spacing w:after="100" w:afterAutospacing="1"/>
      <w:jc w:val="center"/>
    </w:pPr>
    <w:rPr>
      <w:color w:val="000000"/>
    </w:rPr>
  </w:style>
  <w:style w:type="paragraph" w:customStyle="1" w:styleId="infoboxsoustitre1">
    <w:name w:val="infoboxsoustitre1"/>
    <w:basedOn w:val="a3"/>
    <w:rsid w:val="00006CF5"/>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006CF5"/>
    <w:pPr>
      <w:spacing w:before="100" w:beforeAutospacing="1" w:after="100" w:afterAutospacing="1"/>
    </w:pPr>
  </w:style>
  <w:style w:type="paragraph" w:customStyle="1" w:styleId="entete1">
    <w:name w:val="entete1"/>
    <w:basedOn w:val="a3"/>
    <w:rsid w:val="00006CF5"/>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006CF5"/>
    <w:pPr>
      <w:spacing w:before="100" w:beforeAutospacing="1" w:after="100" w:afterAutospacing="1"/>
      <w:jc w:val="center"/>
    </w:pPr>
    <w:rPr>
      <w:b/>
      <w:bCs/>
      <w:color w:val="000000"/>
    </w:rPr>
  </w:style>
  <w:style w:type="paragraph" w:customStyle="1" w:styleId="entete2">
    <w:name w:val="entete2"/>
    <w:basedOn w:val="a3"/>
    <w:rsid w:val="00006CF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006CF5"/>
    <w:pPr>
      <w:spacing w:before="100" w:beforeAutospacing="1" w:after="100" w:afterAutospacing="1"/>
    </w:pPr>
  </w:style>
  <w:style w:type="paragraph" w:customStyle="1" w:styleId="thumbinner1">
    <w:name w:val="thumbinner1"/>
    <w:basedOn w:val="a3"/>
    <w:rsid w:val="00006CF5"/>
    <w:pPr>
      <w:spacing w:before="100" w:beforeAutospacing="1" w:after="100" w:afterAutospacing="1"/>
    </w:pPr>
  </w:style>
  <w:style w:type="paragraph" w:customStyle="1" w:styleId="thumb1">
    <w:name w:val="thumb1"/>
    <w:basedOn w:val="a3"/>
    <w:rsid w:val="00006CF5"/>
    <w:pPr>
      <w:spacing w:before="100" w:beforeAutospacing="1" w:after="100" w:afterAutospacing="1"/>
    </w:pPr>
  </w:style>
  <w:style w:type="paragraph" w:customStyle="1" w:styleId="thumbcaption1">
    <w:name w:val="thumbcaption1"/>
    <w:basedOn w:val="a3"/>
    <w:rsid w:val="00006CF5"/>
    <w:pPr>
      <w:spacing w:before="100" w:beforeAutospacing="1" w:after="100" w:afterAutospacing="1"/>
    </w:pPr>
    <w:rPr>
      <w:vanish/>
    </w:rPr>
  </w:style>
  <w:style w:type="paragraph" w:customStyle="1" w:styleId="legend1">
    <w:name w:val="legend1"/>
    <w:basedOn w:val="a3"/>
    <w:rsid w:val="00006CF5"/>
    <w:pPr>
      <w:spacing w:before="75" w:after="120"/>
      <w:jc w:val="center"/>
    </w:pPr>
    <w:rPr>
      <w:sz w:val="22"/>
      <w:szCs w:val="22"/>
    </w:rPr>
  </w:style>
  <w:style w:type="paragraph" w:customStyle="1" w:styleId="image21">
    <w:name w:val="image21"/>
    <w:basedOn w:val="a3"/>
    <w:rsid w:val="00006CF5"/>
    <w:pPr>
      <w:spacing w:before="100" w:beforeAutospacing="1" w:after="100" w:afterAutospacing="1"/>
      <w:jc w:val="center"/>
    </w:pPr>
  </w:style>
  <w:style w:type="paragraph" w:customStyle="1" w:styleId="bloc1">
    <w:name w:val="bloc1"/>
    <w:basedOn w:val="a3"/>
    <w:rsid w:val="00006CF5"/>
    <w:pPr>
      <w:shd w:val="clear" w:color="auto" w:fill="DFEDFF"/>
      <w:spacing w:before="75" w:after="75" w:line="264" w:lineRule="atLeast"/>
      <w:jc w:val="center"/>
    </w:pPr>
    <w:rPr>
      <w:b/>
      <w:bCs/>
    </w:rPr>
  </w:style>
  <w:style w:type="paragraph" w:customStyle="1" w:styleId="bordered1">
    <w:name w:val="bordered1"/>
    <w:basedOn w:val="a3"/>
    <w:rsid w:val="00006CF5"/>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006CF5"/>
    <w:pPr>
      <w:shd w:val="clear" w:color="auto" w:fill="DFEDFF"/>
      <w:spacing w:before="75" w:after="75" w:line="15" w:lineRule="atLeast"/>
    </w:pPr>
    <w:rPr>
      <w:sz w:val="2"/>
      <w:szCs w:val="2"/>
    </w:rPr>
  </w:style>
  <w:style w:type="paragraph" w:customStyle="1" w:styleId="navbar1">
    <w:name w:val="navbar1"/>
    <w:basedOn w:val="a3"/>
    <w:rsid w:val="00006CF5"/>
    <w:pPr>
      <w:jc w:val="right"/>
    </w:pPr>
    <w:rPr>
      <w:sz w:val="19"/>
      <w:szCs w:val="19"/>
    </w:rPr>
  </w:style>
  <w:style w:type="paragraph" w:customStyle="1" w:styleId="prevbloc1">
    <w:name w:val="prev_bloc1"/>
    <w:basedOn w:val="a3"/>
    <w:rsid w:val="00006CF5"/>
    <w:pPr>
      <w:spacing w:before="100" w:beforeAutospacing="1" w:after="100" w:afterAutospacing="1"/>
    </w:pPr>
  </w:style>
  <w:style w:type="paragraph" w:customStyle="1" w:styleId="nextbloc1">
    <w:name w:val="next_bloc1"/>
    <w:basedOn w:val="a3"/>
    <w:rsid w:val="00006CF5"/>
    <w:pPr>
      <w:spacing w:before="100" w:beforeAutospacing="1" w:after="100" w:afterAutospacing="1"/>
      <w:jc w:val="right"/>
    </w:pPr>
  </w:style>
  <w:style w:type="paragraph" w:customStyle="1" w:styleId="entete3">
    <w:name w:val="entete3"/>
    <w:basedOn w:val="a3"/>
    <w:rsid w:val="00006CF5"/>
    <w:pPr>
      <w:spacing w:before="100" w:beforeAutospacing="1" w:after="100" w:afterAutospacing="1"/>
    </w:pPr>
  </w:style>
  <w:style w:type="paragraph" w:customStyle="1" w:styleId="bloc2">
    <w:name w:val="bloc2"/>
    <w:basedOn w:val="a3"/>
    <w:rsid w:val="00006CF5"/>
    <w:pPr>
      <w:spacing w:before="100" w:beforeAutospacing="1" w:after="100" w:afterAutospacing="1"/>
    </w:pPr>
  </w:style>
  <w:style w:type="paragraph" w:customStyle="1" w:styleId="taxoboxclassification1">
    <w:name w:val="taxobox_classification1"/>
    <w:basedOn w:val="a3"/>
    <w:rsid w:val="00006CF5"/>
    <w:pPr>
      <w:spacing w:before="100" w:beforeAutospacing="1" w:after="100" w:afterAutospacing="1"/>
    </w:pPr>
    <w:rPr>
      <w:i/>
      <w:iCs/>
    </w:rPr>
  </w:style>
  <w:style w:type="paragraph" w:customStyle="1" w:styleId="rnormal1">
    <w:name w:val="rnormal1"/>
    <w:basedOn w:val="a3"/>
    <w:rsid w:val="00006CF5"/>
    <w:pPr>
      <w:spacing w:before="100" w:beforeAutospacing="1" w:after="100" w:afterAutospacing="1"/>
    </w:pPr>
  </w:style>
  <w:style w:type="paragraph" w:customStyle="1" w:styleId="imgtoogle1">
    <w:name w:val="img_toogle1"/>
    <w:basedOn w:val="a3"/>
    <w:rsid w:val="00006CF5"/>
    <w:pPr>
      <w:spacing w:before="100" w:beforeAutospacing="1" w:after="100" w:afterAutospacing="1"/>
    </w:pPr>
  </w:style>
  <w:style w:type="paragraph" w:customStyle="1" w:styleId="atoogle1">
    <w:name w:val="a_toogle1"/>
    <w:basedOn w:val="a3"/>
    <w:rsid w:val="00006CF5"/>
    <w:pPr>
      <w:spacing w:before="100" w:beforeAutospacing="1" w:after="100" w:afterAutospacing="1"/>
      <w:jc w:val="center"/>
    </w:pPr>
    <w:rPr>
      <w:sz w:val="23"/>
      <w:szCs w:val="23"/>
    </w:rPr>
  </w:style>
  <w:style w:type="paragraph" w:customStyle="1" w:styleId="geopoint1">
    <w:name w:val="geopoint1"/>
    <w:basedOn w:val="a3"/>
    <w:rsid w:val="00006CF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006CF5"/>
  </w:style>
  <w:style w:type="paragraph" w:customStyle="1" w:styleId="titre1">
    <w:name w:val="titre1"/>
    <w:basedOn w:val="a3"/>
    <w:rsid w:val="00006CF5"/>
    <w:pPr>
      <w:spacing w:before="48" w:after="48"/>
      <w:jc w:val="center"/>
    </w:pPr>
  </w:style>
  <w:style w:type="paragraph" w:customStyle="1" w:styleId="e6e73">
    <w:name w:val="¶e6e7аголовок 3"/>
    <w:basedOn w:val="a3"/>
    <w:next w:val="a3"/>
    <w:rsid w:val="00006CF5"/>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006CF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006CF5"/>
    <w:rPr>
      <w:sz w:val="17"/>
      <w:shd w:val="clear" w:color="auto" w:fill="FFFFFF"/>
    </w:rPr>
  </w:style>
  <w:style w:type="paragraph" w:customStyle="1" w:styleId="afffffffffff1">
    <w:name w:val="Подпись к таблице"/>
    <w:basedOn w:val="a3"/>
    <w:link w:val="afffffffffff0"/>
    <w:rsid w:val="00006CF5"/>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006CF5"/>
    <w:rPr>
      <w:sz w:val="14"/>
      <w:shd w:val="clear" w:color="auto" w:fill="FFFFFF"/>
    </w:rPr>
  </w:style>
  <w:style w:type="paragraph" w:customStyle="1" w:styleId="6b">
    <w:name w:val="Основной текст (6)"/>
    <w:basedOn w:val="a3"/>
    <w:link w:val="6a"/>
    <w:rsid w:val="00006CF5"/>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006CF5"/>
    <w:rPr>
      <w:sz w:val="22"/>
    </w:rPr>
  </w:style>
  <w:style w:type="character" w:customStyle="1" w:styleId="useremail">
    <w:name w:val="useremail"/>
    <w:rsid w:val="00006CF5"/>
    <w:rPr>
      <w:b/>
      <w:color w:val="555555"/>
    </w:rPr>
  </w:style>
  <w:style w:type="character" w:customStyle="1" w:styleId="sel1">
    <w:name w:val="sel1"/>
    <w:rsid w:val="00006CF5"/>
    <w:rPr>
      <w:shd w:val="clear" w:color="auto" w:fill="000000"/>
    </w:rPr>
  </w:style>
  <w:style w:type="character" w:customStyle="1" w:styleId="1ffffffa">
    <w:name w:val="Основной текст + Курсив1"/>
    <w:rsid w:val="00006CF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006CF5"/>
    <w:rPr>
      <w:rFonts w:ascii="Times New Roman" w:hAnsi="Times New Roman"/>
      <w:b/>
      <w:i/>
      <w:spacing w:val="0"/>
      <w:sz w:val="20"/>
    </w:rPr>
  </w:style>
  <w:style w:type="character" w:customStyle="1" w:styleId="sel11">
    <w:name w:val="sel11"/>
    <w:rsid w:val="00006CF5"/>
    <w:rPr>
      <w:b/>
    </w:rPr>
  </w:style>
  <w:style w:type="character" w:customStyle="1" w:styleId="bodyouter">
    <w:name w:val="body_outer"/>
    <w:rsid w:val="00006CF5"/>
  </w:style>
  <w:style w:type="character" w:customStyle="1" w:styleId="at3">
    <w:name w:val="at3"/>
    <w:rsid w:val="00006CF5"/>
    <w:rPr>
      <w:b/>
      <w:i/>
      <w:color w:val="00008B"/>
      <w:u w:val="single"/>
    </w:rPr>
  </w:style>
  <w:style w:type="character" w:customStyle="1" w:styleId="417">
    <w:name w:val="Знак4 Знак Знак1"/>
    <w:locked/>
    <w:rsid w:val="00006CF5"/>
    <w:rPr>
      <w:rFonts w:ascii="Arial" w:hAnsi="Arial"/>
      <w:b/>
      <w:kern w:val="32"/>
      <w:sz w:val="32"/>
      <w:lang w:val="ru-RU" w:eastAsia="ru-RU"/>
    </w:rPr>
  </w:style>
  <w:style w:type="character" w:customStyle="1" w:styleId="21f4">
    <w:name w:val="Знак2 Знак Знак1"/>
    <w:locked/>
    <w:rsid w:val="00006CF5"/>
    <w:rPr>
      <w:b/>
      <w:sz w:val="27"/>
      <w:lang w:val="ru-RU" w:eastAsia="ru-RU"/>
    </w:rPr>
  </w:style>
  <w:style w:type="character" w:customStyle="1" w:styleId="ilad">
    <w:name w:val="il_ad"/>
    <w:rsid w:val="00006CF5"/>
  </w:style>
  <w:style w:type="character" w:customStyle="1" w:styleId="tooltipextranews">
    <w:name w:val="tooltip_extranews"/>
    <w:rsid w:val="00006CF5"/>
    <w:rPr>
      <w:rFonts w:ascii="Times New Roman" w:hAnsi="Times New Roman"/>
    </w:rPr>
  </w:style>
  <w:style w:type="character" w:customStyle="1" w:styleId="needref">
    <w:name w:val="need_ref"/>
    <w:rsid w:val="00006CF5"/>
    <w:rPr>
      <w:rFonts w:ascii="Times New Roman" w:hAnsi="Times New Roman"/>
    </w:rPr>
  </w:style>
  <w:style w:type="character" w:customStyle="1" w:styleId="up">
    <w:name w:val="up"/>
    <w:rsid w:val="00006CF5"/>
    <w:rPr>
      <w:rFonts w:ascii="Times New Roman" w:hAnsi="Times New Roman"/>
    </w:rPr>
  </w:style>
  <w:style w:type="character" w:customStyle="1" w:styleId="down">
    <w:name w:val="down"/>
    <w:rsid w:val="00006CF5"/>
    <w:rPr>
      <w:rFonts w:ascii="Times New Roman" w:hAnsi="Times New Roman"/>
    </w:rPr>
  </w:style>
  <w:style w:type="character" w:customStyle="1" w:styleId="ref">
    <w:name w:val="ref"/>
    <w:rsid w:val="00006CF5"/>
    <w:rPr>
      <w:rFonts w:ascii="Times New Roman" w:hAnsi="Times New Roman"/>
    </w:rPr>
  </w:style>
  <w:style w:type="character" w:customStyle="1" w:styleId="up1">
    <w:name w:val="up1"/>
    <w:rsid w:val="00006CF5"/>
    <w:rPr>
      <w:rFonts w:ascii="Times New Roman" w:hAnsi="Times New Roman"/>
      <w:color w:val="0645AD"/>
    </w:rPr>
  </w:style>
  <w:style w:type="character" w:customStyle="1" w:styleId="down1">
    <w:name w:val="down1"/>
    <w:rsid w:val="00006CF5"/>
    <w:rPr>
      <w:rFonts w:ascii="Times New Roman" w:hAnsi="Times New Roman"/>
      <w:color w:val="0645AD"/>
    </w:rPr>
  </w:style>
  <w:style w:type="character" w:customStyle="1" w:styleId="up2">
    <w:name w:val="up2"/>
    <w:rsid w:val="00006CF5"/>
    <w:rPr>
      <w:rFonts w:ascii="Times New Roman" w:hAnsi="Times New Roman"/>
      <w:vanish/>
    </w:rPr>
  </w:style>
  <w:style w:type="character" w:customStyle="1" w:styleId="down2">
    <w:name w:val="down2"/>
    <w:rsid w:val="00006CF5"/>
    <w:rPr>
      <w:rFonts w:ascii="Times New Roman" w:hAnsi="Times New Roman"/>
      <w:vanish/>
    </w:rPr>
  </w:style>
  <w:style w:type="character" w:customStyle="1" w:styleId="toctoggle">
    <w:name w:val="toctoggle"/>
    <w:rsid w:val="00006CF5"/>
    <w:rPr>
      <w:rFonts w:ascii="Times New Roman" w:hAnsi="Times New Roman"/>
    </w:rPr>
  </w:style>
  <w:style w:type="character" w:customStyle="1" w:styleId="tocnumber">
    <w:name w:val="tocnumber"/>
    <w:rsid w:val="00006CF5"/>
    <w:rPr>
      <w:rFonts w:ascii="Times New Roman" w:hAnsi="Times New Roman"/>
    </w:rPr>
  </w:style>
  <w:style w:type="character" w:customStyle="1" w:styleId="romain1">
    <w:name w:val="romain1"/>
    <w:rsid w:val="00006CF5"/>
    <w:rPr>
      <w:rFonts w:ascii="Times New Roman" w:hAnsi="Times New Roman"/>
      <w:smallCaps/>
    </w:rPr>
  </w:style>
  <w:style w:type="character" w:customStyle="1" w:styleId="editsection2">
    <w:name w:val="editsection2"/>
    <w:rsid w:val="00006CF5"/>
    <w:rPr>
      <w:rFonts w:ascii="Times New Roman" w:hAnsi="Times New Roman"/>
    </w:rPr>
  </w:style>
  <w:style w:type="character" w:customStyle="1" w:styleId="mw-headline2">
    <w:name w:val="mw-headline2"/>
    <w:rsid w:val="00006CF5"/>
    <w:rPr>
      <w:rFonts w:ascii="Times New Roman" w:hAnsi="Times New Roman"/>
    </w:rPr>
  </w:style>
  <w:style w:type="character" w:customStyle="1" w:styleId="750">
    <w:name w:val="Основной текст (7)5"/>
    <w:rsid w:val="00006CF5"/>
    <w:rPr>
      <w:rFonts w:ascii="Times New Roman" w:hAnsi="Times New Roman"/>
      <w:spacing w:val="0"/>
      <w:sz w:val="20"/>
    </w:rPr>
  </w:style>
  <w:style w:type="character" w:customStyle="1" w:styleId="term1">
    <w:name w:val="term1"/>
    <w:rsid w:val="00006CF5"/>
    <w:rPr>
      <w:b/>
      <w:i/>
      <w:color w:val="121F48"/>
    </w:rPr>
  </w:style>
  <w:style w:type="character" w:customStyle="1" w:styleId="fontstyle290">
    <w:name w:val="fontstyle29"/>
    <w:rsid w:val="00006CF5"/>
    <w:rPr>
      <w:rFonts w:ascii="Times New Roman" w:hAnsi="Times New Roman"/>
    </w:rPr>
  </w:style>
  <w:style w:type="character" w:customStyle="1" w:styleId="4c">
    <w:name w:val="Знак4 Знак Знак"/>
    <w:locked/>
    <w:rsid w:val="00006CF5"/>
    <w:rPr>
      <w:rFonts w:ascii="Arial" w:hAnsi="Arial"/>
      <w:b/>
      <w:kern w:val="32"/>
      <w:sz w:val="32"/>
      <w:lang w:val="ru-RU" w:eastAsia="ru-RU"/>
    </w:rPr>
  </w:style>
  <w:style w:type="character" w:customStyle="1" w:styleId="2fff7">
    <w:name w:val="Знак2 Знак Знак"/>
    <w:semiHidden/>
    <w:locked/>
    <w:rsid w:val="00006CF5"/>
    <w:rPr>
      <w:rFonts w:ascii="Arial" w:hAnsi="Arial"/>
      <w:b/>
      <w:sz w:val="26"/>
      <w:lang w:val="ru-RU" w:eastAsia="ru-RU"/>
    </w:rPr>
  </w:style>
  <w:style w:type="character" w:customStyle="1" w:styleId="-FN0">
    <w:name w:val="Текст сноски-FN Знак Знак Знак"/>
    <w:semiHidden/>
    <w:locked/>
    <w:rsid w:val="00006CF5"/>
    <w:rPr>
      <w:lang w:eastAsia="ru-RU"/>
    </w:rPr>
  </w:style>
  <w:style w:type="character" w:customStyle="1" w:styleId="style50">
    <w:name w:val="style5"/>
    <w:rsid w:val="00006CF5"/>
  </w:style>
  <w:style w:type="character" w:customStyle="1" w:styleId="721">
    <w:name w:val="Основной текст (7)2"/>
    <w:rsid w:val="00006CF5"/>
    <w:rPr>
      <w:rFonts w:ascii="Times New Roman" w:hAnsi="Times New Roman"/>
      <w:spacing w:val="0"/>
      <w:sz w:val="20"/>
    </w:rPr>
  </w:style>
  <w:style w:type="character" w:customStyle="1" w:styleId="760">
    <w:name w:val="Основной текст (7)6"/>
    <w:rsid w:val="00006CF5"/>
    <w:rPr>
      <w:rFonts w:ascii="Times New Roman" w:hAnsi="Times New Roman"/>
      <w:spacing w:val="0"/>
      <w:sz w:val="20"/>
    </w:rPr>
  </w:style>
  <w:style w:type="character" w:customStyle="1" w:styleId="Absatz-Standardschriftart">
    <w:name w:val="Absatz-Standardschriftart"/>
    <w:rsid w:val="00006CF5"/>
  </w:style>
  <w:style w:type="character" w:customStyle="1" w:styleId="WW-Absatz-Standardschriftart">
    <w:name w:val="WW-Absatz-Standardschriftart"/>
    <w:rsid w:val="00006CF5"/>
  </w:style>
  <w:style w:type="character" w:customStyle="1" w:styleId="FontStyle23">
    <w:name w:val="Font Style23"/>
    <w:rsid w:val="00006CF5"/>
    <w:rPr>
      <w:rFonts w:ascii="Times New Roman" w:hAnsi="Times New Roman"/>
      <w:b/>
      <w:sz w:val="20"/>
    </w:rPr>
  </w:style>
  <w:style w:type="character" w:customStyle="1" w:styleId="b-serp-urlitem">
    <w:name w:val="b-serp-url__item"/>
    <w:rsid w:val="00006CF5"/>
    <w:rPr>
      <w:rFonts w:ascii="Times New Roman" w:hAnsi="Times New Roman"/>
    </w:rPr>
  </w:style>
  <w:style w:type="character" w:customStyle="1" w:styleId="79">
    <w:name w:val="Основной текст (7)9"/>
    <w:rsid w:val="00006CF5"/>
    <w:rPr>
      <w:rFonts w:ascii="Times New Roman" w:hAnsi="Times New Roman"/>
      <w:spacing w:val="0"/>
      <w:sz w:val="20"/>
    </w:rPr>
  </w:style>
  <w:style w:type="character" w:customStyle="1" w:styleId="afffffffffff2">
    <w:name w:val="пример"/>
    <w:rsid w:val="00006CF5"/>
    <w:rPr>
      <w:rFonts w:ascii="Times New Roman" w:hAnsi="Times New Roman"/>
    </w:rPr>
  </w:style>
  <w:style w:type="character" w:customStyle="1" w:styleId="first-letter">
    <w:name w:val="first-letter"/>
    <w:rsid w:val="00006CF5"/>
  </w:style>
  <w:style w:type="character" w:customStyle="1" w:styleId="indicateur-langue1">
    <w:name w:val="indicateur-langue1"/>
    <w:rsid w:val="00006CF5"/>
    <w:rPr>
      <w:rFonts w:ascii="Courier New" w:hAnsi="Courier New"/>
      <w:b/>
      <w:sz w:val="24"/>
    </w:rPr>
  </w:style>
  <w:style w:type="character" w:customStyle="1" w:styleId="italique1">
    <w:name w:val="italique1"/>
    <w:rsid w:val="00006CF5"/>
    <w:rPr>
      <w:i/>
    </w:rPr>
  </w:style>
  <w:style w:type="character" w:customStyle="1" w:styleId="hl21">
    <w:name w:val="hl21"/>
    <w:rsid w:val="00006CF5"/>
    <w:rPr>
      <w:b/>
      <w:sz w:val="24"/>
    </w:rPr>
  </w:style>
  <w:style w:type="character" w:customStyle="1" w:styleId="m1">
    <w:name w:val="m1"/>
    <w:rsid w:val="00006CF5"/>
    <w:rPr>
      <w:rFonts w:ascii="Tahoma" w:hAnsi="Tahoma"/>
      <w:sz w:val="18"/>
      <w:u w:val="none"/>
    </w:rPr>
  </w:style>
  <w:style w:type="character" w:customStyle="1" w:styleId="trd12">
    <w:name w:val="trd12"/>
    <w:rsid w:val="00006CF5"/>
  </w:style>
  <w:style w:type="character" w:customStyle="1" w:styleId="mr1">
    <w:name w:val="mr1"/>
    <w:rsid w:val="00006CF5"/>
    <w:rPr>
      <w:rFonts w:ascii="Tahoma" w:hAnsi="Tahoma"/>
      <w:color w:val="800000"/>
      <w:sz w:val="18"/>
      <w:u w:val="none"/>
    </w:rPr>
  </w:style>
  <w:style w:type="character" w:customStyle="1" w:styleId="trd121">
    <w:name w:val="trd121"/>
    <w:rsid w:val="00006CF5"/>
    <w:rPr>
      <w:rFonts w:ascii="Arial" w:hAnsi="Arial"/>
      <w:b/>
      <w:color w:val="800000"/>
      <w:sz w:val="18"/>
      <w:u w:val="none"/>
    </w:rPr>
  </w:style>
  <w:style w:type="character" w:customStyle="1" w:styleId="hlnormal">
    <w:name w:val="hlnormal"/>
    <w:rsid w:val="00006CF5"/>
  </w:style>
  <w:style w:type="character" w:customStyle="1" w:styleId="bod1">
    <w:name w:val="bod1"/>
    <w:rsid w:val="00006CF5"/>
  </w:style>
  <w:style w:type="paragraph" w:customStyle="1" w:styleId="914">
    <w:name w:val="Знак91"/>
    <w:basedOn w:val="a3"/>
    <w:rsid w:val="00006CF5"/>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006CF5"/>
    <w:rPr>
      <w:rFonts w:ascii="Arial" w:hAnsi="Arial"/>
      <w:b/>
      <w:kern w:val="32"/>
      <w:sz w:val="32"/>
      <w:lang w:val="ru-RU" w:eastAsia="ru-RU"/>
    </w:rPr>
  </w:style>
  <w:style w:type="character" w:customStyle="1" w:styleId="2114">
    <w:name w:val="Знак2 Знак Знак11"/>
    <w:locked/>
    <w:rsid w:val="00006CF5"/>
    <w:rPr>
      <w:b/>
      <w:sz w:val="27"/>
      <w:lang w:val="ru-RU" w:eastAsia="ru-RU"/>
    </w:rPr>
  </w:style>
  <w:style w:type="character" w:customStyle="1" w:styleId="422">
    <w:name w:val="Знак4 Знак Знак2"/>
    <w:locked/>
    <w:rsid w:val="00006CF5"/>
    <w:rPr>
      <w:rFonts w:ascii="Arial" w:hAnsi="Arial"/>
      <w:b/>
      <w:kern w:val="32"/>
      <w:sz w:val="32"/>
      <w:lang w:val="ru-RU" w:eastAsia="ru-RU"/>
    </w:rPr>
  </w:style>
  <w:style w:type="character" w:customStyle="1" w:styleId="22b">
    <w:name w:val="Знак2 Знак Знак2"/>
    <w:locked/>
    <w:rsid w:val="00006CF5"/>
    <w:rPr>
      <w:rFonts w:ascii="Arial" w:hAnsi="Arial"/>
      <w:b/>
      <w:sz w:val="26"/>
      <w:lang w:val="ru-RU" w:eastAsia="ru-RU"/>
    </w:rPr>
  </w:style>
  <w:style w:type="character" w:customStyle="1" w:styleId="spellingerror">
    <w:name w:val="spellingerror"/>
    <w:rsid w:val="00006CF5"/>
  </w:style>
  <w:style w:type="character" w:customStyle="1" w:styleId="contextualspellingandgrammarerror">
    <w:name w:val="contextualspellingandgrammarerror"/>
    <w:rsid w:val="00006CF5"/>
  </w:style>
  <w:style w:type="character" w:customStyle="1" w:styleId="normaltextrun1">
    <w:name w:val="normaltextrun1"/>
    <w:rsid w:val="00006CF5"/>
  </w:style>
  <w:style w:type="character" w:customStyle="1" w:styleId="eop">
    <w:name w:val="eop"/>
    <w:rsid w:val="00006CF5"/>
  </w:style>
  <w:style w:type="character" w:customStyle="1" w:styleId="PlainTextChar2">
    <w:name w:val="Plain Text Char2"/>
    <w:aliases w:val="Heading 12 Char1,Знак3 Char,Plain Text Char21,Heading 12 Char12"/>
    <w:locked/>
    <w:rsid w:val="00006CF5"/>
    <w:rPr>
      <w:rFonts w:ascii="Courier New" w:hAnsi="Courier New"/>
      <w:sz w:val="20"/>
    </w:rPr>
  </w:style>
  <w:style w:type="character" w:customStyle="1" w:styleId="FontStyle182">
    <w:name w:val="Font Style182"/>
    <w:rsid w:val="00006CF5"/>
    <w:rPr>
      <w:rFonts w:ascii="Times New Roman" w:hAnsi="Times New Roman"/>
      <w:sz w:val="18"/>
    </w:rPr>
  </w:style>
  <w:style w:type="character" w:customStyle="1" w:styleId="CommentTextChar2">
    <w:name w:val="Comment Text Char2"/>
    <w:locked/>
    <w:rsid w:val="00006CF5"/>
  </w:style>
  <w:style w:type="character" w:customStyle="1" w:styleId="HeaderChar2">
    <w:name w:val="Header Char2"/>
    <w:locked/>
    <w:rsid w:val="00006CF5"/>
    <w:rPr>
      <w:sz w:val="24"/>
    </w:rPr>
  </w:style>
  <w:style w:type="character" w:customStyle="1" w:styleId="FooterChar2">
    <w:name w:val="Footer Char2"/>
    <w:locked/>
    <w:rsid w:val="00006CF5"/>
    <w:rPr>
      <w:sz w:val="24"/>
    </w:rPr>
  </w:style>
  <w:style w:type="character" w:customStyle="1" w:styleId="EndnoteTextChar2">
    <w:name w:val="Endnote Text Char2"/>
    <w:locked/>
    <w:rsid w:val="00006CF5"/>
    <w:rPr>
      <w:color w:val="000000"/>
      <w:sz w:val="24"/>
    </w:rPr>
  </w:style>
  <w:style w:type="character" w:customStyle="1" w:styleId="MacroTextChar1">
    <w:name w:val="Macro Text Char1"/>
    <w:locked/>
    <w:rsid w:val="00006CF5"/>
    <w:rPr>
      <w:rFonts w:ascii="Courier New" w:hAnsi="Courier New"/>
      <w:sz w:val="22"/>
      <w:lang w:val="en-US" w:eastAsia="en-US"/>
    </w:rPr>
  </w:style>
  <w:style w:type="character" w:customStyle="1" w:styleId="TitleChar2">
    <w:name w:val="Title Char2"/>
    <w:locked/>
    <w:rsid w:val="00006CF5"/>
    <w:rPr>
      <w:sz w:val="24"/>
      <w:lang w:val="en-US"/>
    </w:rPr>
  </w:style>
  <w:style w:type="character" w:customStyle="1" w:styleId="SubtitleChar2">
    <w:name w:val="Subtitle Char2"/>
    <w:locked/>
    <w:rsid w:val="00006CF5"/>
    <w:rPr>
      <w:rFonts w:ascii="PragmaticaCTT" w:hAnsi="PragmaticaCTT"/>
      <w:b/>
      <w:sz w:val="24"/>
    </w:rPr>
  </w:style>
  <w:style w:type="character" w:customStyle="1" w:styleId="BodyTextFirstIndentChar2">
    <w:name w:val="Body Text First Indent Char2"/>
    <w:locked/>
    <w:rsid w:val="00006CF5"/>
    <w:rPr>
      <w:rFonts w:ascii="Times New Roman" w:hAnsi="Times New Roman"/>
      <w:sz w:val="24"/>
      <w:lang w:eastAsia="ru-RU"/>
    </w:rPr>
  </w:style>
  <w:style w:type="character" w:customStyle="1" w:styleId="BodyTextIndent2Char2">
    <w:name w:val="Body Text Indent 2 Char2"/>
    <w:locked/>
    <w:rsid w:val="00006CF5"/>
    <w:rPr>
      <w:sz w:val="24"/>
    </w:rPr>
  </w:style>
  <w:style w:type="character" w:customStyle="1" w:styleId="BodyTextIndent3Char2">
    <w:name w:val="Body Text Indent 3 Char2"/>
    <w:locked/>
    <w:rsid w:val="00006CF5"/>
    <w:rPr>
      <w:sz w:val="16"/>
    </w:rPr>
  </w:style>
  <w:style w:type="character" w:customStyle="1" w:styleId="DocumentMapChar2">
    <w:name w:val="Document Map Char2"/>
    <w:locked/>
    <w:rsid w:val="00006CF5"/>
    <w:rPr>
      <w:rFonts w:ascii="Tahoma" w:hAnsi="Tahoma"/>
    </w:rPr>
  </w:style>
  <w:style w:type="character" w:customStyle="1" w:styleId="BalloonTextChar2">
    <w:name w:val="Balloon Text Char2"/>
    <w:locked/>
    <w:rsid w:val="00006CF5"/>
    <w:rPr>
      <w:rFonts w:ascii="Tahoma" w:hAnsi="Tahoma"/>
      <w:sz w:val="16"/>
    </w:rPr>
  </w:style>
  <w:style w:type="character" w:customStyle="1" w:styleId="NoSpacingChar3">
    <w:name w:val="No Spacing Char3"/>
    <w:locked/>
    <w:rsid w:val="00006CF5"/>
    <w:rPr>
      <w:sz w:val="22"/>
      <w:lang w:val="en-US" w:eastAsia="en-US"/>
    </w:rPr>
  </w:style>
  <w:style w:type="paragraph" w:customStyle="1" w:styleId="12d">
    <w:name w:val="Подзаголовок12"/>
    <w:basedOn w:val="a3"/>
    <w:rsid w:val="00006CF5"/>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006CF5"/>
    <w:rPr>
      <w:rFonts w:ascii="Times New Roman" w:hAnsi="Times New Roman"/>
      <w:sz w:val="24"/>
      <w:lang w:val="en-US"/>
    </w:rPr>
  </w:style>
  <w:style w:type="character" w:customStyle="1" w:styleId="1ffffffb">
    <w:name w:val="Заголовок Знак1"/>
    <w:rsid w:val="00006CF5"/>
    <w:rPr>
      <w:rFonts w:ascii="Calibri Light" w:hAnsi="Calibri Light"/>
      <w:spacing w:val="-10"/>
      <w:kern w:val="28"/>
      <w:sz w:val="56"/>
      <w:lang w:eastAsia="ru-RU"/>
    </w:rPr>
  </w:style>
  <w:style w:type="character" w:customStyle="1" w:styleId="QuoteChar4">
    <w:name w:val="Quote Char4"/>
    <w:link w:val="22c"/>
    <w:locked/>
    <w:rsid w:val="00006CF5"/>
    <w:rPr>
      <w:i/>
      <w:color w:val="000000"/>
    </w:rPr>
  </w:style>
  <w:style w:type="paragraph" w:customStyle="1" w:styleId="22c">
    <w:name w:val="Цитата 22"/>
    <w:basedOn w:val="a3"/>
    <w:next w:val="a3"/>
    <w:link w:val="QuoteChar4"/>
    <w:rsid w:val="00006CF5"/>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006CF5"/>
    <w:rPr>
      <w:rFonts w:ascii="Calibri" w:hAnsi="Calibri" w:cs="Times New Roman"/>
      <w:i/>
      <w:color w:val="000000"/>
      <w:sz w:val="20"/>
      <w:szCs w:val="20"/>
    </w:rPr>
  </w:style>
  <w:style w:type="character" w:customStyle="1" w:styleId="IntenseQuoteChar4">
    <w:name w:val="Intense Quote Char4"/>
    <w:link w:val="2fff8"/>
    <w:locked/>
    <w:rsid w:val="00006CF5"/>
    <w:rPr>
      <w:b/>
      <w:i/>
      <w:color w:val="4F81BD"/>
    </w:rPr>
  </w:style>
  <w:style w:type="paragraph" w:customStyle="1" w:styleId="2fff8">
    <w:name w:val="Выделенная цитата2"/>
    <w:basedOn w:val="a3"/>
    <w:next w:val="a3"/>
    <w:link w:val="IntenseQuoteChar4"/>
    <w:rsid w:val="00006CF5"/>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006CF5"/>
    <w:rPr>
      <w:rFonts w:ascii="Calibri" w:hAnsi="Calibri" w:cs="Times New Roman"/>
      <w:b/>
      <w:i/>
      <w:color w:val="4F81BD"/>
      <w:sz w:val="20"/>
      <w:szCs w:val="20"/>
    </w:rPr>
  </w:style>
  <w:style w:type="character" w:customStyle="1" w:styleId="5510">
    <w:name w:val="Знак Знак551"/>
    <w:locked/>
    <w:rsid w:val="00006CF5"/>
    <w:rPr>
      <w:sz w:val="24"/>
      <w:lang w:val="ru-RU" w:eastAsia="ru-RU"/>
    </w:rPr>
  </w:style>
  <w:style w:type="character" w:customStyle="1" w:styleId="6510">
    <w:name w:val="Знак Знак651"/>
    <w:locked/>
    <w:rsid w:val="00006CF5"/>
    <w:rPr>
      <w:b/>
      <w:sz w:val="27"/>
      <w:lang w:val="ru-RU" w:eastAsia="ru-RU"/>
    </w:rPr>
  </w:style>
  <w:style w:type="character" w:customStyle="1" w:styleId="6410">
    <w:name w:val="Знак Знак641"/>
    <w:locked/>
    <w:rsid w:val="00006CF5"/>
    <w:rPr>
      <w:b/>
      <w:sz w:val="28"/>
      <w:lang w:val="ru-RU" w:eastAsia="ru-RU"/>
    </w:rPr>
  </w:style>
  <w:style w:type="character" w:customStyle="1" w:styleId="631">
    <w:name w:val="Знак Знак631"/>
    <w:locked/>
    <w:rsid w:val="00006CF5"/>
    <w:rPr>
      <w:b/>
      <w:i/>
      <w:sz w:val="26"/>
      <w:lang w:val="ru-RU" w:eastAsia="ru-RU"/>
    </w:rPr>
  </w:style>
  <w:style w:type="character" w:customStyle="1" w:styleId="6210">
    <w:name w:val="Знак Знак621"/>
    <w:locked/>
    <w:rsid w:val="00006CF5"/>
    <w:rPr>
      <w:sz w:val="24"/>
      <w:lang w:val="ru-RU" w:eastAsia="ru-RU"/>
    </w:rPr>
  </w:style>
  <w:style w:type="character" w:customStyle="1" w:styleId="6010">
    <w:name w:val="Знак Знак601"/>
    <w:locked/>
    <w:rsid w:val="00006CF5"/>
    <w:rPr>
      <w:i/>
      <w:sz w:val="24"/>
      <w:lang w:val="ru-RU" w:eastAsia="ru-RU"/>
    </w:rPr>
  </w:style>
  <w:style w:type="character" w:customStyle="1" w:styleId="591">
    <w:name w:val="Знак Знак591"/>
    <w:locked/>
    <w:rsid w:val="00006CF5"/>
    <w:rPr>
      <w:rFonts w:ascii="Arial" w:hAnsi="Arial"/>
      <w:sz w:val="22"/>
      <w:lang w:val="ru-RU" w:eastAsia="ru-RU"/>
    </w:rPr>
  </w:style>
  <w:style w:type="character" w:customStyle="1" w:styleId="5810">
    <w:name w:val="Знак Знак581"/>
    <w:locked/>
    <w:rsid w:val="00006CF5"/>
    <w:rPr>
      <w:rFonts w:ascii="Courier New" w:hAnsi="Courier New"/>
      <w:lang w:val="ru-RU" w:eastAsia="ru-RU"/>
    </w:rPr>
  </w:style>
  <w:style w:type="character" w:customStyle="1" w:styleId="5710">
    <w:name w:val="Знак Знак571"/>
    <w:locked/>
    <w:rsid w:val="00006CF5"/>
    <w:rPr>
      <w:lang w:val="ru-RU" w:eastAsia="ru-RU"/>
    </w:rPr>
  </w:style>
  <w:style w:type="character" w:customStyle="1" w:styleId="5610">
    <w:name w:val="Знак Знак561"/>
    <w:locked/>
    <w:rsid w:val="00006CF5"/>
    <w:rPr>
      <w:sz w:val="24"/>
      <w:lang w:val="ru-RU" w:eastAsia="ru-RU"/>
    </w:rPr>
  </w:style>
  <w:style w:type="character" w:customStyle="1" w:styleId="5410">
    <w:name w:val="Знак Знак541"/>
    <w:locked/>
    <w:rsid w:val="00006CF5"/>
    <w:rPr>
      <w:sz w:val="24"/>
      <w:lang w:val="en-US" w:eastAsia="ru-RU"/>
    </w:rPr>
  </w:style>
  <w:style w:type="character" w:customStyle="1" w:styleId="6710">
    <w:name w:val="Знак Знак671"/>
    <w:rsid w:val="00006CF5"/>
    <w:rPr>
      <w:rFonts w:ascii="Arial" w:hAnsi="Arial"/>
      <w:b/>
      <w:sz w:val="26"/>
    </w:rPr>
  </w:style>
  <w:style w:type="character" w:customStyle="1" w:styleId="6610">
    <w:name w:val="Знак Знак661"/>
    <w:rsid w:val="00006CF5"/>
    <w:rPr>
      <w:b/>
      <w:sz w:val="28"/>
    </w:rPr>
  </w:style>
  <w:style w:type="character" w:customStyle="1" w:styleId="7010">
    <w:name w:val="Знак Знак701"/>
    <w:rsid w:val="00006CF5"/>
    <w:rPr>
      <w:rFonts w:ascii="Arial" w:hAnsi="Arial"/>
      <w:b/>
      <w:sz w:val="26"/>
    </w:rPr>
  </w:style>
  <w:style w:type="character" w:customStyle="1" w:styleId="691">
    <w:name w:val="Знак Знак691"/>
    <w:rsid w:val="00006CF5"/>
    <w:rPr>
      <w:b/>
      <w:sz w:val="28"/>
    </w:rPr>
  </w:style>
  <w:style w:type="character" w:customStyle="1" w:styleId="681">
    <w:name w:val="Знак Знак681"/>
    <w:rsid w:val="00006CF5"/>
    <w:rPr>
      <w:b/>
      <w:i/>
      <w:sz w:val="26"/>
    </w:rPr>
  </w:style>
  <w:style w:type="character" w:customStyle="1" w:styleId="2fff9">
    <w:name w:val="Текст сноски Знак2"/>
    <w:semiHidden/>
    <w:rsid w:val="00006CF5"/>
    <w:rPr>
      <w:rFonts w:ascii="Times New Roman" w:hAnsi="Times New Roman"/>
      <w:sz w:val="20"/>
    </w:rPr>
  </w:style>
  <w:style w:type="paragraph" w:customStyle="1" w:styleId="3fd">
    <w:name w:val="3"/>
    <w:basedOn w:val="a3"/>
    <w:next w:val="114"/>
    <w:rsid w:val="00006CF5"/>
    <w:pPr>
      <w:jc w:val="center"/>
    </w:pPr>
    <w:rPr>
      <w:sz w:val="28"/>
      <w:lang w:val="en-US"/>
    </w:rPr>
  </w:style>
  <w:style w:type="paragraph" w:customStyle="1" w:styleId="3fe">
    <w:name w:val="Абзац списка3"/>
    <w:basedOn w:val="a3"/>
    <w:link w:val="ListParagraphChar3"/>
    <w:rsid w:val="00006CF5"/>
    <w:pPr>
      <w:ind w:left="708"/>
    </w:pPr>
    <w:rPr>
      <w:sz w:val="20"/>
      <w:szCs w:val="20"/>
    </w:rPr>
  </w:style>
  <w:style w:type="character" w:customStyle="1" w:styleId="ListParagraphChar3">
    <w:name w:val="List Paragraph Char3"/>
    <w:link w:val="3fe"/>
    <w:locked/>
    <w:rsid w:val="00006CF5"/>
    <w:rPr>
      <w:rFonts w:ascii="Times New Roman" w:eastAsia="Times New Roman" w:hAnsi="Times New Roman" w:cs="Times New Roman"/>
      <w:sz w:val="20"/>
      <w:szCs w:val="20"/>
      <w:lang w:eastAsia="ru-RU"/>
    </w:rPr>
  </w:style>
  <w:style w:type="paragraph" w:customStyle="1" w:styleId="5a">
    <w:name w:val="Обычный5"/>
    <w:rsid w:val="00006CF5"/>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006CF5"/>
    <w:rPr>
      <w:rFonts w:ascii="Times New Roman" w:hAnsi="Times New Roman"/>
    </w:rPr>
  </w:style>
  <w:style w:type="paragraph" w:customStyle="1" w:styleId="msonormal0">
    <w:name w:val="msonormal"/>
    <w:basedOn w:val="a3"/>
    <w:rsid w:val="00006CF5"/>
    <w:pPr>
      <w:spacing w:before="100" w:beforeAutospacing="1" w:after="100" w:afterAutospacing="1"/>
    </w:pPr>
  </w:style>
  <w:style w:type="table" w:customStyle="1" w:styleId="2fffa">
    <w:name w:val="Сетка таблицы2"/>
    <w:rsid w:val="00006CF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006CF5"/>
    <w:rPr>
      <w:lang w:val="en-US"/>
    </w:rPr>
  </w:style>
  <w:style w:type="paragraph" w:customStyle="1" w:styleId="2fffb">
    <w:name w:val="Без интервала2"/>
    <w:link w:val="NoSpacingChar2"/>
    <w:rsid w:val="00006CF5"/>
    <w:pPr>
      <w:spacing w:beforeAutospacing="1" w:after="0" w:afterAutospacing="1" w:line="240" w:lineRule="auto"/>
    </w:pPr>
    <w:rPr>
      <w:lang w:val="en-US"/>
    </w:rPr>
  </w:style>
  <w:style w:type="paragraph" w:customStyle="1" w:styleId="21f5">
    <w:name w:val="Обычный21"/>
    <w:rsid w:val="00006CF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006CF5"/>
    <w:rPr>
      <w:color w:val="808080"/>
    </w:rPr>
  </w:style>
  <w:style w:type="character" w:customStyle="1" w:styleId="2fffd">
    <w:name w:val="Слабое выделение2"/>
    <w:rsid w:val="00006CF5"/>
    <w:rPr>
      <w:i/>
      <w:color w:val="808080"/>
    </w:rPr>
  </w:style>
  <w:style w:type="character" w:customStyle="1" w:styleId="2fffe">
    <w:name w:val="Сильное выделение2"/>
    <w:rsid w:val="00006CF5"/>
    <w:rPr>
      <w:b/>
      <w:i/>
      <w:color w:val="4F81BD"/>
    </w:rPr>
  </w:style>
  <w:style w:type="character" w:customStyle="1" w:styleId="2ffff">
    <w:name w:val="Слабая ссылка2"/>
    <w:rsid w:val="00006CF5"/>
    <w:rPr>
      <w:smallCaps/>
      <w:color w:val="C0504D"/>
      <w:u w:val="single"/>
    </w:rPr>
  </w:style>
  <w:style w:type="character" w:customStyle="1" w:styleId="2ffff0">
    <w:name w:val="Сильная ссылка2"/>
    <w:rsid w:val="00006CF5"/>
    <w:rPr>
      <w:b/>
      <w:smallCaps/>
      <w:color w:val="C0504D"/>
      <w:spacing w:val="5"/>
      <w:u w:val="single"/>
    </w:rPr>
  </w:style>
  <w:style w:type="character" w:customStyle="1" w:styleId="2ffff1">
    <w:name w:val="Название книги2"/>
    <w:rsid w:val="00006CF5"/>
    <w:rPr>
      <w:b/>
      <w:smallCaps/>
      <w:spacing w:val="5"/>
    </w:rPr>
  </w:style>
  <w:style w:type="paragraph" w:customStyle="1" w:styleId="2ffff2">
    <w:name w:val="Заголовок оглавления2"/>
    <w:basedOn w:val="11"/>
    <w:next w:val="a3"/>
    <w:rsid w:val="00006CF5"/>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006CF5"/>
    <w:pPr>
      <w:jc w:val="center"/>
    </w:pPr>
    <w:rPr>
      <w:sz w:val="20"/>
      <w:szCs w:val="20"/>
      <w:lang w:val="en-US"/>
    </w:rPr>
  </w:style>
  <w:style w:type="character" w:customStyle="1" w:styleId="3ff">
    <w:name w:val="Название Знак3"/>
    <w:link w:val="83"/>
    <w:locked/>
    <w:rsid w:val="00006CF5"/>
    <w:rPr>
      <w:rFonts w:ascii="Times New Roman" w:eastAsia="Times New Roman" w:hAnsi="Times New Roman" w:cs="Times New Roman"/>
      <w:sz w:val="20"/>
      <w:szCs w:val="20"/>
      <w:lang w:val="en-US" w:eastAsia="ru-RU"/>
    </w:rPr>
  </w:style>
  <w:style w:type="paragraph" w:customStyle="1" w:styleId="31e">
    <w:name w:val="Абзац списка31"/>
    <w:basedOn w:val="a3"/>
    <w:rsid w:val="00006CF5"/>
    <w:pPr>
      <w:ind w:left="708"/>
    </w:pPr>
    <w:rPr>
      <w:sz w:val="20"/>
      <w:szCs w:val="20"/>
    </w:rPr>
  </w:style>
  <w:style w:type="character" w:customStyle="1" w:styleId="21f6">
    <w:name w:val="Слабое выделение21"/>
    <w:rsid w:val="00006CF5"/>
    <w:rPr>
      <w:i/>
      <w:color w:val="808080"/>
    </w:rPr>
  </w:style>
  <w:style w:type="paragraph" w:customStyle="1" w:styleId="516">
    <w:name w:val="Обычный51"/>
    <w:basedOn w:val="a3"/>
    <w:rsid w:val="00006CF5"/>
    <w:pPr>
      <w:spacing w:before="100" w:beforeAutospacing="1" w:after="100" w:afterAutospacing="1"/>
    </w:pPr>
  </w:style>
  <w:style w:type="paragraph" w:customStyle="1" w:styleId="21f7">
    <w:name w:val="Без интервала21"/>
    <w:rsid w:val="00006CF5"/>
    <w:pPr>
      <w:spacing w:after="0" w:line="240" w:lineRule="auto"/>
    </w:pPr>
    <w:rPr>
      <w:rFonts w:ascii="Calibri" w:eastAsia="Times New Roman" w:hAnsi="Calibri" w:cs="Times New Roman"/>
      <w:lang w:val="en-US"/>
    </w:rPr>
  </w:style>
  <w:style w:type="character" w:customStyle="1" w:styleId="21f8">
    <w:name w:val="Сильное выделение21"/>
    <w:rsid w:val="00006CF5"/>
    <w:rPr>
      <w:b/>
      <w:i/>
      <w:color w:val="4F81BD"/>
    </w:rPr>
  </w:style>
  <w:style w:type="paragraph" w:customStyle="1" w:styleId="2ffff3">
    <w:name w:val="Подзаголовок2"/>
    <w:basedOn w:val="a3"/>
    <w:rsid w:val="00006CF5"/>
    <w:pPr>
      <w:spacing w:line="312" w:lineRule="auto"/>
    </w:pPr>
    <w:rPr>
      <w:rFonts w:ascii="Arial" w:hAnsi="Arial" w:cs="Arial"/>
      <w:b/>
      <w:bCs/>
      <w:color w:val="000000"/>
      <w:sz w:val="20"/>
      <w:szCs w:val="20"/>
    </w:rPr>
  </w:style>
  <w:style w:type="paragraph" w:customStyle="1" w:styleId="6c">
    <w:name w:val="Обычный6"/>
    <w:basedOn w:val="a3"/>
    <w:rsid w:val="00006CF5"/>
    <w:pPr>
      <w:spacing w:before="100" w:beforeAutospacing="1" w:after="100" w:afterAutospacing="1"/>
    </w:pPr>
  </w:style>
  <w:style w:type="paragraph" w:customStyle="1" w:styleId="3ff0">
    <w:name w:val="Подзаголовок3"/>
    <w:basedOn w:val="a3"/>
    <w:rsid w:val="00006CF5"/>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006CF5"/>
    <w:rPr>
      <w:rFonts w:ascii="Courier New" w:hAnsi="Courier New"/>
      <w:sz w:val="20"/>
    </w:rPr>
  </w:style>
  <w:style w:type="character" w:customStyle="1" w:styleId="3311">
    <w:name w:val="Знак3 Знак Знак Знак31"/>
    <w:locked/>
    <w:rsid w:val="00006CF5"/>
    <w:rPr>
      <w:rFonts w:ascii="Arial" w:hAnsi="Arial"/>
      <w:b/>
      <w:kern w:val="32"/>
      <w:sz w:val="32"/>
    </w:rPr>
  </w:style>
  <w:style w:type="character" w:customStyle="1" w:styleId="353">
    <w:name w:val="Знак3 Знак Знак5 Знак Знак"/>
    <w:semiHidden/>
    <w:locked/>
    <w:rsid w:val="00006CF5"/>
    <w:rPr>
      <w:rFonts w:ascii="Courier New" w:hAnsi="Courier New"/>
      <w:color w:val="000000"/>
      <w:sz w:val="24"/>
    </w:rPr>
  </w:style>
  <w:style w:type="paragraph" w:customStyle="1" w:styleId="3ff1">
    <w:name w:val="Без интервала3"/>
    <w:rsid w:val="00006CF5"/>
    <w:pPr>
      <w:spacing w:after="0" w:line="240" w:lineRule="auto"/>
    </w:pPr>
    <w:rPr>
      <w:rFonts w:ascii="Calibri" w:eastAsia="Times New Roman" w:hAnsi="Calibri" w:cs="Times New Roman"/>
      <w:lang w:val="en-US"/>
    </w:rPr>
  </w:style>
  <w:style w:type="character" w:customStyle="1" w:styleId="172">
    <w:name w:val="Знак Знак172"/>
    <w:locked/>
    <w:rsid w:val="00006CF5"/>
    <w:rPr>
      <w:sz w:val="16"/>
    </w:rPr>
  </w:style>
  <w:style w:type="paragraph" w:customStyle="1" w:styleId="233">
    <w:name w:val="Основной текст 23"/>
    <w:basedOn w:val="a3"/>
    <w:rsid w:val="00006CF5"/>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006CF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006CF5"/>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006CF5"/>
    <w:rPr>
      <w:rFonts w:ascii="Times New Roman" w:hAnsi="Times New Roman"/>
      <w:b/>
      <w:i/>
      <w:sz w:val="26"/>
    </w:rPr>
  </w:style>
  <w:style w:type="character" w:customStyle="1" w:styleId="Heading6Char1">
    <w:name w:val="Heading 6 Char1"/>
    <w:locked/>
    <w:rsid w:val="00006CF5"/>
    <w:rPr>
      <w:rFonts w:ascii="Times New Roman" w:hAnsi="Times New Roman"/>
      <w:b/>
      <w:lang w:eastAsia="ru-RU"/>
    </w:rPr>
  </w:style>
  <w:style w:type="character" w:customStyle="1" w:styleId="Heading7Char1">
    <w:name w:val="Heading 7 Char1"/>
    <w:locked/>
    <w:rsid w:val="00006CF5"/>
    <w:rPr>
      <w:rFonts w:ascii="Times New Roman" w:hAnsi="Times New Roman"/>
      <w:sz w:val="20"/>
      <w:lang w:eastAsia="ru-RU"/>
    </w:rPr>
  </w:style>
  <w:style w:type="character" w:customStyle="1" w:styleId="Heading8Char1">
    <w:name w:val="Heading 8 Char1"/>
    <w:locked/>
    <w:rsid w:val="00006CF5"/>
    <w:rPr>
      <w:rFonts w:ascii="Calibri" w:hAnsi="Calibri"/>
      <w:i/>
      <w:sz w:val="24"/>
    </w:rPr>
  </w:style>
  <w:style w:type="character" w:customStyle="1" w:styleId="Heading9Char1">
    <w:name w:val="Heading 9 Char1"/>
    <w:locked/>
    <w:rsid w:val="00006CF5"/>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006CF5"/>
    <w:rPr>
      <w:rFonts w:ascii="Times New Roman" w:hAnsi="Times New Roman"/>
      <w:sz w:val="24"/>
    </w:rPr>
  </w:style>
  <w:style w:type="character" w:customStyle="1" w:styleId="BodyText3Char2">
    <w:name w:val="Body Text 3 Char2"/>
    <w:aliases w:val="Знак5 Char2"/>
    <w:locked/>
    <w:rsid w:val="00006CF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006CF5"/>
    <w:rPr>
      <w:rFonts w:ascii="Courier New" w:hAnsi="Courier New"/>
      <w:color w:val="000000"/>
      <w:sz w:val="24"/>
    </w:rPr>
  </w:style>
  <w:style w:type="character" w:customStyle="1" w:styleId="BodyTextFirstIndent2Char2">
    <w:name w:val="Body Text First Indent 2 Char2"/>
    <w:locked/>
    <w:rsid w:val="00006CF5"/>
    <w:rPr>
      <w:rFonts w:ascii="Times New Roman" w:hAnsi="Times New Roman"/>
      <w:sz w:val="24"/>
      <w:lang w:eastAsia="ru-RU"/>
    </w:rPr>
  </w:style>
  <w:style w:type="character" w:customStyle="1" w:styleId="HTMLPreformattedChar1">
    <w:name w:val="HTML Preformatted Char1"/>
    <w:locked/>
    <w:rsid w:val="00006CF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006CF5"/>
    <w:rPr>
      <w:rFonts w:ascii="Cambria" w:hAnsi="Cambria"/>
      <w:b/>
      <w:kern w:val="32"/>
      <w:sz w:val="32"/>
    </w:rPr>
  </w:style>
  <w:style w:type="character" w:customStyle="1" w:styleId="Heading3Char2">
    <w:name w:val="Heading 3 Char2"/>
    <w:aliases w:val="Знак2 Char3,Heading 3 Char21"/>
    <w:locked/>
    <w:rsid w:val="00006CF5"/>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006CF5"/>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006CF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006CF5"/>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006CF5"/>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006CF5"/>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006CF5"/>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006CF5"/>
    <w:rPr>
      <w:sz w:val="24"/>
    </w:rPr>
  </w:style>
  <w:style w:type="character" w:customStyle="1" w:styleId="3120">
    <w:name w:val="Основной текст 3 Знак12"/>
    <w:aliases w:val="Знак5 Знак11"/>
    <w:rsid w:val="00006CF5"/>
    <w:rPr>
      <w:sz w:val="16"/>
    </w:rPr>
  </w:style>
  <w:style w:type="character" w:customStyle="1" w:styleId="3140">
    <w:name w:val="Основной текст 3 Знак14"/>
    <w:aliases w:val="Знак5 Знак12,Знак5 Знак13"/>
    <w:semiHidden/>
    <w:rsid w:val="00006CF5"/>
    <w:rPr>
      <w:sz w:val="16"/>
    </w:rPr>
  </w:style>
  <w:style w:type="character" w:customStyle="1" w:styleId="CommentSubjectChar3">
    <w:name w:val="Comment Subject Char3"/>
    <w:locked/>
    <w:rsid w:val="00006CF5"/>
    <w:rPr>
      <w:sz w:val="16"/>
    </w:rPr>
  </w:style>
  <w:style w:type="character" w:customStyle="1" w:styleId="1200">
    <w:name w:val="Тема примечания Знак120"/>
    <w:semiHidden/>
    <w:rsid w:val="00006CF5"/>
    <w:rPr>
      <w:rFonts w:ascii="Times New Roman" w:hAnsi="Times New Roman"/>
      <w:b/>
      <w:sz w:val="20"/>
      <w:lang w:val="ru-RU" w:eastAsia="ru-RU"/>
    </w:rPr>
  </w:style>
  <w:style w:type="character" w:customStyle="1" w:styleId="1190">
    <w:name w:val="Тема примечания Знак119"/>
    <w:semiHidden/>
    <w:rsid w:val="00006CF5"/>
    <w:rPr>
      <w:rFonts w:ascii="Times New Roman" w:hAnsi="Times New Roman"/>
      <w:b/>
      <w:sz w:val="20"/>
      <w:lang w:val="ru-RU" w:eastAsia="ru-RU"/>
    </w:rPr>
  </w:style>
  <w:style w:type="character" w:customStyle="1" w:styleId="1180">
    <w:name w:val="Тема примечания Знак118"/>
    <w:semiHidden/>
    <w:rsid w:val="00006CF5"/>
    <w:rPr>
      <w:rFonts w:ascii="Times New Roman" w:hAnsi="Times New Roman"/>
      <w:b/>
      <w:sz w:val="20"/>
      <w:lang w:val="ru-RU" w:eastAsia="ru-RU"/>
    </w:rPr>
  </w:style>
  <w:style w:type="character" w:customStyle="1" w:styleId="1170">
    <w:name w:val="Тема примечания Знак117"/>
    <w:rsid w:val="00006CF5"/>
    <w:rPr>
      <w:rFonts w:ascii="Times New Roman" w:hAnsi="Times New Roman"/>
      <w:b/>
      <w:sz w:val="20"/>
      <w:lang w:val="ru-RU" w:eastAsia="ru-RU"/>
    </w:rPr>
  </w:style>
  <w:style w:type="character" w:customStyle="1" w:styleId="1160">
    <w:name w:val="Тема примечания Знак116"/>
    <w:semiHidden/>
    <w:rsid w:val="00006CF5"/>
    <w:rPr>
      <w:rFonts w:ascii="Times New Roman" w:hAnsi="Times New Roman"/>
      <w:b/>
      <w:sz w:val="20"/>
      <w:lang w:val="ru-RU" w:eastAsia="ru-RU"/>
    </w:rPr>
  </w:style>
  <w:style w:type="character" w:customStyle="1" w:styleId="1150">
    <w:name w:val="Тема примечания Знак115"/>
    <w:semiHidden/>
    <w:rsid w:val="00006CF5"/>
    <w:rPr>
      <w:rFonts w:ascii="Times New Roman" w:hAnsi="Times New Roman"/>
      <w:b/>
      <w:sz w:val="20"/>
      <w:lang w:val="ru-RU" w:eastAsia="ru-RU"/>
    </w:rPr>
  </w:style>
  <w:style w:type="character" w:customStyle="1" w:styleId="1140">
    <w:name w:val="Тема примечания Знак114"/>
    <w:semiHidden/>
    <w:rsid w:val="00006CF5"/>
    <w:rPr>
      <w:rFonts w:ascii="Times New Roman" w:hAnsi="Times New Roman"/>
      <w:b/>
      <w:sz w:val="20"/>
      <w:lang w:val="ru-RU" w:eastAsia="ru-RU"/>
    </w:rPr>
  </w:style>
  <w:style w:type="character" w:customStyle="1" w:styleId="1130">
    <w:name w:val="Тема примечания Знак113"/>
    <w:semiHidden/>
    <w:rsid w:val="00006CF5"/>
    <w:rPr>
      <w:rFonts w:ascii="Times New Roman" w:hAnsi="Times New Roman"/>
      <w:b/>
      <w:sz w:val="20"/>
      <w:lang w:val="ru-RU" w:eastAsia="ru-RU"/>
    </w:rPr>
  </w:style>
  <w:style w:type="character" w:customStyle="1" w:styleId="1120">
    <w:name w:val="Тема примечания Знак112"/>
    <w:semiHidden/>
    <w:rsid w:val="00006CF5"/>
    <w:rPr>
      <w:rFonts w:ascii="Times New Roman" w:hAnsi="Times New Roman"/>
      <w:b/>
      <w:sz w:val="20"/>
      <w:lang w:val="ru-RU" w:eastAsia="ru-RU"/>
    </w:rPr>
  </w:style>
  <w:style w:type="character" w:customStyle="1" w:styleId="1112">
    <w:name w:val="Тема примечания Знак111"/>
    <w:rsid w:val="00006CF5"/>
    <w:rPr>
      <w:rFonts w:ascii="Times New Roman" w:hAnsi="Times New Roman"/>
      <w:b/>
      <w:sz w:val="20"/>
      <w:lang w:val="ru-RU" w:eastAsia="ru-RU"/>
    </w:rPr>
  </w:style>
  <w:style w:type="character" w:customStyle="1" w:styleId="1101">
    <w:name w:val="Тема примечания Знак110"/>
    <w:semiHidden/>
    <w:rsid w:val="00006CF5"/>
    <w:rPr>
      <w:rFonts w:ascii="Times New Roman" w:hAnsi="Times New Roman"/>
      <w:b/>
      <w:sz w:val="20"/>
      <w:lang w:val="ru-RU" w:eastAsia="ru-RU"/>
    </w:rPr>
  </w:style>
  <w:style w:type="character" w:customStyle="1" w:styleId="192">
    <w:name w:val="Тема примечания Знак19"/>
    <w:rsid w:val="00006CF5"/>
    <w:rPr>
      <w:rFonts w:ascii="Times New Roman" w:hAnsi="Times New Roman"/>
      <w:b/>
      <w:sz w:val="20"/>
      <w:lang w:val="ru-RU" w:eastAsia="ru-RU"/>
    </w:rPr>
  </w:style>
  <w:style w:type="character" w:customStyle="1" w:styleId="182">
    <w:name w:val="Тема примечания Знак18"/>
    <w:semiHidden/>
    <w:rsid w:val="00006CF5"/>
    <w:rPr>
      <w:rFonts w:ascii="Times New Roman" w:hAnsi="Times New Roman"/>
      <w:b/>
      <w:sz w:val="20"/>
      <w:lang w:val="ru-RU" w:eastAsia="ru-RU"/>
    </w:rPr>
  </w:style>
  <w:style w:type="character" w:customStyle="1" w:styleId="173">
    <w:name w:val="Тема примечания Знак17"/>
    <w:semiHidden/>
    <w:rsid w:val="00006CF5"/>
    <w:rPr>
      <w:rFonts w:ascii="Times New Roman" w:hAnsi="Times New Roman"/>
      <w:b/>
      <w:sz w:val="20"/>
      <w:lang w:val="ru-RU" w:eastAsia="ru-RU"/>
    </w:rPr>
  </w:style>
  <w:style w:type="character" w:customStyle="1" w:styleId="163">
    <w:name w:val="Тема примечания Знак16"/>
    <w:semiHidden/>
    <w:rsid w:val="00006CF5"/>
    <w:rPr>
      <w:rFonts w:ascii="Times New Roman" w:hAnsi="Times New Roman"/>
      <w:b/>
      <w:sz w:val="20"/>
      <w:lang w:val="ru-RU" w:eastAsia="ru-RU"/>
    </w:rPr>
  </w:style>
  <w:style w:type="character" w:customStyle="1" w:styleId="152">
    <w:name w:val="Тема примечания Знак15"/>
    <w:rsid w:val="00006CF5"/>
    <w:rPr>
      <w:rFonts w:ascii="Times New Roman" w:hAnsi="Times New Roman"/>
      <w:b/>
      <w:sz w:val="20"/>
      <w:lang w:val="ru-RU" w:eastAsia="ru-RU"/>
    </w:rPr>
  </w:style>
  <w:style w:type="character" w:customStyle="1" w:styleId="146">
    <w:name w:val="Тема примечания Знак14"/>
    <w:semiHidden/>
    <w:rsid w:val="00006CF5"/>
    <w:rPr>
      <w:rFonts w:ascii="Times New Roman" w:hAnsi="Times New Roman"/>
      <w:b/>
      <w:sz w:val="20"/>
      <w:lang w:val="ru-RU" w:eastAsia="ru-RU"/>
    </w:rPr>
  </w:style>
  <w:style w:type="character" w:customStyle="1" w:styleId="138">
    <w:name w:val="Тема примечания Знак13"/>
    <w:semiHidden/>
    <w:rsid w:val="00006CF5"/>
    <w:rPr>
      <w:rFonts w:ascii="Times New Roman" w:hAnsi="Times New Roman"/>
      <w:b/>
      <w:sz w:val="20"/>
      <w:lang w:val="ru-RU" w:eastAsia="ru-RU"/>
    </w:rPr>
  </w:style>
  <w:style w:type="character" w:customStyle="1" w:styleId="12e">
    <w:name w:val="Тема примечания Знак12"/>
    <w:rsid w:val="00006CF5"/>
    <w:rPr>
      <w:rFonts w:ascii="Times New Roman" w:hAnsi="Times New Roman"/>
      <w:b/>
      <w:sz w:val="20"/>
      <w:lang w:val="ru-RU" w:eastAsia="ru-RU"/>
    </w:rPr>
  </w:style>
  <w:style w:type="character" w:customStyle="1" w:styleId="11f2">
    <w:name w:val="Тема примечания Знак11"/>
    <w:rsid w:val="00006CF5"/>
    <w:rPr>
      <w:b/>
      <w:lang w:val="ru-RU" w:eastAsia="ru-RU"/>
    </w:rPr>
  </w:style>
  <w:style w:type="character" w:customStyle="1" w:styleId="HTMLAddressChar2">
    <w:name w:val="HTML Address Char2"/>
    <w:locked/>
    <w:rsid w:val="00006CF5"/>
    <w:rPr>
      <w:i/>
      <w:sz w:val="24"/>
      <w:lang w:eastAsia="ru-RU"/>
    </w:rPr>
  </w:style>
  <w:style w:type="character" w:customStyle="1" w:styleId="HTML120">
    <w:name w:val="Адрес HTML Знак120"/>
    <w:semiHidden/>
    <w:rsid w:val="00006CF5"/>
    <w:rPr>
      <w:i/>
      <w:sz w:val="24"/>
    </w:rPr>
  </w:style>
  <w:style w:type="character" w:customStyle="1" w:styleId="HTML119">
    <w:name w:val="Адрес HTML Знак119"/>
    <w:semiHidden/>
    <w:rsid w:val="00006CF5"/>
    <w:rPr>
      <w:i/>
      <w:sz w:val="24"/>
    </w:rPr>
  </w:style>
  <w:style w:type="character" w:customStyle="1" w:styleId="HTML118">
    <w:name w:val="Адрес HTML Знак118"/>
    <w:semiHidden/>
    <w:rsid w:val="00006CF5"/>
    <w:rPr>
      <w:i/>
      <w:sz w:val="24"/>
    </w:rPr>
  </w:style>
  <w:style w:type="character" w:customStyle="1" w:styleId="HTML117">
    <w:name w:val="Адрес HTML Знак117"/>
    <w:rsid w:val="00006CF5"/>
    <w:rPr>
      <w:i/>
      <w:sz w:val="24"/>
    </w:rPr>
  </w:style>
  <w:style w:type="character" w:customStyle="1" w:styleId="HTML116">
    <w:name w:val="Адрес HTML Знак116"/>
    <w:semiHidden/>
    <w:rsid w:val="00006CF5"/>
    <w:rPr>
      <w:i/>
      <w:sz w:val="24"/>
    </w:rPr>
  </w:style>
  <w:style w:type="character" w:customStyle="1" w:styleId="HTML115">
    <w:name w:val="Адрес HTML Знак115"/>
    <w:semiHidden/>
    <w:rsid w:val="00006CF5"/>
    <w:rPr>
      <w:i/>
      <w:sz w:val="24"/>
    </w:rPr>
  </w:style>
  <w:style w:type="character" w:customStyle="1" w:styleId="HTML114">
    <w:name w:val="Адрес HTML Знак114"/>
    <w:semiHidden/>
    <w:rsid w:val="00006CF5"/>
    <w:rPr>
      <w:i/>
      <w:sz w:val="24"/>
    </w:rPr>
  </w:style>
  <w:style w:type="character" w:customStyle="1" w:styleId="HTML113">
    <w:name w:val="Адрес HTML Знак113"/>
    <w:semiHidden/>
    <w:rsid w:val="00006CF5"/>
    <w:rPr>
      <w:i/>
      <w:sz w:val="24"/>
    </w:rPr>
  </w:style>
  <w:style w:type="character" w:customStyle="1" w:styleId="HTML112">
    <w:name w:val="Адрес HTML Знак112"/>
    <w:semiHidden/>
    <w:rsid w:val="00006CF5"/>
    <w:rPr>
      <w:i/>
      <w:sz w:val="24"/>
    </w:rPr>
  </w:style>
  <w:style w:type="character" w:customStyle="1" w:styleId="HTML111">
    <w:name w:val="Адрес HTML Знак111"/>
    <w:rsid w:val="00006CF5"/>
    <w:rPr>
      <w:i/>
      <w:sz w:val="24"/>
    </w:rPr>
  </w:style>
  <w:style w:type="character" w:customStyle="1" w:styleId="HTML110">
    <w:name w:val="Адрес HTML Знак110"/>
    <w:semiHidden/>
    <w:rsid w:val="00006CF5"/>
    <w:rPr>
      <w:i/>
      <w:sz w:val="24"/>
    </w:rPr>
  </w:style>
  <w:style w:type="character" w:customStyle="1" w:styleId="HTML19">
    <w:name w:val="Адрес HTML Знак19"/>
    <w:rsid w:val="00006CF5"/>
    <w:rPr>
      <w:i/>
      <w:sz w:val="24"/>
    </w:rPr>
  </w:style>
  <w:style w:type="character" w:customStyle="1" w:styleId="HTML18">
    <w:name w:val="Адрес HTML Знак18"/>
    <w:semiHidden/>
    <w:rsid w:val="00006CF5"/>
    <w:rPr>
      <w:i/>
      <w:sz w:val="24"/>
    </w:rPr>
  </w:style>
  <w:style w:type="character" w:customStyle="1" w:styleId="HTML17">
    <w:name w:val="Адрес HTML Знак17"/>
    <w:semiHidden/>
    <w:rsid w:val="00006CF5"/>
    <w:rPr>
      <w:i/>
      <w:sz w:val="24"/>
    </w:rPr>
  </w:style>
  <w:style w:type="character" w:customStyle="1" w:styleId="HTML16">
    <w:name w:val="Адрес HTML Знак16"/>
    <w:semiHidden/>
    <w:rsid w:val="00006CF5"/>
    <w:rPr>
      <w:i/>
      <w:sz w:val="24"/>
    </w:rPr>
  </w:style>
  <w:style w:type="character" w:customStyle="1" w:styleId="HTML15">
    <w:name w:val="Адрес HTML Знак15"/>
    <w:rsid w:val="00006CF5"/>
    <w:rPr>
      <w:i/>
      <w:sz w:val="24"/>
    </w:rPr>
  </w:style>
  <w:style w:type="character" w:customStyle="1" w:styleId="HTML14">
    <w:name w:val="Адрес HTML Знак14"/>
    <w:semiHidden/>
    <w:rsid w:val="00006CF5"/>
    <w:rPr>
      <w:i/>
      <w:sz w:val="24"/>
    </w:rPr>
  </w:style>
  <w:style w:type="character" w:customStyle="1" w:styleId="HTML130">
    <w:name w:val="Адрес HTML Знак13"/>
    <w:semiHidden/>
    <w:rsid w:val="00006CF5"/>
    <w:rPr>
      <w:i/>
      <w:sz w:val="24"/>
    </w:rPr>
  </w:style>
  <w:style w:type="character" w:customStyle="1" w:styleId="HTML121">
    <w:name w:val="Адрес HTML Знак12"/>
    <w:rsid w:val="00006CF5"/>
    <w:rPr>
      <w:i/>
      <w:sz w:val="22"/>
    </w:rPr>
  </w:style>
  <w:style w:type="character" w:customStyle="1" w:styleId="1220">
    <w:name w:val="Знак1 Знак Знак22"/>
    <w:locked/>
    <w:rsid w:val="00006CF5"/>
    <w:rPr>
      <w:sz w:val="24"/>
    </w:rPr>
  </w:style>
  <w:style w:type="character" w:customStyle="1" w:styleId="IntenseQuoteChar7">
    <w:name w:val="Intense Quote Char7"/>
    <w:locked/>
    <w:rsid w:val="00006CF5"/>
    <w:rPr>
      <w:rFonts w:ascii="Calibri" w:hAnsi="Calibri"/>
      <w:b/>
      <w:i/>
      <w:color w:val="4F81BD"/>
      <w:sz w:val="24"/>
    </w:rPr>
  </w:style>
  <w:style w:type="character" w:customStyle="1" w:styleId="1250">
    <w:name w:val="Знак1 Знак Знак25"/>
    <w:locked/>
    <w:rsid w:val="00006CF5"/>
    <w:rPr>
      <w:sz w:val="24"/>
    </w:rPr>
  </w:style>
  <w:style w:type="character" w:customStyle="1" w:styleId="1240">
    <w:name w:val="Знак1 Знак Знак24"/>
    <w:locked/>
    <w:rsid w:val="00006CF5"/>
    <w:rPr>
      <w:sz w:val="24"/>
    </w:rPr>
  </w:style>
  <w:style w:type="character" w:customStyle="1" w:styleId="1230">
    <w:name w:val="Знак1 Знак Знак23"/>
    <w:locked/>
    <w:rsid w:val="00006CF5"/>
    <w:rPr>
      <w:sz w:val="24"/>
    </w:rPr>
  </w:style>
  <w:style w:type="character" w:customStyle="1" w:styleId="1201">
    <w:name w:val="Выделенная цитата Знак120"/>
    <w:rsid w:val="00006CF5"/>
    <w:rPr>
      <w:i/>
      <w:color w:val="5B9BD5"/>
      <w:sz w:val="24"/>
    </w:rPr>
  </w:style>
  <w:style w:type="character" w:customStyle="1" w:styleId="1191">
    <w:name w:val="Выделенная цитата Знак119"/>
    <w:rsid w:val="00006CF5"/>
    <w:rPr>
      <w:i/>
      <w:color w:val="5B9BD5"/>
      <w:sz w:val="24"/>
    </w:rPr>
  </w:style>
  <w:style w:type="character" w:customStyle="1" w:styleId="1181">
    <w:name w:val="Выделенная цитата Знак118"/>
    <w:rsid w:val="00006CF5"/>
    <w:rPr>
      <w:i/>
      <w:color w:val="5B9BD5"/>
      <w:sz w:val="24"/>
    </w:rPr>
  </w:style>
  <w:style w:type="character" w:customStyle="1" w:styleId="1171">
    <w:name w:val="Выделенная цитата Знак117"/>
    <w:rsid w:val="00006CF5"/>
    <w:rPr>
      <w:i/>
      <w:color w:val="5B9BD5"/>
      <w:sz w:val="24"/>
    </w:rPr>
  </w:style>
  <w:style w:type="character" w:customStyle="1" w:styleId="1161">
    <w:name w:val="Выделенная цитата Знак116"/>
    <w:rsid w:val="00006CF5"/>
    <w:rPr>
      <w:i/>
      <w:color w:val="5B9BD5"/>
      <w:sz w:val="24"/>
    </w:rPr>
  </w:style>
  <w:style w:type="character" w:customStyle="1" w:styleId="1151">
    <w:name w:val="Выделенная цитата Знак115"/>
    <w:rsid w:val="00006CF5"/>
    <w:rPr>
      <w:i/>
      <w:color w:val="5B9BD5"/>
      <w:sz w:val="24"/>
    </w:rPr>
  </w:style>
  <w:style w:type="character" w:customStyle="1" w:styleId="1141">
    <w:name w:val="Выделенная цитата Знак114"/>
    <w:rsid w:val="00006CF5"/>
    <w:rPr>
      <w:i/>
      <w:color w:val="5B9BD5"/>
      <w:sz w:val="24"/>
    </w:rPr>
  </w:style>
  <w:style w:type="character" w:customStyle="1" w:styleId="1131">
    <w:name w:val="Выделенная цитата Знак113"/>
    <w:rsid w:val="00006CF5"/>
    <w:rPr>
      <w:i/>
      <w:color w:val="5B9BD5"/>
      <w:sz w:val="24"/>
    </w:rPr>
  </w:style>
  <w:style w:type="character" w:customStyle="1" w:styleId="1121">
    <w:name w:val="Выделенная цитата Знак112"/>
    <w:rsid w:val="00006CF5"/>
    <w:rPr>
      <w:i/>
      <w:color w:val="5B9BD5"/>
      <w:sz w:val="24"/>
    </w:rPr>
  </w:style>
  <w:style w:type="character" w:customStyle="1" w:styleId="1113">
    <w:name w:val="Выделенная цитата Знак111"/>
    <w:rsid w:val="00006CF5"/>
    <w:rPr>
      <w:i/>
      <w:color w:val="5B9BD5"/>
      <w:sz w:val="24"/>
    </w:rPr>
  </w:style>
  <w:style w:type="character" w:customStyle="1" w:styleId="1102">
    <w:name w:val="Выделенная цитата Знак110"/>
    <w:rsid w:val="00006CF5"/>
    <w:rPr>
      <w:i/>
      <w:color w:val="5B9BD5"/>
      <w:sz w:val="24"/>
    </w:rPr>
  </w:style>
  <w:style w:type="character" w:customStyle="1" w:styleId="193">
    <w:name w:val="Выделенная цитата Знак19"/>
    <w:rsid w:val="00006CF5"/>
    <w:rPr>
      <w:i/>
      <w:color w:val="5B9BD5"/>
      <w:sz w:val="24"/>
    </w:rPr>
  </w:style>
  <w:style w:type="character" w:customStyle="1" w:styleId="183">
    <w:name w:val="Выделенная цитата Знак18"/>
    <w:rsid w:val="00006CF5"/>
    <w:rPr>
      <w:i/>
      <w:color w:val="5B9BD5"/>
      <w:sz w:val="24"/>
    </w:rPr>
  </w:style>
  <w:style w:type="character" w:customStyle="1" w:styleId="174">
    <w:name w:val="Выделенная цитата Знак17"/>
    <w:rsid w:val="00006CF5"/>
    <w:rPr>
      <w:i/>
      <w:color w:val="5B9BD5"/>
      <w:sz w:val="24"/>
    </w:rPr>
  </w:style>
  <w:style w:type="character" w:customStyle="1" w:styleId="164">
    <w:name w:val="Выделенная цитата Знак16"/>
    <w:rsid w:val="00006CF5"/>
    <w:rPr>
      <w:i/>
      <w:color w:val="5B9BD5"/>
      <w:sz w:val="24"/>
    </w:rPr>
  </w:style>
  <w:style w:type="character" w:customStyle="1" w:styleId="153">
    <w:name w:val="Выделенная цитата Знак15"/>
    <w:rsid w:val="00006CF5"/>
    <w:rPr>
      <w:i/>
      <w:color w:val="5B9BD5"/>
      <w:sz w:val="24"/>
    </w:rPr>
  </w:style>
  <w:style w:type="character" w:customStyle="1" w:styleId="147">
    <w:name w:val="Выделенная цитата Знак14"/>
    <w:rsid w:val="00006CF5"/>
    <w:rPr>
      <w:i/>
      <w:color w:val="5B9BD5"/>
      <w:sz w:val="24"/>
    </w:rPr>
  </w:style>
  <w:style w:type="character" w:customStyle="1" w:styleId="139">
    <w:name w:val="Выделенная цитата Знак13"/>
    <w:rsid w:val="00006CF5"/>
    <w:rPr>
      <w:i/>
      <w:color w:val="5B9BD5"/>
      <w:sz w:val="24"/>
    </w:rPr>
  </w:style>
  <w:style w:type="character" w:customStyle="1" w:styleId="12f">
    <w:name w:val="Выделенная цитата Знак12"/>
    <w:rsid w:val="00006CF5"/>
    <w:rPr>
      <w:i/>
      <w:color w:val="5B9BD5"/>
      <w:sz w:val="24"/>
    </w:rPr>
  </w:style>
  <w:style w:type="character" w:customStyle="1" w:styleId="3113">
    <w:name w:val="Основной текст 3 Знак11"/>
    <w:aliases w:val="Знак5 Знак25"/>
    <w:locked/>
    <w:rsid w:val="00006CF5"/>
    <w:rPr>
      <w:rFonts w:ascii="Times New Roman" w:hAnsi="Times New Roman"/>
      <w:sz w:val="16"/>
      <w:lang w:val="ru-RU" w:eastAsia="ru-RU"/>
    </w:rPr>
  </w:style>
  <w:style w:type="character" w:customStyle="1" w:styleId="HTML11a">
    <w:name w:val="Адрес HTML Знак11"/>
    <w:rsid w:val="00006CF5"/>
    <w:rPr>
      <w:rFonts w:ascii="Times New Roman" w:hAnsi="Times New Roman"/>
      <w:i/>
      <w:sz w:val="24"/>
    </w:rPr>
  </w:style>
  <w:style w:type="character" w:customStyle="1" w:styleId="1ffffffc">
    <w:name w:val="Без интервала Знак1"/>
    <w:link w:val="4d"/>
    <w:locked/>
    <w:rsid w:val="00006CF5"/>
  </w:style>
  <w:style w:type="paragraph" w:customStyle="1" w:styleId="4d">
    <w:name w:val="Без интервала4"/>
    <w:link w:val="1ffffffc"/>
    <w:rsid w:val="00006CF5"/>
    <w:pPr>
      <w:spacing w:after="0" w:line="240" w:lineRule="auto"/>
    </w:pPr>
  </w:style>
  <w:style w:type="character" w:customStyle="1" w:styleId="3114">
    <w:name w:val="Знак3 Знак Знак11"/>
    <w:aliases w:val="Знак3 Знак Знак Знак12"/>
    <w:locked/>
    <w:rsid w:val="00006CF5"/>
    <w:rPr>
      <w:rFonts w:ascii="Arial" w:hAnsi="Arial"/>
      <w:b/>
      <w:i/>
      <w:sz w:val="28"/>
      <w:lang w:val="ru-RU" w:eastAsia="en-US"/>
    </w:rPr>
  </w:style>
  <w:style w:type="character" w:customStyle="1" w:styleId="11f3">
    <w:name w:val="Выделенная цитата Знак11"/>
    <w:rsid w:val="00006CF5"/>
    <w:rPr>
      <w:b/>
      <w:i/>
      <w:color w:val="4F81BD"/>
      <w:sz w:val="24"/>
    </w:rPr>
  </w:style>
  <w:style w:type="character" w:customStyle="1" w:styleId="2115">
    <w:name w:val="Цитата 2 Знак11"/>
    <w:rsid w:val="00006CF5"/>
    <w:rPr>
      <w:i/>
      <w:color w:val="404040"/>
      <w:sz w:val="24"/>
    </w:rPr>
  </w:style>
  <w:style w:type="character" w:customStyle="1" w:styleId="1ffffffd">
    <w:name w:val="Абзац списка Знак1"/>
    <w:locked/>
    <w:rsid w:val="00006CF5"/>
    <w:rPr>
      <w:rFonts w:ascii="Times New Roman" w:hAnsi="Times New Roman"/>
      <w:sz w:val="24"/>
    </w:rPr>
  </w:style>
  <w:style w:type="character" w:customStyle="1" w:styleId="202">
    <w:name w:val="Знак Знак202"/>
    <w:rsid w:val="00006CF5"/>
    <w:rPr>
      <w:rFonts w:ascii="Arial" w:hAnsi="Arial"/>
      <w:sz w:val="22"/>
    </w:rPr>
  </w:style>
  <w:style w:type="paragraph" w:customStyle="1" w:styleId="3ff2">
    <w:name w:val="Знак Знак Знак Знак Знак Знак3"/>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006CF5"/>
    <w:rPr>
      <w:b/>
      <w:sz w:val="27"/>
      <w:lang w:val="ru-RU" w:eastAsia="ru-RU"/>
    </w:rPr>
  </w:style>
  <w:style w:type="character" w:customStyle="1" w:styleId="102">
    <w:name w:val="Знак Знак102"/>
    <w:locked/>
    <w:rsid w:val="00006CF5"/>
    <w:rPr>
      <w:sz w:val="16"/>
      <w:lang w:val="ru-RU" w:eastAsia="ru-RU"/>
    </w:rPr>
  </w:style>
  <w:style w:type="character" w:customStyle="1" w:styleId="6120">
    <w:name w:val="Знак Знак612"/>
    <w:rsid w:val="00006CF5"/>
    <w:rPr>
      <w:rFonts w:ascii="Arial" w:hAnsi="Arial"/>
      <w:b/>
      <w:i/>
      <w:sz w:val="28"/>
      <w:lang w:val="ru-RU" w:eastAsia="en-US"/>
    </w:rPr>
  </w:style>
  <w:style w:type="character" w:customStyle="1" w:styleId="1630">
    <w:name w:val="Знак Знак163"/>
    <w:locked/>
    <w:rsid w:val="00006CF5"/>
    <w:rPr>
      <w:b/>
      <w:caps/>
      <w:sz w:val="24"/>
      <w:lang w:val="ru-RU" w:eastAsia="ru-RU"/>
    </w:rPr>
  </w:style>
  <w:style w:type="character" w:customStyle="1" w:styleId="4e">
    <w:name w:val="Знак Знак Знак4"/>
    <w:rsid w:val="00006CF5"/>
    <w:rPr>
      <w:rFonts w:ascii="Times New Roman" w:hAnsi="Times New Roman"/>
      <w:b/>
      <w:caps/>
      <w:sz w:val="28"/>
    </w:rPr>
  </w:style>
  <w:style w:type="character" w:customStyle="1" w:styleId="2520">
    <w:name w:val="Знак Знак252"/>
    <w:rsid w:val="00006CF5"/>
    <w:rPr>
      <w:rFonts w:ascii="Times New Roman" w:hAnsi="Times New Roman"/>
      <w:b/>
      <w:sz w:val="28"/>
    </w:rPr>
  </w:style>
  <w:style w:type="character" w:customStyle="1" w:styleId="2220">
    <w:name w:val="Знак Знак222"/>
    <w:rsid w:val="00006CF5"/>
    <w:rPr>
      <w:rFonts w:ascii="Times New Roman" w:hAnsi="Times New Roman"/>
      <w:sz w:val="24"/>
    </w:rPr>
  </w:style>
  <w:style w:type="character" w:customStyle="1" w:styleId="1920">
    <w:name w:val="Знак Знак192"/>
    <w:rsid w:val="00006CF5"/>
    <w:rPr>
      <w:rFonts w:ascii="Times New Roman" w:hAnsi="Times New Roman"/>
      <w:sz w:val="16"/>
      <w:lang w:eastAsia="ru-RU"/>
    </w:rPr>
  </w:style>
  <w:style w:type="character" w:customStyle="1" w:styleId="1820">
    <w:name w:val="Знак Знак182"/>
    <w:rsid w:val="00006CF5"/>
    <w:rPr>
      <w:rFonts w:ascii="Courier New" w:hAnsi="Courier New"/>
    </w:rPr>
  </w:style>
  <w:style w:type="character" w:customStyle="1" w:styleId="1520">
    <w:name w:val="Знак Знак152"/>
    <w:rsid w:val="00006CF5"/>
    <w:rPr>
      <w:b/>
      <w:sz w:val="28"/>
    </w:rPr>
  </w:style>
  <w:style w:type="character" w:customStyle="1" w:styleId="4120">
    <w:name w:val="Знак Знак412"/>
    <w:locked/>
    <w:rsid w:val="00006CF5"/>
    <w:rPr>
      <w:rFonts w:ascii="Arial" w:hAnsi="Arial"/>
      <w:b/>
      <w:i/>
      <w:sz w:val="28"/>
      <w:lang w:val="ru-RU" w:eastAsia="en-US"/>
    </w:rPr>
  </w:style>
  <w:style w:type="character" w:customStyle="1" w:styleId="2330">
    <w:name w:val="Знак Знак23 Знак3"/>
    <w:aliases w:val="Знак Знак3 Знак3"/>
    <w:locked/>
    <w:rsid w:val="00006CF5"/>
    <w:rPr>
      <w:rFonts w:ascii="Tahoma" w:hAnsi="Tahoma"/>
      <w:sz w:val="16"/>
    </w:rPr>
  </w:style>
  <w:style w:type="paragraph" w:customStyle="1" w:styleId="4f">
    <w:name w:val="Знак Знак Знак Знак Знак Знак Знак Знак Знак Знак Знак Знак Знак4"/>
    <w:basedOn w:val="a3"/>
    <w:rsid w:val="00006CF5"/>
    <w:pPr>
      <w:spacing w:after="160" w:line="240" w:lineRule="exact"/>
    </w:pPr>
    <w:rPr>
      <w:rFonts w:ascii="Verdana" w:hAnsi="Verdana"/>
      <w:lang w:val="en-US" w:eastAsia="en-US"/>
    </w:rPr>
  </w:style>
  <w:style w:type="paragraph" w:customStyle="1" w:styleId="32a">
    <w:name w:val="Знак32"/>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006CF5"/>
    <w:rPr>
      <w:b/>
      <w:caps/>
      <w:sz w:val="24"/>
      <w:lang w:val="ru-RU" w:eastAsia="ru-RU"/>
    </w:rPr>
  </w:style>
  <w:style w:type="character" w:customStyle="1" w:styleId="2ffff5">
    <w:name w:val="Без интервала Знак2"/>
    <w:locked/>
    <w:rsid w:val="00006CF5"/>
    <w:rPr>
      <w:sz w:val="24"/>
      <w:lang w:eastAsia="en-US"/>
    </w:rPr>
  </w:style>
  <w:style w:type="character" w:customStyle="1" w:styleId="1122">
    <w:name w:val="Знак1 Знак Знак12"/>
    <w:locked/>
    <w:rsid w:val="00006CF5"/>
    <w:rPr>
      <w:rFonts w:ascii="Times New Roman" w:hAnsi="Times New Roman"/>
      <w:sz w:val="24"/>
      <w:lang w:eastAsia="ru-RU"/>
    </w:rPr>
  </w:style>
  <w:style w:type="character" w:customStyle="1" w:styleId="462">
    <w:name w:val="Знак Знак462"/>
    <w:locked/>
    <w:rsid w:val="00006CF5"/>
    <w:rPr>
      <w:b/>
      <w:sz w:val="27"/>
      <w:lang w:val="ru-RU" w:eastAsia="ru-RU"/>
    </w:rPr>
  </w:style>
  <w:style w:type="character" w:customStyle="1" w:styleId="482">
    <w:name w:val="Знак Знак482"/>
    <w:locked/>
    <w:rsid w:val="00006CF5"/>
    <w:rPr>
      <w:b/>
      <w:sz w:val="27"/>
      <w:lang w:val="ru-RU" w:eastAsia="ru-RU"/>
    </w:rPr>
  </w:style>
  <w:style w:type="character" w:customStyle="1" w:styleId="442">
    <w:name w:val="Знак Знак442"/>
    <w:locked/>
    <w:rsid w:val="00006CF5"/>
    <w:rPr>
      <w:sz w:val="24"/>
    </w:rPr>
  </w:style>
  <w:style w:type="character" w:customStyle="1" w:styleId="5120">
    <w:name w:val="Знак Знак512"/>
    <w:locked/>
    <w:rsid w:val="00006CF5"/>
    <w:rPr>
      <w:b/>
      <w:sz w:val="27"/>
      <w:lang w:val="ru-RU" w:eastAsia="ru-RU"/>
    </w:rPr>
  </w:style>
  <w:style w:type="character" w:customStyle="1" w:styleId="432">
    <w:name w:val="Знак Знак432"/>
    <w:locked/>
    <w:rsid w:val="00006CF5"/>
    <w:rPr>
      <w:color w:val="000000"/>
      <w:sz w:val="24"/>
      <w:lang w:eastAsia="ru-RU"/>
    </w:rPr>
  </w:style>
  <w:style w:type="character" w:customStyle="1" w:styleId="4220">
    <w:name w:val="Знак Знак422"/>
    <w:rsid w:val="00006CF5"/>
    <w:rPr>
      <w:rFonts w:ascii="Times New Roman" w:hAnsi="Times New Roman"/>
      <w:sz w:val="16"/>
    </w:rPr>
  </w:style>
  <w:style w:type="character" w:customStyle="1" w:styleId="4920">
    <w:name w:val="Знак Знак492"/>
    <w:rsid w:val="00006CF5"/>
    <w:rPr>
      <w:rFonts w:ascii="Times New Roman" w:hAnsi="Times New Roman"/>
      <w:b/>
      <w:caps/>
      <w:sz w:val="24"/>
      <w:lang w:eastAsia="ru-RU"/>
    </w:rPr>
  </w:style>
  <w:style w:type="character" w:customStyle="1" w:styleId="472">
    <w:name w:val="Знак Знак472"/>
    <w:rsid w:val="00006CF5"/>
    <w:rPr>
      <w:rFonts w:ascii="Times New Roman" w:hAnsi="Times New Roman"/>
      <w:b/>
      <w:sz w:val="27"/>
      <w:lang w:eastAsia="ru-RU"/>
    </w:rPr>
  </w:style>
  <w:style w:type="character" w:customStyle="1" w:styleId="452">
    <w:name w:val="Знак Знак452"/>
    <w:rsid w:val="00006CF5"/>
    <w:rPr>
      <w:rFonts w:ascii="Times New Roman" w:hAnsi="Times New Roman"/>
      <w:b/>
      <w:i/>
      <w:sz w:val="26"/>
      <w:lang w:eastAsia="ru-RU"/>
    </w:rPr>
  </w:style>
  <w:style w:type="character" w:customStyle="1" w:styleId="5020">
    <w:name w:val="Знак Знак502"/>
    <w:locked/>
    <w:rsid w:val="00006CF5"/>
    <w:rPr>
      <w:b/>
      <w:sz w:val="28"/>
      <w:lang w:val="ru-RU" w:eastAsia="ru-RU"/>
    </w:rPr>
  </w:style>
  <w:style w:type="character" w:customStyle="1" w:styleId="522">
    <w:name w:val="Знак Знак522"/>
    <w:rsid w:val="00006CF5"/>
    <w:rPr>
      <w:rFonts w:ascii="Arial" w:hAnsi="Arial"/>
      <w:b/>
      <w:i/>
      <w:sz w:val="28"/>
    </w:rPr>
  </w:style>
  <w:style w:type="character" w:customStyle="1" w:styleId="5121">
    <w:name w:val="Знак5 Знак Знак12"/>
    <w:locked/>
    <w:rsid w:val="00006CF5"/>
    <w:rPr>
      <w:sz w:val="16"/>
      <w:lang w:val="ru-RU" w:eastAsia="ru-RU"/>
    </w:rPr>
  </w:style>
  <w:style w:type="character" w:customStyle="1" w:styleId="624">
    <w:name w:val="Знак6 Знак Знак2"/>
    <w:rsid w:val="00006CF5"/>
    <w:rPr>
      <w:sz w:val="24"/>
      <w:lang w:val="ru-RU" w:eastAsia="ru-RU"/>
    </w:rPr>
  </w:style>
  <w:style w:type="character" w:customStyle="1" w:styleId="UnresolvedMention">
    <w:name w:val="Unresolved Mention"/>
    <w:semiHidden/>
    <w:rsid w:val="00006CF5"/>
    <w:rPr>
      <w:color w:val="605E5C"/>
      <w:shd w:val="clear" w:color="auto" w:fill="E1DFDD"/>
    </w:rPr>
  </w:style>
  <w:style w:type="character" w:customStyle="1" w:styleId="203">
    <w:name w:val="Знак Знак203"/>
    <w:rsid w:val="00006CF5"/>
    <w:rPr>
      <w:rFonts w:ascii="Arial" w:hAnsi="Arial"/>
      <w:sz w:val="22"/>
    </w:rPr>
  </w:style>
  <w:style w:type="paragraph" w:customStyle="1" w:styleId="4f0">
    <w:name w:val="Знак Знак Знак Знак Знак Знак4"/>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006CF5"/>
    <w:rPr>
      <w:sz w:val="16"/>
      <w:lang w:val="ru-RU" w:eastAsia="ru-RU"/>
    </w:rPr>
  </w:style>
  <w:style w:type="character" w:customStyle="1" w:styleId="1430">
    <w:name w:val="Знак Знак143"/>
    <w:locked/>
    <w:rsid w:val="00006CF5"/>
    <w:rPr>
      <w:b/>
      <w:sz w:val="27"/>
      <w:lang w:val="ru-RU" w:eastAsia="ru-RU"/>
    </w:rPr>
  </w:style>
  <w:style w:type="character" w:customStyle="1" w:styleId="103">
    <w:name w:val="Знак Знак103"/>
    <w:locked/>
    <w:rsid w:val="00006CF5"/>
    <w:rPr>
      <w:sz w:val="16"/>
      <w:lang w:val="ru-RU" w:eastAsia="ru-RU"/>
    </w:rPr>
  </w:style>
  <w:style w:type="character" w:customStyle="1" w:styleId="6130">
    <w:name w:val="Знак Знак613"/>
    <w:rsid w:val="00006CF5"/>
    <w:rPr>
      <w:rFonts w:ascii="Arial" w:hAnsi="Arial"/>
      <w:b/>
      <w:i/>
      <w:sz w:val="28"/>
      <w:lang w:val="ru-RU" w:eastAsia="en-US"/>
    </w:rPr>
  </w:style>
  <w:style w:type="character" w:customStyle="1" w:styleId="1640">
    <w:name w:val="Знак Знак164"/>
    <w:locked/>
    <w:rsid w:val="00006CF5"/>
    <w:rPr>
      <w:b/>
      <w:caps/>
      <w:sz w:val="24"/>
      <w:lang w:val="ru-RU" w:eastAsia="ru-RU"/>
    </w:rPr>
  </w:style>
  <w:style w:type="character" w:customStyle="1" w:styleId="5b">
    <w:name w:val="Знак Знак Знак5"/>
    <w:rsid w:val="00006CF5"/>
    <w:rPr>
      <w:rFonts w:ascii="Times New Roman" w:hAnsi="Times New Roman"/>
      <w:b/>
      <w:caps/>
      <w:sz w:val="28"/>
    </w:rPr>
  </w:style>
  <w:style w:type="character" w:customStyle="1" w:styleId="253">
    <w:name w:val="Знак Знак253"/>
    <w:rsid w:val="00006CF5"/>
    <w:rPr>
      <w:rFonts w:ascii="Times New Roman" w:hAnsi="Times New Roman"/>
      <w:b/>
      <w:sz w:val="28"/>
    </w:rPr>
  </w:style>
  <w:style w:type="character" w:customStyle="1" w:styleId="2230">
    <w:name w:val="Знак Знак223"/>
    <w:rsid w:val="00006CF5"/>
    <w:rPr>
      <w:rFonts w:ascii="Times New Roman" w:hAnsi="Times New Roman"/>
      <w:sz w:val="24"/>
    </w:rPr>
  </w:style>
  <w:style w:type="character" w:customStyle="1" w:styleId="1930">
    <w:name w:val="Знак Знак193"/>
    <w:rsid w:val="00006CF5"/>
    <w:rPr>
      <w:rFonts w:ascii="Times New Roman" w:hAnsi="Times New Roman"/>
      <w:sz w:val="16"/>
      <w:lang w:eastAsia="ru-RU"/>
    </w:rPr>
  </w:style>
  <w:style w:type="character" w:customStyle="1" w:styleId="1830">
    <w:name w:val="Знак Знак183"/>
    <w:rsid w:val="00006CF5"/>
    <w:rPr>
      <w:rFonts w:ascii="Courier New" w:hAnsi="Courier New"/>
    </w:rPr>
  </w:style>
  <w:style w:type="character" w:customStyle="1" w:styleId="1730">
    <w:name w:val="Знак Знак173"/>
    <w:rsid w:val="00006CF5"/>
    <w:rPr>
      <w:rFonts w:ascii="Times New Roman" w:hAnsi="Times New Roman"/>
      <w:sz w:val="24"/>
    </w:rPr>
  </w:style>
  <w:style w:type="character" w:customStyle="1" w:styleId="1530">
    <w:name w:val="Знак Знак153"/>
    <w:rsid w:val="00006CF5"/>
    <w:rPr>
      <w:b/>
      <w:sz w:val="28"/>
    </w:rPr>
  </w:style>
  <w:style w:type="character" w:customStyle="1" w:styleId="4130">
    <w:name w:val="Знак Знак413"/>
    <w:locked/>
    <w:rsid w:val="00006CF5"/>
    <w:rPr>
      <w:rFonts w:ascii="Arial" w:hAnsi="Arial"/>
      <w:b/>
      <w:i/>
      <w:sz w:val="28"/>
      <w:lang w:val="ru-RU" w:eastAsia="en-US"/>
    </w:rPr>
  </w:style>
  <w:style w:type="character" w:customStyle="1" w:styleId="2340">
    <w:name w:val="Знак Знак23 Знак4"/>
    <w:aliases w:val="Знак Знак3 Знак4"/>
    <w:locked/>
    <w:rsid w:val="00006CF5"/>
    <w:rPr>
      <w:rFonts w:ascii="Tahoma" w:hAnsi="Tahoma"/>
      <w:sz w:val="16"/>
    </w:rPr>
  </w:style>
  <w:style w:type="paragraph" w:customStyle="1" w:styleId="5c">
    <w:name w:val="Знак Знак Знак Знак Знак Знак Знак Знак Знак Знак Знак Знак Знак5"/>
    <w:basedOn w:val="a3"/>
    <w:rsid w:val="00006CF5"/>
    <w:pPr>
      <w:spacing w:after="160" w:line="240" w:lineRule="exact"/>
    </w:pPr>
    <w:rPr>
      <w:rFonts w:ascii="Verdana" w:hAnsi="Verdana"/>
      <w:lang w:val="en-US" w:eastAsia="en-US"/>
    </w:rPr>
  </w:style>
  <w:style w:type="paragraph" w:customStyle="1" w:styleId="332">
    <w:name w:val="Знак33"/>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006CF5"/>
    <w:rPr>
      <w:b/>
      <w:caps/>
      <w:sz w:val="24"/>
      <w:lang w:val="ru-RU" w:eastAsia="ru-RU"/>
    </w:rPr>
  </w:style>
  <w:style w:type="character" w:customStyle="1" w:styleId="3ff3">
    <w:name w:val="Без интервала Знак3"/>
    <w:locked/>
    <w:rsid w:val="00006CF5"/>
    <w:rPr>
      <w:sz w:val="24"/>
      <w:lang w:eastAsia="en-US"/>
    </w:rPr>
  </w:style>
  <w:style w:type="character" w:customStyle="1" w:styleId="1132">
    <w:name w:val="Знак1 Знак Знак13"/>
    <w:locked/>
    <w:rsid w:val="00006CF5"/>
    <w:rPr>
      <w:rFonts w:ascii="Times New Roman" w:hAnsi="Times New Roman"/>
      <w:sz w:val="24"/>
      <w:lang w:eastAsia="ru-RU"/>
    </w:rPr>
  </w:style>
  <w:style w:type="character" w:customStyle="1" w:styleId="463">
    <w:name w:val="Знак Знак463"/>
    <w:locked/>
    <w:rsid w:val="00006CF5"/>
    <w:rPr>
      <w:b/>
      <w:sz w:val="27"/>
      <w:lang w:val="ru-RU" w:eastAsia="ru-RU"/>
    </w:rPr>
  </w:style>
  <w:style w:type="character" w:customStyle="1" w:styleId="483">
    <w:name w:val="Знак Знак483"/>
    <w:locked/>
    <w:rsid w:val="00006CF5"/>
    <w:rPr>
      <w:b/>
      <w:sz w:val="27"/>
      <w:lang w:val="ru-RU" w:eastAsia="ru-RU"/>
    </w:rPr>
  </w:style>
  <w:style w:type="character" w:customStyle="1" w:styleId="443">
    <w:name w:val="Знак Знак443"/>
    <w:locked/>
    <w:rsid w:val="00006CF5"/>
    <w:rPr>
      <w:sz w:val="24"/>
    </w:rPr>
  </w:style>
  <w:style w:type="character" w:customStyle="1" w:styleId="5130">
    <w:name w:val="Знак Знак513"/>
    <w:locked/>
    <w:rsid w:val="00006CF5"/>
    <w:rPr>
      <w:b/>
      <w:sz w:val="27"/>
      <w:lang w:val="ru-RU" w:eastAsia="ru-RU"/>
    </w:rPr>
  </w:style>
  <w:style w:type="character" w:customStyle="1" w:styleId="433">
    <w:name w:val="Знак Знак433"/>
    <w:locked/>
    <w:rsid w:val="00006CF5"/>
    <w:rPr>
      <w:color w:val="000000"/>
      <w:sz w:val="24"/>
      <w:lang w:eastAsia="ru-RU"/>
    </w:rPr>
  </w:style>
  <w:style w:type="character" w:customStyle="1" w:styleId="423">
    <w:name w:val="Знак Знак423"/>
    <w:rsid w:val="00006CF5"/>
    <w:rPr>
      <w:rFonts w:ascii="Times New Roman" w:hAnsi="Times New Roman"/>
      <w:sz w:val="16"/>
    </w:rPr>
  </w:style>
  <w:style w:type="character" w:customStyle="1" w:styleId="493">
    <w:name w:val="Знак Знак493"/>
    <w:rsid w:val="00006CF5"/>
    <w:rPr>
      <w:rFonts w:ascii="Times New Roman" w:hAnsi="Times New Roman"/>
      <w:b/>
      <w:caps/>
      <w:sz w:val="24"/>
      <w:lang w:eastAsia="ru-RU"/>
    </w:rPr>
  </w:style>
  <w:style w:type="character" w:customStyle="1" w:styleId="473">
    <w:name w:val="Знак Знак473"/>
    <w:rsid w:val="00006CF5"/>
    <w:rPr>
      <w:rFonts w:ascii="Times New Roman" w:hAnsi="Times New Roman"/>
      <w:b/>
      <w:sz w:val="27"/>
      <w:lang w:eastAsia="ru-RU"/>
    </w:rPr>
  </w:style>
  <w:style w:type="character" w:customStyle="1" w:styleId="453">
    <w:name w:val="Знак Знак453"/>
    <w:rsid w:val="00006CF5"/>
    <w:rPr>
      <w:rFonts w:ascii="Times New Roman" w:hAnsi="Times New Roman"/>
      <w:b/>
      <w:i/>
      <w:sz w:val="26"/>
      <w:lang w:eastAsia="ru-RU"/>
    </w:rPr>
  </w:style>
  <w:style w:type="character" w:customStyle="1" w:styleId="503">
    <w:name w:val="Знак Знак503"/>
    <w:locked/>
    <w:rsid w:val="00006CF5"/>
    <w:rPr>
      <w:b/>
      <w:sz w:val="28"/>
      <w:lang w:val="ru-RU" w:eastAsia="ru-RU"/>
    </w:rPr>
  </w:style>
  <w:style w:type="character" w:customStyle="1" w:styleId="523">
    <w:name w:val="Знак Знак523"/>
    <w:rsid w:val="00006CF5"/>
    <w:rPr>
      <w:rFonts w:ascii="Arial" w:hAnsi="Arial"/>
      <w:b/>
      <w:i/>
      <w:sz w:val="28"/>
    </w:rPr>
  </w:style>
  <w:style w:type="character" w:customStyle="1" w:styleId="5131">
    <w:name w:val="Знак5 Знак Знак13"/>
    <w:locked/>
    <w:rsid w:val="00006CF5"/>
    <w:rPr>
      <w:sz w:val="16"/>
      <w:lang w:val="ru-RU" w:eastAsia="ru-RU"/>
    </w:rPr>
  </w:style>
  <w:style w:type="character" w:customStyle="1" w:styleId="632">
    <w:name w:val="Знак6 Знак Знак3"/>
    <w:rsid w:val="00006CF5"/>
    <w:rPr>
      <w:sz w:val="24"/>
      <w:lang w:val="ru-RU" w:eastAsia="ru-RU"/>
    </w:rPr>
  </w:style>
  <w:style w:type="paragraph" w:customStyle="1" w:styleId="5d">
    <w:name w:val="Знак Знак Знак Знак Знак Знак5"/>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006CF5"/>
    <w:rPr>
      <w:sz w:val="16"/>
      <w:lang w:val="ru-RU" w:eastAsia="ru-RU"/>
    </w:rPr>
  </w:style>
  <w:style w:type="character" w:customStyle="1" w:styleId="1440">
    <w:name w:val="Знак Знак144"/>
    <w:locked/>
    <w:rsid w:val="00006CF5"/>
    <w:rPr>
      <w:b/>
      <w:sz w:val="27"/>
      <w:lang w:val="ru-RU" w:eastAsia="ru-RU"/>
    </w:rPr>
  </w:style>
  <w:style w:type="character" w:customStyle="1" w:styleId="104">
    <w:name w:val="Знак Знак104"/>
    <w:locked/>
    <w:rsid w:val="00006CF5"/>
    <w:rPr>
      <w:sz w:val="16"/>
      <w:lang w:val="ru-RU" w:eastAsia="ru-RU"/>
    </w:rPr>
  </w:style>
  <w:style w:type="character" w:customStyle="1" w:styleId="6140">
    <w:name w:val="Знак Знак614"/>
    <w:rsid w:val="00006CF5"/>
    <w:rPr>
      <w:rFonts w:ascii="Arial" w:hAnsi="Arial"/>
      <w:b/>
      <w:i/>
      <w:sz w:val="28"/>
      <w:lang w:val="ru-RU" w:eastAsia="en-US"/>
    </w:rPr>
  </w:style>
  <w:style w:type="character" w:customStyle="1" w:styleId="165">
    <w:name w:val="Знак Знак165"/>
    <w:locked/>
    <w:rsid w:val="00006CF5"/>
    <w:rPr>
      <w:b/>
      <w:caps/>
      <w:sz w:val="24"/>
      <w:lang w:val="ru-RU" w:eastAsia="ru-RU"/>
    </w:rPr>
  </w:style>
  <w:style w:type="character" w:customStyle="1" w:styleId="6d">
    <w:name w:val="Знак Знак Знак6"/>
    <w:rsid w:val="00006CF5"/>
    <w:rPr>
      <w:rFonts w:ascii="Times New Roman" w:hAnsi="Times New Roman"/>
      <w:b/>
      <w:caps/>
      <w:sz w:val="28"/>
    </w:rPr>
  </w:style>
  <w:style w:type="character" w:customStyle="1" w:styleId="254">
    <w:name w:val="Знак Знак254"/>
    <w:rsid w:val="00006CF5"/>
    <w:rPr>
      <w:rFonts w:ascii="Times New Roman" w:hAnsi="Times New Roman"/>
      <w:b/>
      <w:sz w:val="28"/>
    </w:rPr>
  </w:style>
  <w:style w:type="character" w:customStyle="1" w:styleId="2240">
    <w:name w:val="Знак Знак224"/>
    <w:rsid w:val="00006CF5"/>
    <w:rPr>
      <w:rFonts w:ascii="Times New Roman" w:hAnsi="Times New Roman"/>
      <w:sz w:val="24"/>
    </w:rPr>
  </w:style>
  <w:style w:type="character" w:customStyle="1" w:styleId="204">
    <w:name w:val="Знак Знак204"/>
    <w:rsid w:val="00006CF5"/>
    <w:rPr>
      <w:rFonts w:ascii="Arial" w:hAnsi="Arial"/>
      <w:sz w:val="22"/>
    </w:rPr>
  </w:style>
  <w:style w:type="character" w:customStyle="1" w:styleId="194">
    <w:name w:val="Знак Знак194"/>
    <w:rsid w:val="00006CF5"/>
    <w:rPr>
      <w:rFonts w:ascii="Times New Roman" w:hAnsi="Times New Roman"/>
      <w:sz w:val="16"/>
      <w:lang w:eastAsia="ru-RU"/>
    </w:rPr>
  </w:style>
  <w:style w:type="character" w:customStyle="1" w:styleId="184">
    <w:name w:val="Знак Знак184"/>
    <w:rsid w:val="00006CF5"/>
    <w:rPr>
      <w:rFonts w:ascii="Courier New" w:hAnsi="Courier New"/>
    </w:rPr>
  </w:style>
  <w:style w:type="character" w:customStyle="1" w:styleId="1740">
    <w:name w:val="Знак Знак174"/>
    <w:rsid w:val="00006CF5"/>
    <w:rPr>
      <w:rFonts w:ascii="Times New Roman" w:hAnsi="Times New Roman"/>
      <w:sz w:val="24"/>
    </w:rPr>
  </w:style>
  <w:style w:type="character" w:customStyle="1" w:styleId="154">
    <w:name w:val="Знак Знак154"/>
    <w:rsid w:val="00006CF5"/>
    <w:rPr>
      <w:b/>
      <w:sz w:val="28"/>
    </w:rPr>
  </w:style>
  <w:style w:type="character" w:customStyle="1" w:styleId="4140">
    <w:name w:val="Знак Знак414"/>
    <w:locked/>
    <w:rsid w:val="00006CF5"/>
    <w:rPr>
      <w:rFonts w:ascii="Arial" w:hAnsi="Arial"/>
      <w:b/>
      <w:i/>
      <w:sz w:val="28"/>
      <w:lang w:val="ru-RU" w:eastAsia="en-US"/>
    </w:rPr>
  </w:style>
  <w:style w:type="character" w:customStyle="1" w:styleId="235">
    <w:name w:val="Знак Знак23 Знак5"/>
    <w:aliases w:val="Знак Знак3 Знак5"/>
    <w:locked/>
    <w:rsid w:val="00006CF5"/>
    <w:rPr>
      <w:rFonts w:ascii="Tahoma" w:hAnsi="Tahoma"/>
      <w:sz w:val="16"/>
    </w:rPr>
  </w:style>
  <w:style w:type="paragraph" w:customStyle="1" w:styleId="6e">
    <w:name w:val="Знак Знак Знак Знак Знак Знак Знак Знак Знак Знак Знак Знак Знак6"/>
    <w:basedOn w:val="a3"/>
    <w:rsid w:val="00006CF5"/>
    <w:pPr>
      <w:spacing w:after="160" w:line="240" w:lineRule="exact"/>
    </w:pPr>
    <w:rPr>
      <w:rFonts w:ascii="Verdana" w:hAnsi="Verdana"/>
      <w:lang w:val="en-US" w:eastAsia="en-US"/>
    </w:rPr>
  </w:style>
  <w:style w:type="paragraph" w:customStyle="1" w:styleId="344">
    <w:name w:val="Знак34"/>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006CF5"/>
    <w:rPr>
      <w:b/>
      <w:caps/>
      <w:sz w:val="24"/>
      <w:lang w:val="ru-RU" w:eastAsia="ru-RU"/>
    </w:rPr>
  </w:style>
  <w:style w:type="character" w:customStyle="1" w:styleId="4f1">
    <w:name w:val="Без интервала Знак4"/>
    <w:locked/>
    <w:rsid w:val="00006CF5"/>
    <w:rPr>
      <w:sz w:val="24"/>
      <w:lang w:eastAsia="en-US"/>
    </w:rPr>
  </w:style>
  <w:style w:type="character" w:customStyle="1" w:styleId="1142">
    <w:name w:val="Знак1 Знак Знак14"/>
    <w:locked/>
    <w:rsid w:val="00006CF5"/>
    <w:rPr>
      <w:rFonts w:ascii="Times New Roman" w:hAnsi="Times New Roman"/>
      <w:sz w:val="24"/>
      <w:lang w:eastAsia="ru-RU"/>
    </w:rPr>
  </w:style>
  <w:style w:type="character" w:customStyle="1" w:styleId="464">
    <w:name w:val="Знак Знак464"/>
    <w:locked/>
    <w:rsid w:val="00006CF5"/>
    <w:rPr>
      <w:b/>
      <w:sz w:val="27"/>
      <w:lang w:val="ru-RU" w:eastAsia="ru-RU"/>
    </w:rPr>
  </w:style>
  <w:style w:type="character" w:customStyle="1" w:styleId="484">
    <w:name w:val="Знак Знак484"/>
    <w:locked/>
    <w:rsid w:val="00006CF5"/>
    <w:rPr>
      <w:b/>
      <w:sz w:val="27"/>
      <w:lang w:val="ru-RU" w:eastAsia="ru-RU"/>
    </w:rPr>
  </w:style>
  <w:style w:type="character" w:customStyle="1" w:styleId="444">
    <w:name w:val="Знак Знак444"/>
    <w:locked/>
    <w:rsid w:val="00006CF5"/>
    <w:rPr>
      <w:sz w:val="24"/>
    </w:rPr>
  </w:style>
  <w:style w:type="character" w:customStyle="1" w:styleId="5140">
    <w:name w:val="Знак Знак514"/>
    <w:locked/>
    <w:rsid w:val="00006CF5"/>
    <w:rPr>
      <w:b/>
      <w:sz w:val="27"/>
      <w:lang w:val="ru-RU" w:eastAsia="ru-RU"/>
    </w:rPr>
  </w:style>
  <w:style w:type="character" w:customStyle="1" w:styleId="434">
    <w:name w:val="Знак Знак434"/>
    <w:locked/>
    <w:rsid w:val="00006CF5"/>
    <w:rPr>
      <w:color w:val="000000"/>
      <w:sz w:val="24"/>
      <w:lang w:eastAsia="ru-RU"/>
    </w:rPr>
  </w:style>
  <w:style w:type="character" w:customStyle="1" w:styleId="424">
    <w:name w:val="Знак Знак424"/>
    <w:rsid w:val="00006CF5"/>
    <w:rPr>
      <w:rFonts w:ascii="Times New Roman" w:hAnsi="Times New Roman"/>
      <w:sz w:val="16"/>
    </w:rPr>
  </w:style>
  <w:style w:type="character" w:customStyle="1" w:styleId="494">
    <w:name w:val="Знак Знак494"/>
    <w:rsid w:val="00006CF5"/>
    <w:rPr>
      <w:rFonts w:ascii="Times New Roman" w:hAnsi="Times New Roman"/>
      <w:b/>
      <w:caps/>
      <w:sz w:val="24"/>
      <w:lang w:eastAsia="ru-RU"/>
    </w:rPr>
  </w:style>
  <w:style w:type="character" w:customStyle="1" w:styleId="474">
    <w:name w:val="Знак Знак474"/>
    <w:rsid w:val="00006CF5"/>
    <w:rPr>
      <w:rFonts w:ascii="Times New Roman" w:hAnsi="Times New Roman"/>
      <w:b/>
      <w:sz w:val="27"/>
      <w:lang w:eastAsia="ru-RU"/>
    </w:rPr>
  </w:style>
  <w:style w:type="character" w:customStyle="1" w:styleId="454">
    <w:name w:val="Знак Знак454"/>
    <w:rsid w:val="00006CF5"/>
    <w:rPr>
      <w:rFonts w:ascii="Times New Roman" w:hAnsi="Times New Roman"/>
      <w:b/>
      <w:i/>
      <w:sz w:val="26"/>
      <w:lang w:eastAsia="ru-RU"/>
    </w:rPr>
  </w:style>
  <w:style w:type="character" w:customStyle="1" w:styleId="552">
    <w:name w:val="Знак5 Знак Знак5"/>
    <w:locked/>
    <w:rsid w:val="00006CF5"/>
    <w:rPr>
      <w:sz w:val="16"/>
    </w:rPr>
  </w:style>
  <w:style w:type="character" w:customStyle="1" w:styleId="504">
    <w:name w:val="Знак Знак504"/>
    <w:locked/>
    <w:rsid w:val="00006CF5"/>
    <w:rPr>
      <w:b/>
      <w:sz w:val="28"/>
      <w:lang w:val="ru-RU" w:eastAsia="ru-RU"/>
    </w:rPr>
  </w:style>
  <w:style w:type="character" w:customStyle="1" w:styleId="524">
    <w:name w:val="Знак Знак524"/>
    <w:rsid w:val="00006CF5"/>
    <w:rPr>
      <w:rFonts w:ascii="Arial" w:hAnsi="Arial"/>
      <w:b/>
      <w:i/>
      <w:sz w:val="28"/>
    </w:rPr>
  </w:style>
  <w:style w:type="character" w:customStyle="1" w:styleId="5141">
    <w:name w:val="Знак5 Знак Знак14"/>
    <w:locked/>
    <w:rsid w:val="00006CF5"/>
    <w:rPr>
      <w:sz w:val="16"/>
      <w:lang w:val="ru-RU" w:eastAsia="ru-RU"/>
    </w:rPr>
  </w:style>
  <w:style w:type="character" w:customStyle="1" w:styleId="642">
    <w:name w:val="Знак6 Знак Знак4"/>
    <w:rsid w:val="00006CF5"/>
    <w:rPr>
      <w:sz w:val="24"/>
      <w:lang w:val="ru-RU" w:eastAsia="ru-RU"/>
    </w:rPr>
  </w:style>
  <w:style w:type="character" w:customStyle="1" w:styleId="205">
    <w:name w:val="Знак Знак205"/>
    <w:rsid w:val="00006CF5"/>
    <w:rPr>
      <w:rFonts w:ascii="Arial" w:hAnsi="Arial"/>
      <w:sz w:val="22"/>
    </w:rPr>
  </w:style>
  <w:style w:type="character" w:customStyle="1" w:styleId="206">
    <w:name w:val="Знак Знак206"/>
    <w:rsid w:val="00006CF5"/>
    <w:rPr>
      <w:rFonts w:ascii="Arial" w:hAnsi="Arial"/>
      <w:sz w:val="22"/>
    </w:rPr>
  </w:style>
  <w:style w:type="paragraph" w:customStyle="1" w:styleId="6f">
    <w:name w:val="Знак Знак Знак Знак Знак Знак6"/>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006CF5"/>
    <w:rPr>
      <w:sz w:val="16"/>
      <w:lang w:val="ru-RU" w:eastAsia="ru-RU"/>
    </w:rPr>
  </w:style>
  <w:style w:type="character" w:customStyle="1" w:styleId="1450">
    <w:name w:val="Знак Знак145"/>
    <w:locked/>
    <w:rsid w:val="00006CF5"/>
    <w:rPr>
      <w:b/>
      <w:sz w:val="27"/>
      <w:lang w:val="ru-RU" w:eastAsia="ru-RU"/>
    </w:rPr>
  </w:style>
  <w:style w:type="character" w:customStyle="1" w:styleId="105">
    <w:name w:val="Знак Знак105"/>
    <w:locked/>
    <w:rsid w:val="00006CF5"/>
    <w:rPr>
      <w:sz w:val="16"/>
      <w:lang w:val="ru-RU" w:eastAsia="ru-RU"/>
    </w:rPr>
  </w:style>
  <w:style w:type="character" w:customStyle="1" w:styleId="6150">
    <w:name w:val="Знак Знак615"/>
    <w:rsid w:val="00006CF5"/>
    <w:rPr>
      <w:rFonts w:ascii="Arial" w:hAnsi="Arial"/>
      <w:b/>
      <w:i/>
      <w:sz w:val="28"/>
      <w:lang w:val="ru-RU" w:eastAsia="en-US"/>
    </w:rPr>
  </w:style>
  <w:style w:type="character" w:customStyle="1" w:styleId="166">
    <w:name w:val="Знак Знак166"/>
    <w:locked/>
    <w:rsid w:val="00006CF5"/>
    <w:rPr>
      <w:b/>
      <w:caps/>
      <w:sz w:val="24"/>
      <w:lang w:val="ru-RU" w:eastAsia="ru-RU"/>
    </w:rPr>
  </w:style>
  <w:style w:type="character" w:customStyle="1" w:styleId="78">
    <w:name w:val="Знак Знак Знак7"/>
    <w:rsid w:val="00006CF5"/>
    <w:rPr>
      <w:rFonts w:ascii="Times New Roman" w:hAnsi="Times New Roman"/>
      <w:b/>
      <w:caps/>
      <w:sz w:val="28"/>
    </w:rPr>
  </w:style>
  <w:style w:type="character" w:customStyle="1" w:styleId="255">
    <w:name w:val="Знак Знак255"/>
    <w:rsid w:val="00006CF5"/>
    <w:rPr>
      <w:rFonts w:ascii="Times New Roman" w:hAnsi="Times New Roman"/>
      <w:b/>
      <w:sz w:val="28"/>
    </w:rPr>
  </w:style>
  <w:style w:type="character" w:customStyle="1" w:styleId="2250">
    <w:name w:val="Знак Знак225"/>
    <w:rsid w:val="00006CF5"/>
    <w:rPr>
      <w:rFonts w:ascii="Times New Roman" w:hAnsi="Times New Roman"/>
      <w:sz w:val="24"/>
    </w:rPr>
  </w:style>
  <w:style w:type="character" w:customStyle="1" w:styleId="195">
    <w:name w:val="Знак Знак195"/>
    <w:rsid w:val="00006CF5"/>
    <w:rPr>
      <w:rFonts w:ascii="Times New Roman" w:hAnsi="Times New Roman"/>
      <w:sz w:val="16"/>
      <w:lang w:eastAsia="ru-RU"/>
    </w:rPr>
  </w:style>
  <w:style w:type="character" w:customStyle="1" w:styleId="185">
    <w:name w:val="Знак Знак185"/>
    <w:rsid w:val="00006CF5"/>
    <w:rPr>
      <w:rFonts w:ascii="Courier New" w:hAnsi="Courier New"/>
    </w:rPr>
  </w:style>
  <w:style w:type="character" w:customStyle="1" w:styleId="175">
    <w:name w:val="Знак Знак175"/>
    <w:rsid w:val="00006CF5"/>
    <w:rPr>
      <w:rFonts w:ascii="Times New Roman" w:hAnsi="Times New Roman"/>
      <w:sz w:val="24"/>
    </w:rPr>
  </w:style>
  <w:style w:type="character" w:customStyle="1" w:styleId="155">
    <w:name w:val="Знак Знак155"/>
    <w:rsid w:val="00006CF5"/>
    <w:rPr>
      <w:b/>
      <w:sz w:val="28"/>
    </w:rPr>
  </w:style>
  <w:style w:type="character" w:customStyle="1" w:styleId="4150">
    <w:name w:val="Знак Знак415"/>
    <w:locked/>
    <w:rsid w:val="00006CF5"/>
    <w:rPr>
      <w:rFonts w:ascii="Arial" w:hAnsi="Arial"/>
      <w:b/>
      <w:i/>
      <w:sz w:val="28"/>
      <w:lang w:val="ru-RU" w:eastAsia="en-US"/>
    </w:rPr>
  </w:style>
  <w:style w:type="character" w:customStyle="1" w:styleId="236">
    <w:name w:val="Знак Знак23 Знак6"/>
    <w:aliases w:val="Знак Знак3 Знак6"/>
    <w:locked/>
    <w:rsid w:val="00006CF5"/>
    <w:rPr>
      <w:rFonts w:ascii="Tahoma" w:hAnsi="Tahoma"/>
      <w:sz w:val="16"/>
    </w:rPr>
  </w:style>
  <w:style w:type="paragraph" w:customStyle="1" w:styleId="7a">
    <w:name w:val="Знак Знак Знак Знак Знак Знак Знак Знак Знак Знак Знак Знак Знак7"/>
    <w:basedOn w:val="a3"/>
    <w:rsid w:val="00006CF5"/>
    <w:pPr>
      <w:spacing w:after="160" w:line="240" w:lineRule="exact"/>
    </w:pPr>
    <w:rPr>
      <w:rFonts w:ascii="Verdana" w:hAnsi="Verdana"/>
      <w:lang w:val="en-US" w:eastAsia="en-US"/>
    </w:rPr>
  </w:style>
  <w:style w:type="paragraph" w:customStyle="1" w:styleId="354">
    <w:name w:val="Знак35"/>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006CF5"/>
    <w:rPr>
      <w:b/>
      <w:caps/>
      <w:sz w:val="24"/>
      <w:lang w:val="ru-RU" w:eastAsia="ru-RU"/>
    </w:rPr>
  </w:style>
  <w:style w:type="character" w:customStyle="1" w:styleId="5e">
    <w:name w:val="Без интервала Знак5"/>
    <w:locked/>
    <w:rsid w:val="00006CF5"/>
    <w:rPr>
      <w:sz w:val="24"/>
      <w:lang w:eastAsia="en-US"/>
    </w:rPr>
  </w:style>
  <w:style w:type="character" w:customStyle="1" w:styleId="1152">
    <w:name w:val="Знак1 Знак Знак15"/>
    <w:locked/>
    <w:rsid w:val="00006CF5"/>
    <w:rPr>
      <w:rFonts w:ascii="Times New Roman" w:hAnsi="Times New Roman"/>
      <w:sz w:val="24"/>
      <w:lang w:eastAsia="ru-RU"/>
    </w:rPr>
  </w:style>
  <w:style w:type="character" w:customStyle="1" w:styleId="465">
    <w:name w:val="Знак Знак465"/>
    <w:locked/>
    <w:rsid w:val="00006CF5"/>
    <w:rPr>
      <w:b/>
      <w:sz w:val="27"/>
      <w:lang w:val="ru-RU" w:eastAsia="ru-RU"/>
    </w:rPr>
  </w:style>
  <w:style w:type="character" w:customStyle="1" w:styleId="485">
    <w:name w:val="Знак Знак485"/>
    <w:locked/>
    <w:rsid w:val="00006CF5"/>
    <w:rPr>
      <w:b/>
      <w:sz w:val="27"/>
      <w:lang w:val="ru-RU" w:eastAsia="ru-RU"/>
    </w:rPr>
  </w:style>
  <w:style w:type="character" w:customStyle="1" w:styleId="445">
    <w:name w:val="Знак Знак445"/>
    <w:locked/>
    <w:rsid w:val="00006CF5"/>
    <w:rPr>
      <w:sz w:val="24"/>
    </w:rPr>
  </w:style>
  <w:style w:type="character" w:customStyle="1" w:styleId="5150">
    <w:name w:val="Знак Знак515"/>
    <w:locked/>
    <w:rsid w:val="00006CF5"/>
    <w:rPr>
      <w:b/>
      <w:sz w:val="27"/>
      <w:lang w:val="ru-RU" w:eastAsia="ru-RU"/>
    </w:rPr>
  </w:style>
  <w:style w:type="character" w:customStyle="1" w:styleId="435">
    <w:name w:val="Знак Знак435"/>
    <w:locked/>
    <w:rsid w:val="00006CF5"/>
    <w:rPr>
      <w:color w:val="000000"/>
      <w:sz w:val="24"/>
      <w:lang w:eastAsia="ru-RU"/>
    </w:rPr>
  </w:style>
  <w:style w:type="character" w:customStyle="1" w:styleId="425">
    <w:name w:val="Знак Знак425"/>
    <w:rsid w:val="00006CF5"/>
    <w:rPr>
      <w:rFonts w:ascii="Times New Roman" w:hAnsi="Times New Roman"/>
      <w:sz w:val="16"/>
    </w:rPr>
  </w:style>
  <w:style w:type="character" w:customStyle="1" w:styleId="495">
    <w:name w:val="Знак Знак495"/>
    <w:rsid w:val="00006CF5"/>
    <w:rPr>
      <w:rFonts w:ascii="Times New Roman" w:hAnsi="Times New Roman"/>
      <w:b/>
      <w:caps/>
      <w:sz w:val="24"/>
      <w:lang w:eastAsia="ru-RU"/>
    </w:rPr>
  </w:style>
  <w:style w:type="character" w:customStyle="1" w:styleId="475">
    <w:name w:val="Знак Знак475"/>
    <w:rsid w:val="00006CF5"/>
    <w:rPr>
      <w:rFonts w:ascii="Times New Roman" w:hAnsi="Times New Roman"/>
      <w:b/>
      <w:sz w:val="27"/>
      <w:lang w:eastAsia="ru-RU"/>
    </w:rPr>
  </w:style>
  <w:style w:type="character" w:customStyle="1" w:styleId="455">
    <w:name w:val="Знак Знак455"/>
    <w:rsid w:val="00006CF5"/>
    <w:rPr>
      <w:rFonts w:ascii="Times New Roman" w:hAnsi="Times New Roman"/>
      <w:b/>
      <w:i/>
      <w:sz w:val="26"/>
      <w:lang w:eastAsia="ru-RU"/>
    </w:rPr>
  </w:style>
  <w:style w:type="character" w:customStyle="1" w:styleId="562">
    <w:name w:val="Знак5 Знак Знак6"/>
    <w:locked/>
    <w:rsid w:val="00006CF5"/>
    <w:rPr>
      <w:sz w:val="16"/>
    </w:rPr>
  </w:style>
  <w:style w:type="character" w:customStyle="1" w:styleId="505">
    <w:name w:val="Знак Знак505"/>
    <w:locked/>
    <w:rsid w:val="00006CF5"/>
    <w:rPr>
      <w:b/>
      <w:sz w:val="28"/>
      <w:lang w:val="ru-RU" w:eastAsia="ru-RU"/>
    </w:rPr>
  </w:style>
  <w:style w:type="character" w:customStyle="1" w:styleId="525">
    <w:name w:val="Знак Знак525"/>
    <w:rsid w:val="00006CF5"/>
    <w:rPr>
      <w:rFonts w:ascii="Arial" w:hAnsi="Arial"/>
      <w:b/>
      <w:i/>
      <w:sz w:val="28"/>
    </w:rPr>
  </w:style>
  <w:style w:type="character" w:customStyle="1" w:styleId="5151">
    <w:name w:val="Знак5 Знак Знак15"/>
    <w:locked/>
    <w:rsid w:val="00006CF5"/>
    <w:rPr>
      <w:sz w:val="16"/>
      <w:lang w:val="ru-RU" w:eastAsia="ru-RU"/>
    </w:rPr>
  </w:style>
  <w:style w:type="character" w:customStyle="1" w:styleId="652">
    <w:name w:val="Знак6 Знак Знак5"/>
    <w:rsid w:val="00006CF5"/>
    <w:rPr>
      <w:sz w:val="24"/>
      <w:lang w:val="ru-RU" w:eastAsia="ru-RU"/>
    </w:rPr>
  </w:style>
  <w:style w:type="character" w:customStyle="1" w:styleId="207">
    <w:name w:val="Знак Знак207"/>
    <w:rsid w:val="00006CF5"/>
    <w:rPr>
      <w:rFonts w:ascii="Arial" w:hAnsi="Arial"/>
      <w:sz w:val="22"/>
    </w:rPr>
  </w:style>
  <w:style w:type="character" w:customStyle="1" w:styleId="208">
    <w:name w:val="Знак Знак208"/>
    <w:rsid w:val="00006CF5"/>
    <w:rPr>
      <w:rFonts w:ascii="Arial" w:hAnsi="Arial"/>
      <w:sz w:val="22"/>
    </w:rPr>
  </w:style>
  <w:style w:type="character" w:customStyle="1" w:styleId="209">
    <w:name w:val="Знак Знак209"/>
    <w:rsid w:val="00006CF5"/>
    <w:rPr>
      <w:rFonts w:ascii="Arial" w:hAnsi="Arial"/>
      <w:sz w:val="22"/>
    </w:rPr>
  </w:style>
  <w:style w:type="character" w:customStyle="1" w:styleId="616">
    <w:name w:val="Знак Знак616"/>
    <w:rsid w:val="00006CF5"/>
    <w:rPr>
      <w:rFonts w:ascii="Calibri" w:hAnsi="Calibri"/>
      <w:i/>
      <w:sz w:val="24"/>
    </w:rPr>
  </w:style>
  <w:style w:type="paragraph" w:customStyle="1" w:styleId="7b">
    <w:name w:val="Знак Знак Знак Знак Знак Знак7"/>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006CF5"/>
    <w:rPr>
      <w:sz w:val="16"/>
      <w:lang w:val="ru-RU" w:eastAsia="ru-RU"/>
    </w:rPr>
  </w:style>
  <w:style w:type="character" w:customStyle="1" w:styleId="1460">
    <w:name w:val="Знак Знак146"/>
    <w:locked/>
    <w:rsid w:val="00006CF5"/>
    <w:rPr>
      <w:b/>
      <w:sz w:val="27"/>
      <w:lang w:val="ru-RU" w:eastAsia="ru-RU"/>
    </w:rPr>
  </w:style>
  <w:style w:type="character" w:customStyle="1" w:styleId="106">
    <w:name w:val="Знак Знак106"/>
    <w:locked/>
    <w:rsid w:val="00006CF5"/>
    <w:rPr>
      <w:sz w:val="16"/>
      <w:lang w:val="ru-RU" w:eastAsia="ru-RU"/>
    </w:rPr>
  </w:style>
  <w:style w:type="character" w:customStyle="1" w:styleId="167">
    <w:name w:val="Знак Знак167"/>
    <w:locked/>
    <w:rsid w:val="00006CF5"/>
    <w:rPr>
      <w:b/>
      <w:caps/>
      <w:sz w:val="24"/>
      <w:lang w:val="ru-RU" w:eastAsia="ru-RU"/>
    </w:rPr>
  </w:style>
  <w:style w:type="character" w:customStyle="1" w:styleId="84">
    <w:name w:val="Знак Знак Знак8"/>
    <w:rsid w:val="00006CF5"/>
    <w:rPr>
      <w:rFonts w:ascii="Times New Roman" w:hAnsi="Times New Roman"/>
      <w:b/>
      <w:caps/>
      <w:sz w:val="28"/>
    </w:rPr>
  </w:style>
  <w:style w:type="character" w:customStyle="1" w:styleId="256">
    <w:name w:val="Знак Знак256"/>
    <w:rsid w:val="00006CF5"/>
    <w:rPr>
      <w:rFonts w:ascii="Times New Roman" w:hAnsi="Times New Roman"/>
      <w:b/>
      <w:sz w:val="28"/>
    </w:rPr>
  </w:style>
  <w:style w:type="character" w:customStyle="1" w:styleId="2260">
    <w:name w:val="Знак Знак226"/>
    <w:rsid w:val="00006CF5"/>
    <w:rPr>
      <w:rFonts w:ascii="Times New Roman" w:hAnsi="Times New Roman"/>
      <w:sz w:val="24"/>
    </w:rPr>
  </w:style>
  <w:style w:type="character" w:customStyle="1" w:styleId="196">
    <w:name w:val="Знак Знак196"/>
    <w:rsid w:val="00006CF5"/>
    <w:rPr>
      <w:rFonts w:ascii="Times New Roman" w:hAnsi="Times New Roman"/>
      <w:sz w:val="16"/>
      <w:lang w:eastAsia="ru-RU"/>
    </w:rPr>
  </w:style>
  <w:style w:type="character" w:customStyle="1" w:styleId="186">
    <w:name w:val="Знак Знак186"/>
    <w:rsid w:val="00006CF5"/>
    <w:rPr>
      <w:rFonts w:ascii="Courier New" w:hAnsi="Courier New"/>
    </w:rPr>
  </w:style>
  <w:style w:type="character" w:customStyle="1" w:styleId="176">
    <w:name w:val="Знак Знак176"/>
    <w:rsid w:val="00006CF5"/>
    <w:rPr>
      <w:rFonts w:ascii="Times New Roman" w:hAnsi="Times New Roman"/>
      <w:sz w:val="24"/>
    </w:rPr>
  </w:style>
  <w:style w:type="character" w:customStyle="1" w:styleId="156">
    <w:name w:val="Знак Знак156"/>
    <w:rsid w:val="00006CF5"/>
    <w:rPr>
      <w:b/>
      <w:sz w:val="28"/>
    </w:rPr>
  </w:style>
  <w:style w:type="character" w:customStyle="1" w:styleId="4160">
    <w:name w:val="Знак Знак416"/>
    <w:locked/>
    <w:rsid w:val="00006CF5"/>
    <w:rPr>
      <w:rFonts w:ascii="Arial" w:hAnsi="Arial"/>
      <w:b/>
      <w:i/>
      <w:sz w:val="28"/>
      <w:lang w:val="ru-RU" w:eastAsia="en-US"/>
    </w:rPr>
  </w:style>
  <w:style w:type="character" w:customStyle="1" w:styleId="237">
    <w:name w:val="Знак Знак23 Знак7"/>
    <w:aliases w:val="Знак Знак3 Знак7"/>
    <w:locked/>
    <w:rsid w:val="00006CF5"/>
    <w:rPr>
      <w:rFonts w:ascii="Tahoma" w:hAnsi="Tahoma"/>
      <w:sz w:val="16"/>
    </w:rPr>
  </w:style>
  <w:style w:type="paragraph" w:customStyle="1" w:styleId="86">
    <w:name w:val="Знак Знак Знак Знак Знак Знак Знак Знак Знак Знак Знак Знак Знак8"/>
    <w:basedOn w:val="a3"/>
    <w:rsid w:val="00006CF5"/>
    <w:pPr>
      <w:spacing w:after="160" w:line="240" w:lineRule="exact"/>
    </w:pPr>
    <w:rPr>
      <w:rFonts w:ascii="Verdana" w:hAnsi="Verdana"/>
      <w:lang w:val="en-US" w:eastAsia="en-US"/>
    </w:rPr>
  </w:style>
  <w:style w:type="paragraph" w:customStyle="1" w:styleId="362">
    <w:name w:val="Знак36"/>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006CF5"/>
    <w:rPr>
      <w:b/>
      <w:caps/>
      <w:sz w:val="24"/>
      <w:lang w:val="ru-RU" w:eastAsia="ru-RU"/>
    </w:rPr>
  </w:style>
  <w:style w:type="character" w:customStyle="1" w:styleId="6f0">
    <w:name w:val="Без интервала Знак6"/>
    <w:locked/>
    <w:rsid w:val="00006CF5"/>
    <w:rPr>
      <w:rFonts w:ascii="Times New Roman" w:hAnsi="Times New Roman"/>
      <w:sz w:val="22"/>
    </w:rPr>
  </w:style>
  <w:style w:type="character" w:customStyle="1" w:styleId="466">
    <w:name w:val="Знак Знак466"/>
    <w:locked/>
    <w:rsid w:val="00006CF5"/>
    <w:rPr>
      <w:b/>
      <w:sz w:val="27"/>
      <w:lang w:val="ru-RU" w:eastAsia="ru-RU"/>
    </w:rPr>
  </w:style>
  <w:style w:type="character" w:customStyle="1" w:styleId="486">
    <w:name w:val="Знак Знак486"/>
    <w:locked/>
    <w:rsid w:val="00006CF5"/>
    <w:rPr>
      <w:b/>
      <w:sz w:val="27"/>
      <w:lang w:val="ru-RU" w:eastAsia="ru-RU"/>
    </w:rPr>
  </w:style>
  <w:style w:type="character" w:customStyle="1" w:styleId="446">
    <w:name w:val="Знак Знак446"/>
    <w:locked/>
    <w:rsid w:val="00006CF5"/>
    <w:rPr>
      <w:sz w:val="24"/>
    </w:rPr>
  </w:style>
  <w:style w:type="character" w:customStyle="1" w:styleId="5160">
    <w:name w:val="Знак Знак516"/>
    <w:locked/>
    <w:rsid w:val="00006CF5"/>
    <w:rPr>
      <w:b/>
      <w:sz w:val="27"/>
      <w:lang w:val="ru-RU" w:eastAsia="ru-RU"/>
    </w:rPr>
  </w:style>
  <w:style w:type="character" w:customStyle="1" w:styleId="436">
    <w:name w:val="Знак Знак436"/>
    <w:locked/>
    <w:rsid w:val="00006CF5"/>
    <w:rPr>
      <w:color w:val="000000"/>
      <w:sz w:val="24"/>
      <w:lang w:eastAsia="ru-RU"/>
    </w:rPr>
  </w:style>
  <w:style w:type="character" w:customStyle="1" w:styleId="426">
    <w:name w:val="Знак Знак426"/>
    <w:rsid w:val="00006CF5"/>
    <w:rPr>
      <w:rFonts w:ascii="Times New Roman" w:hAnsi="Times New Roman"/>
      <w:sz w:val="16"/>
    </w:rPr>
  </w:style>
  <w:style w:type="character" w:customStyle="1" w:styleId="496">
    <w:name w:val="Знак Знак496"/>
    <w:rsid w:val="00006CF5"/>
    <w:rPr>
      <w:rFonts w:ascii="Times New Roman" w:hAnsi="Times New Roman"/>
      <w:b/>
      <w:caps/>
      <w:sz w:val="24"/>
      <w:lang w:eastAsia="ru-RU"/>
    </w:rPr>
  </w:style>
  <w:style w:type="character" w:customStyle="1" w:styleId="476">
    <w:name w:val="Знак Знак476"/>
    <w:rsid w:val="00006CF5"/>
    <w:rPr>
      <w:rFonts w:ascii="Times New Roman" w:hAnsi="Times New Roman"/>
      <w:b/>
      <w:sz w:val="27"/>
      <w:lang w:eastAsia="ru-RU"/>
    </w:rPr>
  </w:style>
  <w:style w:type="character" w:customStyle="1" w:styleId="456">
    <w:name w:val="Знак Знак456"/>
    <w:rsid w:val="00006CF5"/>
    <w:rPr>
      <w:rFonts w:ascii="Times New Roman" w:hAnsi="Times New Roman"/>
      <w:b/>
      <w:i/>
      <w:sz w:val="26"/>
      <w:lang w:eastAsia="ru-RU"/>
    </w:rPr>
  </w:style>
  <w:style w:type="character" w:customStyle="1" w:styleId="572">
    <w:name w:val="Знак5 Знак Знак7"/>
    <w:locked/>
    <w:rsid w:val="00006CF5"/>
    <w:rPr>
      <w:sz w:val="16"/>
    </w:rPr>
  </w:style>
  <w:style w:type="character" w:customStyle="1" w:styleId="506">
    <w:name w:val="Знак Знак506"/>
    <w:locked/>
    <w:rsid w:val="00006CF5"/>
    <w:rPr>
      <w:b/>
      <w:sz w:val="28"/>
      <w:lang w:val="ru-RU" w:eastAsia="ru-RU"/>
    </w:rPr>
  </w:style>
  <w:style w:type="character" w:customStyle="1" w:styleId="526">
    <w:name w:val="Знак Знак526"/>
    <w:rsid w:val="00006CF5"/>
    <w:rPr>
      <w:rFonts w:ascii="Arial" w:hAnsi="Arial"/>
      <w:b/>
      <w:i/>
      <w:sz w:val="28"/>
    </w:rPr>
  </w:style>
  <w:style w:type="character" w:customStyle="1" w:styleId="662">
    <w:name w:val="Знак6 Знак Знак6"/>
    <w:rsid w:val="00006CF5"/>
    <w:rPr>
      <w:sz w:val="24"/>
      <w:lang w:val="ru-RU" w:eastAsia="ru-RU"/>
    </w:rPr>
  </w:style>
  <w:style w:type="character" w:customStyle="1" w:styleId="403">
    <w:name w:val="Знак Знак40 Знак"/>
    <w:locked/>
    <w:rsid w:val="00006CF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006CF5"/>
    <w:rPr>
      <w:rFonts w:ascii="Arial" w:hAnsi="Arial"/>
      <w:b/>
      <w:kern w:val="32"/>
      <w:sz w:val="32"/>
      <w:lang w:val="ru-RU" w:eastAsia="ru-RU"/>
    </w:rPr>
  </w:style>
  <w:style w:type="paragraph" w:customStyle="1" w:styleId="paragraph">
    <w:name w:val="paragraph"/>
    <w:basedOn w:val="a3"/>
    <w:rsid w:val="00006CF5"/>
  </w:style>
  <w:style w:type="paragraph" w:customStyle="1" w:styleId="Style88">
    <w:name w:val="Style88"/>
    <w:basedOn w:val="a3"/>
    <w:rsid w:val="00006CF5"/>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006CF5"/>
    <w:rPr>
      <w:color w:val="808080"/>
      <w:shd w:val="clear" w:color="auto" w:fill="E6E6E6"/>
    </w:rPr>
  </w:style>
  <w:style w:type="paragraph" w:customStyle="1" w:styleId="96">
    <w:name w:val="Знак Знак Знак Знак Знак Знак9"/>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006CF5"/>
    <w:rPr>
      <w:sz w:val="16"/>
      <w:lang w:val="ru-RU" w:eastAsia="ru-RU"/>
    </w:rPr>
  </w:style>
  <w:style w:type="character" w:customStyle="1" w:styleId="148">
    <w:name w:val="Знак Знак148"/>
    <w:locked/>
    <w:rsid w:val="00006CF5"/>
    <w:rPr>
      <w:b/>
      <w:sz w:val="27"/>
      <w:lang w:val="ru-RU" w:eastAsia="ru-RU"/>
    </w:rPr>
  </w:style>
  <w:style w:type="character" w:customStyle="1" w:styleId="108">
    <w:name w:val="Знак Знак108"/>
    <w:locked/>
    <w:rsid w:val="00006CF5"/>
    <w:rPr>
      <w:sz w:val="16"/>
      <w:lang w:val="ru-RU" w:eastAsia="ru-RU"/>
    </w:rPr>
  </w:style>
  <w:style w:type="character" w:customStyle="1" w:styleId="6200">
    <w:name w:val="Знак Знак620"/>
    <w:rsid w:val="00006CF5"/>
    <w:rPr>
      <w:rFonts w:ascii="Arial" w:hAnsi="Arial"/>
      <w:b/>
      <w:i/>
      <w:sz w:val="28"/>
      <w:lang w:val="ru-RU" w:eastAsia="en-US"/>
    </w:rPr>
  </w:style>
  <w:style w:type="character" w:customStyle="1" w:styleId="169">
    <w:name w:val="Знак Знак169"/>
    <w:locked/>
    <w:rsid w:val="00006CF5"/>
    <w:rPr>
      <w:b/>
      <w:caps/>
      <w:sz w:val="24"/>
      <w:lang w:val="ru-RU" w:eastAsia="ru-RU"/>
    </w:rPr>
  </w:style>
  <w:style w:type="character" w:customStyle="1" w:styleId="107">
    <w:name w:val="Знак Знак Знак10"/>
    <w:rsid w:val="00006CF5"/>
    <w:rPr>
      <w:rFonts w:ascii="Times New Roman" w:hAnsi="Times New Roman"/>
      <w:b/>
      <w:caps/>
      <w:sz w:val="28"/>
    </w:rPr>
  </w:style>
  <w:style w:type="character" w:customStyle="1" w:styleId="258">
    <w:name w:val="Знак Знак258"/>
    <w:rsid w:val="00006CF5"/>
    <w:rPr>
      <w:rFonts w:ascii="Times New Roman" w:hAnsi="Times New Roman"/>
      <w:b/>
      <w:sz w:val="28"/>
    </w:rPr>
  </w:style>
  <w:style w:type="character" w:customStyle="1" w:styleId="2280">
    <w:name w:val="Знак Знак228"/>
    <w:rsid w:val="00006CF5"/>
    <w:rPr>
      <w:rFonts w:ascii="Times New Roman" w:hAnsi="Times New Roman"/>
      <w:sz w:val="24"/>
    </w:rPr>
  </w:style>
  <w:style w:type="character" w:customStyle="1" w:styleId="2011">
    <w:name w:val="Знак Знак2011"/>
    <w:rsid w:val="00006CF5"/>
    <w:rPr>
      <w:rFonts w:ascii="Arial" w:hAnsi="Arial"/>
      <w:sz w:val="22"/>
    </w:rPr>
  </w:style>
  <w:style w:type="character" w:customStyle="1" w:styleId="198">
    <w:name w:val="Знак Знак198"/>
    <w:rsid w:val="00006CF5"/>
    <w:rPr>
      <w:rFonts w:ascii="Times New Roman" w:hAnsi="Times New Roman"/>
      <w:sz w:val="16"/>
      <w:lang w:eastAsia="ru-RU"/>
    </w:rPr>
  </w:style>
  <w:style w:type="character" w:customStyle="1" w:styleId="188">
    <w:name w:val="Знак Знак188"/>
    <w:rsid w:val="00006CF5"/>
    <w:rPr>
      <w:rFonts w:ascii="Courier New" w:hAnsi="Courier New"/>
    </w:rPr>
  </w:style>
  <w:style w:type="character" w:customStyle="1" w:styleId="178">
    <w:name w:val="Знак Знак178"/>
    <w:rsid w:val="00006CF5"/>
    <w:rPr>
      <w:rFonts w:ascii="Times New Roman" w:hAnsi="Times New Roman"/>
      <w:sz w:val="24"/>
    </w:rPr>
  </w:style>
  <w:style w:type="paragraph" w:customStyle="1" w:styleId="4f2">
    <w:name w:val="Основной текст4"/>
    <w:basedOn w:val="516"/>
    <w:rsid w:val="00006CF5"/>
    <w:pPr>
      <w:spacing w:before="0" w:beforeAutospacing="0" w:after="0" w:afterAutospacing="0" w:line="360" w:lineRule="auto"/>
    </w:pPr>
    <w:rPr>
      <w:szCs w:val="20"/>
    </w:rPr>
  </w:style>
  <w:style w:type="character" w:customStyle="1" w:styleId="158">
    <w:name w:val="Знак Знак158"/>
    <w:rsid w:val="00006CF5"/>
    <w:rPr>
      <w:b/>
      <w:sz w:val="28"/>
    </w:rPr>
  </w:style>
  <w:style w:type="paragraph" w:customStyle="1" w:styleId="3ff4">
    <w:name w:val="Цитата3"/>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006CF5"/>
    <w:rPr>
      <w:rFonts w:ascii="Courier New" w:hAnsi="Courier New"/>
      <w:sz w:val="20"/>
      <w:szCs w:val="20"/>
    </w:rPr>
  </w:style>
  <w:style w:type="paragraph" w:customStyle="1" w:styleId="333">
    <w:name w:val="Основной текст 33"/>
    <w:basedOn w:val="516"/>
    <w:rsid w:val="00006CF5"/>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006CF5"/>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006CF5"/>
    <w:pPr>
      <w:spacing w:line="360" w:lineRule="auto"/>
      <w:ind w:firstLine="709"/>
      <w:jc w:val="both"/>
    </w:pPr>
    <w:rPr>
      <w:sz w:val="28"/>
      <w:szCs w:val="20"/>
    </w:rPr>
  </w:style>
  <w:style w:type="paragraph" w:customStyle="1" w:styleId="2ffff6">
    <w:name w:val="Верхний колонтитул2"/>
    <w:basedOn w:val="a3"/>
    <w:rsid w:val="00006CF5"/>
    <w:pPr>
      <w:tabs>
        <w:tab w:val="center" w:pos="4153"/>
        <w:tab w:val="right" w:pos="8306"/>
      </w:tabs>
    </w:pPr>
    <w:rPr>
      <w:rFonts w:ascii="Arial" w:hAnsi="Arial"/>
      <w:szCs w:val="20"/>
    </w:rPr>
  </w:style>
  <w:style w:type="character" w:customStyle="1" w:styleId="418">
    <w:name w:val="Знак Знак418"/>
    <w:locked/>
    <w:rsid w:val="00006CF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006CF5"/>
    <w:pPr>
      <w:spacing w:after="160" w:line="240" w:lineRule="exact"/>
    </w:pPr>
    <w:rPr>
      <w:rFonts w:ascii="Verdana" w:hAnsi="Verdana"/>
      <w:lang w:val="en-US" w:eastAsia="en-US"/>
    </w:rPr>
  </w:style>
  <w:style w:type="paragraph" w:customStyle="1" w:styleId="382">
    <w:name w:val="Знак38"/>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006CF5"/>
    <w:rPr>
      <w:b/>
      <w:caps/>
      <w:sz w:val="24"/>
      <w:lang w:val="ru-RU" w:eastAsia="ru-RU"/>
    </w:rPr>
  </w:style>
  <w:style w:type="character" w:customStyle="1" w:styleId="1182">
    <w:name w:val="Знак1 Знак Знак18"/>
    <w:locked/>
    <w:rsid w:val="00006CF5"/>
    <w:rPr>
      <w:rFonts w:ascii="Times New Roman" w:hAnsi="Times New Roman"/>
      <w:sz w:val="24"/>
      <w:lang w:eastAsia="ru-RU"/>
    </w:rPr>
  </w:style>
  <w:style w:type="character" w:customStyle="1" w:styleId="468">
    <w:name w:val="Знак Знак468"/>
    <w:locked/>
    <w:rsid w:val="00006CF5"/>
    <w:rPr>
      <w:b/>
      <w:sz w:val="27"/>
      <w:lang w:val="ru-RU" w:eastAsia="ru-RU"/>
    </w:rPr>
  </w:style>
  <w:style w:type="character" w:customStyle="1" w:styleId="488">
    <w:name w:val="Знак Знак488"/>
    <w:locked/>
    <w:rsid w:val="00006CF5"/>
    <w:rPr>
      <w:b/>
      <w:sz w:val="27"/>
      <w:lang w:val="ru-RU" w:eastAsia="ru-RU"/>
    </w:rPr>
  </w:style>
  <w:style w:type="character" w:customStyle="1" w:styleId="448">
    <w:name w:val="Знак Знак448"/>
    <w:locked/>
    <w:rsid w:val="00006CF5"/>
    <w:rPr>
      <w:sz w:val="24"/>
    </w:rPr>
  </w:style>
  <w:style w:type="character" w:customStyle="1" w:styleId="518">
    <w:name w:val="Знак Знак518"/>
    <w:locked/>
    <w:rsid w:val="00006CF5"/>
    <w:rPr>
      <w:b/>
      <w:sz w:val="27"/>
      <w:lang w:val="ru-RU" w:eastAsia="ru-RU"/>
    </w:rPr>
  </w:style>
  <w:style w:type="character" w:customStyle="1" w:styleId="438">
    <w:name w:val="Знак Знак438"/>
    <w:locked/>
    <w:rsid w:val="00006CF5"/>
    <w:rPr>
      <w:color w:val="000000"/>
      <w:sz w:val="24"/>
      <w:lang w:eastAsia="ru-RU"/>
    </w:rPr>
  </w:style>
  <w:style w:type="character" w:customStyle="1" w:styleId="428">
    <w:name w:val="Знак Знак428"/>
    <w:rsid w:val="00006CF5"/>
    <w:rPr>
      <w:rFonts w:ascii="Times New Roman" w:hAnsi="Times New Roman"/>
      <w:sz w:val="16"/>
    </w:rPr>
  </w:style>
  <w:style w:type="character" w:customStyle="1" w:styleId="498">
    <w:name w:val="Знак Знак498"/>
    <w:rsid w:val="00006CF5"/>
    <w:rPr>
      <w:rFonts w:ascii="Times New Roman" w:hAnsi="Times New Roman"/>
      <w:b/>
      <w:caps/>
      <w:sz w:val="24"/>
      <w:lang w:eastAsia="ru-RU"/>
    </w:rPr>
  </w:style>
  <w:style w:type="paragraph" w:customStyle="1" w:styleId="427">
    <w:name w:val="Заголовок 42"/>
    <w:basedOn w:val="516"/>
    <w:next w:val="516"/>
    <w:rsid w:val="00006CF5"/>
    <w:pPr>
      <w:keepNext/>
      <w:spacing w:before="0" w:beforeAutospacing="0" w:after="0" w:afterAutospacing="0"/>
    </w:pPr>
    <w:rPr>
      <w:szCs w:val="20"/>
    </w:rPr>
  </w:style>
  <w:style w:type="character" w:customStyle="1" w:styleId="478">
    <w:name w:val="Знак Знак478"/>
    <w:rsid w:val="00006CF5"/>
    <w:rPr>
      <w:rFonts w:ascii="Times New Roman" w:hAnsi="Times New Roman"/>
      <w:b/>
      <w:sz w:val="27"/>
      <w:lang w:eastAsia="ru-RU"/>
    </w:rPr>
  </w:style>
  <w:style w:type="character" w:customStyle="1" w:styleId="458">
    <w:name w:val="Знак Знак458"/>
    <w:rsid w:val="00006CF5"/>
    <w:rPr>
      <w:rFonts w:ascii="Times New Roman" w:hAnsi="Times New Roman"/>
      <w:b/>
      <w:i/>
      <w:sz w:val="26"/>
      <w:lang w:eastAsia="ru-RU"/>
    </w:rPr>
  </w:style>
  <w:style w:type="character" w:customStyle="1" w:styleId="592">
    <w:name w:val="Знак5 Знак Знак9"/>
    <w:locked/>
    <w:rsid w:val="00006CF5"/>
    <w:rPr>
      <w:sz w:val="16"/>
    </w:rPr>
  </w:style>
  <w:style w:type="character" w:customStyle="1" w:styleId="508">
    <w:name w:val="Знак Знак508"/>
    <w:locked/>
    <w:rsid w:val="00006CF5"/>
    <w:rPr>
      <w:b/>
      <w:sz w:val="28"/>
      <w:lang w:val="ru-RU" w:eastAsia="ru-RU"/>
    </w:rPr>
  </w:style>
  <w:style w:type="character" w:customStyle="1" w:styleId="528">
    <w:name w:val="Знак Знак528"/>
    <w:rsid w:val="00006CF5"/>
    <w:rPr>
      <w:rFonts w:ascii="Arial" w:hAnsi="Arial"/>
      <w:b/>
      <w:i/>
      <w:sz w:val="28"/>
    </w:rPr>
  </w:style>
  <w:style w:type="character" w:customStyle="1" w:styleId="5180">
    <w:name w:val="Знак5 Знак Знак18"/>
    <w:locked/>
    <w:rsid w:val="00006CF5"/>
    <w:rPr>
      <w:sz w:val="16"/>
      <w:lang w:val="ru-RU" w:eastAsia="ru-RU"/>
    </w:rPr>
  </w:style>
  <w:style w:type="character" w:customStyle="1" w:styleId="682">
    <w:name w:val="Знак6 Знак Знак8"/>
    <w:rsid w:val="00006CF5"/>
    <w:rPr>
      <w:sz w:val="24"/>
      <w:lang w:val="ru-RU" w:eastAsia="ru-RU"/>
    </w:rPr>
  </w:style>
  <w:style w:type="character" w:customStyle="1" w:styleId="5520">
    <w:name w:val="Знак Знак552"/>
    <w:locked/>
    <w:rsid w:val="00006CF5"/>
    <w:rPr>
      <w:sz w:val="24"/>
      <w:lang w:val="ru-RU" w:eastAsia="ru-RU"/>
    </w:rPr>
  </w:style>
  <w:style w:type="character" w:customStyle="1" w:styleId="6520">
    <w:name w:val="Знак Знак652"/>
    <w:locked/>
    <w:rsid w:val="00006CF5"/>
    <w:rPr>
      <w:b/>
      <w:sz w:val="27"/>
      <w:lang w:val="ru-RU" w:eastAsia="ru-RU"/>
    </w:rPr>
  </w:style>
  <w:style w:type="character" w:customStyle="1" w:styleId="6420">
    <w:name w:val="Знак Знак642"/>
    <w:locked/>
    <w:rsid w:val="00006CF5"/>
    <w:rPr>
      <w:b/>
      <w:sz w:val="28"/>
      <w:lang w:val="ru-RU" w:eastAsia="ru-RU"/>
    </w:rPr>
  </w:style>
  <w:style w:type="character" w:customStyle="1" w:styleId="6320">
    <w:name w:val="Знак Знак632"/>
    <w:locked/>
    <w:rsid w:val="00006CF5"/>
    <w:rPr>
      <w:b/>
      <w:i/>
      <w:sz w:val="26"/>
      <w:lang w:val="ru-RU" w:eastAsia="ru-RU"/>
    </w:rPr>
  </w:style>
  <w:style w:type="character" w:customStyle="1" w:styleId="6220">
    <w:name w:val="Знак Знак622"/>
    <w:locked/>
    <w:rsid w:val="00006CF5"/>
    <w:rPr>
      <w:sz w:val="24"/>
      <w:lang w:val="ru-RU" w:eastAsia="ru-RU"/>
    </w:rPr>
  </w:style>
  <w:style w:type="character" w:customStyle="1" w:styleId="619">
    <w:name w:val="Знак Знак619"/>
    <w:locked/>
    <w:rsid w:val="00006CF5"/>
    <w:rPr>
      <w:sz w:val="24"/>
      <w:lang w:val="ru-RU" w:eastAsia="ru-RU"/>
    </w:rPr>
  </w:style>
  <w:style w:type="character" w:customStyle="1" w:styleId="602">
    <w:name w:val="Знак Знак602"/>
    <w:locked/>
    <w:rsid w:val="00006CF5"/>
    <w:rPr>
      <w:i/>
      <w:sz w:val="24"/>
      <w:lang w:val="ru-RU" w:eastAsia="ru-RU"/>
    </w:rPr>
  </w:style>
  <w:style w:type="character" w:customStyle="1" w:styleId="5920">
    <w:name w:val="Знак Знак592"/>
    <w:locked/>
    <w:rsid w:val="00006CF5"/>
    <w:rPr>
      <w:rFonts w:ascii="Arial" w:hAnsi="Arial"/>
      <w:sz w:val="22"/>
      <w:lang w:val="ru-RU" w:eastAsia="ru-RU"/>
    </w:rPr>
  </w:style>
  <w:style w:type="character" w:customStyle="1" w:styleId="582">
    <w:name w:val="Знак Знак582"/>
    <w:locked/>
    <w:rsid w:val="00006CF5"/>
    <w:rPr>
      <w:rFonts w:ascii="Courier New" w:hAnsi="Courier New"/>
      <w:lang w:val="ru-RU" w:eastAsia="ru-RU"/>
    </w:rPr>
  </w:style>
  <w:style w:type="character" w:customStyle="1" w:styleId="5720">
    <w:name w:val="Знак Знак572"/>
    <w:locked/>
    <w:rsid w:val="00006CF5"/>
    <w:rPr>
      <w:lang w:val="ru-RU" w:eastAsia="ru-RU"/>
    </w:rPr>
  </w:style>
  <w:style w:type="character" w:customStyle="1" w:styleId="5620">
    <w:name w:val="Знак Знак562"/>
    <w:locked/>
    <w:rsid w:val="00006CF5"/>
    <w:rPr>
      <w:sz w:val="24"/>
      <w:lang w:val="ru-RU" w:eastAsia="ru-RU"/>
    </w:rPr>
  </w:style>
  <w:style w:type="character" w:customStyle="1" w:styleId="542">
    <w:name w:val="Знак Знак542"/>
    <w:locked/>
    <w:rsid w:val="00006CF5"/>
    <w:rPr>
      <w:sz w:val="24"/>
      <w:lang w:val="en-US" w:eastAsia="ru-RU"/>
    </w:rPr>
  </w:style>
  <w:style w:type="paragraph" w:customStyle="1" w:styleId="238">
    <w:name w:val="Заголовок 23"/>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006CF5"/>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006CF5"/>
    <w:pPr>
      <w:tabs>
        <w:tab w:val="left" w:pos="1440"/>
      </w:tabs>
      <w:suppressAutoHyphens/>
      <w:spacing w:before="240" w:after="60"/>
      <w:ind w:left="1440" w:hanging="1440"/>
      <w:outlineLvl w:val="7"/>
    </w:pPr>
    <w:rPr>
      <w:i/>
      <w:iCs/>
      <w:lang w:eastAsia="zh-CN"/>
    </w:rPr>
  </w:style>
  <w:style w:type="character" w:customStyle="1" w:styleId="672">
    <w:name w:val="Знак Знак672"/>
    <w:rsid w:val="00006CF5"/>
    <w:rPr>
      <w:rFonts w:ascii="Arial" w:hAnsi="Arial"/>
      <w:b/>
      <w:sz w:val="26"/>
    </w:rPr>
  </w:style>
  <w:style w:type="character" w:customStyle="1" w:styleId="6620">
    <w:name w:val="Знак Знак662"/>
    <w:rsid w:val="00006CF5"/>
    <w:rPr>
      <w:b/>
      <w:sz w:val="28"/>
    </w:rPr>
  </w:style>
  <w:style w:type="character" w:customStyle="1" w:styleId="702">
    <w:name w:val="Знак Знак702"/>
    <w:rsid w:val="00006CF5"/>
    <w:rPr>
      <w:rFonts w:ascii="Arial" w:hAnsi="Arial"/>
      <w:b/>
      <w:sz w:val="26"/>
    </w:rPr>
  </w:style>
  <w:style w:type="character" w:customStyle="1" w:styleId="692">
    <w:name w:val="Знак Знак692"/>
    <w:rsid w:val="00006CF5"/>
    <w:rPr>
      <w:b/>
      <w:sz w:val="28"/>
    </w:rPr>
  </w:style>
  <w:style w:type="character" w:customStyle="1" w:styleId="6820">
    <w:name w:val="Знак Знак682"/>
    <w:rsid w:val="00006CF5"/>
    <w:rPr>
      <w:b/>
      <w:i/>
      <w:sz w:val="26"/>
    </w:rPr>
  </w:style>
  <w:style w:type="paragraph" w:customStyle="1" w:styleId="HTML21">
    <w:name w:val="Стандартный HTML2"/>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006CF5"/>
    <w:rPr>
      <w:rFonts w:ascii="Arial" w:hAnsi="Arial"/>
      <w:sz w:val="22"/>
    </w:rPr>
  </w:style>
  <w:style w:type="character" w:customStyle="1" w:styleId="618">
    <w:name w:val="Знак Знак618"/>
    <w:rsid w:val="00006CF5"/>
    <w:rPr>
      <w:rFonts w:ascii="Arial" w:hAnsi="Arial"/>
      <w:b/>
      <w:i/>
      <w:sz w:val="28"/>
      <w:lang w:val="ru-RU" w:eastAsia="en-US"/>
    </w:rPr>
  </w:style>
  <w:style w:type="paragraph" w:customStyle="1" w:styleId="87">
    <w:name w:val="Знак Знак Знак Знак Знак Знак8"/>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006CF5"/>
    <w:rPr>
      <w:sz w:val="16"/>
      <w:lang w:val="ru-RU" w:eastAsia="ru-RU"/>
    </w:rPr>
  </w:style>
  <w:style w:type="paragraph" w:customStyle="1" w:styleId="7c">
    <w:name w:val="Обычный7"/>
    <w:rsid w:val="00006CF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006CF5"/>
    <w:rPr>
      <w:b/>
      <w:sz w:val="27"/>
      <w:lang w:val="ru-RU" w:eastAsia="ru-RU"/>
    </w:rPr>
  </w:style>
  <w:style w:type="character" w:customStyle="1" w:styleId="1070">
    <w:name w:val="Знак Знак107"/>
    <w:locked/>
    <w:rsid w:val="00006CF5"/>
    <w:rPr>
      <w:sz w:val="16"/>
      <w:lang w:val="ru-RU" w:eastAsia="ru-RU"/>
    </w:rPr>
  </w:style>
  <w:style w:type="paragraph" w:customStyle="1" w:styleId="4f3">
    <w:name w:val="Абзац списка4"/>
    <w:basedOn w:val="a3"/>
    <w:rsid w:val="00006CF5"/>
    <w:pPr>
      <w:spacing w:after="200" w:line="276" w:lineRule="auto"/>
      <w:ind w:left="720"/>
    </w:pPr>
    <w:rPr>
      <w:rFonts w:ascii="Calibri" w:hAnsi="Calibri"/>
      <w:sz w:val="22"/>
      <w:szCs w:val="22"/>
      <w:lang w:eastAsia="en-US"/>
    </w:rPr>
  </w:style>
  <w:style w:type="character" w:customStyle="1" w:styleId="168">
    <w:name w:val="Знак Знак168"/>
    <w:locked/>
    <w:rsid w:val="00006CF5"/>
    <w:rPr>
      <w:b/>
      <w:caps/>
      <w:sz w:val="24"/>
      <w:lang w:val="ru-RU" w:eastAsia="ru-RU"/>
    </w:rPr>
  </w:style>
  <w:style w:type="paragraph" w:customStyle="1" w:styleId="242">
    <w:name w:val="Основной текст 24"/>
    <w:basedOn w:val="a3"/>
    <w:rsid w:val="00006CF5"/>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006CF5"/>
    <w:rPr>
      <w:rFonts w:ascii="Times New Roman" w:hAnsi="Times New Roman"/>
      <w:b/>
      <w:caps/>
      <w:sz w:val="28"/>
    </w:rPr>
  </w:style>
  <w:style w:type="character" w:customStyle="1" w:styleId="257">
    <w:name w:val="Знак Знак257"/>
    <w:rsid w:val="00006CF5"/>
    <w:rPr>
      <w:rFonts w:ascii="Times New Roman" w:hAnsi="Times New Roman"/>
      <w:b/>
      <w:sz w:val="28"/>
    </w:rPr>
  </w:style>
  <w:style w:type="character" w:customStyle="1" w:styleId="2270">
    <w:name w:val="Знак Знак227"/>
    <w:rsid w:val="00006CF5"/>
    <w:rPr>
      <w:rFonts w:ascii="Times New Roman" w:hAnsi="Times New Roman"/>
      <w:sz w:val="24"/>
    </w:rPr>
  </w:style>
  <w:style w:type="character" w:customStyle="1" w:styleId="197">
    <w:name w:val="Знак Знак197"/>
    <w:rsid w:val="00006CF5"/>
    <w:rPr>
      <w:rFonts w:ascii="Times New Roman" w:hAnsi="Times New Roman"/>
      <w:sz w:val="16"/>
      <w:lang w:eastAsia="ru-RU"/>
    </w:rPr>
  </w:style>
  <w:style w:type="character" w:customStyle="1" w:styleId="187">
    <w:name w:val="Знак Знак187"/>
    <w:rsid w:val="00006CF5"/>
    <w:rPr>
      <w:rFonts w:ascii="Courier New" w:hAnsi="Courier New"/>
    </w:rPr>
  </w:style>
  <w:style w:type="character" w:customStyle="1" w:styleId="177">
    <w:name w:val="Знак Знак177"/>
    <w:rsid w:val="00006CF5"/>
    <w:rPr>
      <w:rFonts w:ascii="Times New Roman" w:hAnsi="Times New Roman"/>
      <w:sz w:val="24"/>
    </w:rPr>
  </w:style>
  <w:style w:type="paragraph" w:customStyle="1" w:styleId="346">
    <w:name w:val="Заголовок 34"/>
    <w:basedOn w:val="7c"/>
    <w:next w:val="7c"/>
    <w:rsid w:val="00006CF5"/>
    <w:pPr>
      <w:keepNext/>
      <w:widowControl/>
      <w:ind w:left="0" w:firstLine="0"/>
      <w:outlineLvl w:val="2"/>
    </w:pPr>
    <w:rPr>
      <w:sz w:val="24"/>
    </w:rPr>
  </w:style>
  <w:style w:type="paragraph" w:customStyle="1" w:styleId="5f">
    <w:name w:val="Основной текст5"/>
    <w:basedOn w:val="7c"/>
    <w:rsid w:val="00006CF5"/>
    <w:pPr>
      <w:widowControl/>
      <w:spacing w:line="360" w:lineRule="auto"/>
      <w:ind w:left="0" w:firstLine="0"/>
    </w:pPr>
    <w:rPr>
      <w:sz w:val="24"/>
    </w:rPr>
  </w:style>
  <w:style w:type="character" w:customStyle="1" w:styleId="157">
    <w:name w:val="Знак Знак157"/>
    <w:rsid w:val="00006CF5"/>
    <w:rPr>
      <w:b/>
      <w:sz w:val="28"/>
    </w:rPr>
  </w:style>
  <w:style w:type="paragraph" w:customStyle="1" w:styleId="243">
    <w:name w:val="Заголовок 24"/>
    <w:basedOn w:val="a3"/>
    <w:next w:val="a3"/>
    <w:rsid w:val="00006CF5"/>
    <w:pPr>
      <w:keepNext/>
      <w:widowControl w:val="0"/>
      <w:jc w:val="center"/>
    </w:pPr>
    <w:rPr>
      <w:b/>
      <w:sz w:val="26"/>
      <w:szCs w:val="20"/>
    </w:rPr>
  </w:style>
  <w:style w:type="paragraph" w:customStyle="1" w:styleId="88">
    <w:name w:val="Обычный8"/>
    <w:basedOn w:val="a3"/>
    <w:rsid w:val="00006CF5"/>
    <w:pPr>
      <w:spacing w:before="100" w:beforeAutospacing="1" w:after="100" w:afterAutospacing="1"/>
    </w:pPr>
  </w:style>
  <w:style w:type="paragraph" w:customStyle="1" w:styleId="4f4">
    <w:name w:val="Цитата4"/>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006CF5"/>
    <w:rPr>
      <w:rFonts w:ascii="Courier New" w:hAnsi="Courier New"/>
      <w:sz w:val="20"/>
      <w:szCs w:val="20"/>
    </w:rPr>
  </w:style>
  <w:style w:type="paragraph" w:customStyle="1" w:styleId="348">
    <w:name w:val="Основной текст 34"/>
    <w:basedOn w:val="7c"/>
    <w:rsid w:val="00006CF5"/>
    <w:pPr>
      <w:widowControl/>
      <w:tabs>
        <w:tab w:val="left" w:pos="360"/>
      </w:tabs>
      <w:ind w:left="0" w:firstLine="0"/>
      <w:jc w:val="both"/>
    </w:pPr>
    <w:rPr>
      <w:i/>
      <w:sz w:val="26"/>
    </w:rPr>
  </w:style>
  <w:style w:type="paragraph" w:customStyle="1" w:styleId="239">
    <w:name w:val="Основной текст с отступом 23"/>
    <w:basedOn w:val="a3"/>
    <w:rsid w:val="00006CF5"/>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006CF5"/>
    <w:pPr>
      <w:spacing w:line="360" w:lineRule="auto"/>
      <w:ind w:firstLine="709"/>
      <w:jc w:val="both"/>
    </w:pPr>
    <w:rPr>
      <w:sz w:val="28"/>
      <w:szCs w:val="20"/>
    </w:rPr>
  </w:style>
  <w:style w:type="paragraph" w:customStyle="1" w:styleId="3ff6">
    <w:name w:val="Верхний колонтитул3"/>
    <w:basedOn w:val="a3"/>
    <w:rsid w:val="00006CF5"/>
    <w:pPr>
      <w:tabs>
        <w:tab w:val="center" w:pos="4153"/>
        <w:tab w:val="right" w:pos="8306"/>
      </w:tabs>
    </w:pPr>
    <w:rPr>
      <w:rFonts w:ascii="Arial" w:hAnsi="Arial"/>
      <w:szCs w:val="20"/>
    </w:rPr>
  </w:style>
  <w:style w:type="character" w:customStyle="1" w:styleId="3ff7">
    <w:name w:val="Слабое выделение3"/>
    <w:rsid w:val="00006CF5"/>
    <w:rPr>
      <w:i/>
      <w:color w:val="808080"/>
    </w:rPr>
  </w:style>
  <w:style w:type="character" w:customStyle="1" w:styleId="4170">
    <w:name w:val="Знак Знак417"/>
    <w:locked/>
    <w:rsid w:val="00006CF5"/>
    <w:rPr>
      <w:rFonts w:ascii="Arial" w:hAnsi="Arial"/>
      <w:b/>
      <w:i/>
      <w:sz w:val="28"/>
      <w:lang w:val="ru-RU" w:eastAsia="en-US"/>
    </w:rPr>
  </w:style>
  <w:style w:type="character" w:customStyle="1" w:styleId="3ff8">
    <w:name w:val="Основной шрифт абзаца3"/>
    <w:rsid w:val="00006CF5"/>
  </w:style>
  <w:style w:type="paragraph" w:customStyle="1" w:styleId="98">
    <w:name w:val="Знак Знак Знак Знак Знак Знак Знак Знак Знак Знак Знак Знак Знак9"/>
    <w:basedOn w:val="a3"/>
    <w:rsid w:val="00006CF5"/>
    <w:pPr>
      <w:spacing w:after="160" w:line="240" w:lineRule="exact"/>
    </w:pPr>
    <w:rPr>
      <w:rFonts w:ascii="Verdana" w:hAnsi="Verdana"/>
      <w:lang w:val="en-US" w:eastAsia="en-US"/>
    </w:rPr>
  </w:style>
  <w:style w:type="paragraph" w:customStyle="1" w:styleId="372">
    <w:name w:val="Знак37"/>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006CF5"/>
    <w:rPr>
      <w:b/>
      <w:caps/>
      <w:sz w:val="24"/>
      <w:lang w:val="ru-RU" w:eastAsia="ru-RU"/>
    </w:rPr>
  </w:style>
  <w:style w:type="character" w:customStyle="1" w:styleId="1172">
    <w:name w:val="Знак1 Знак Знак17"/>
    <w:locked/>
    <w:rsid w:val="00006CF5"/>
    <w:rPr>
      <w:rFonts w:ascii="Times New Roman" w:hAnsi="Times New Roman"/>
      <w:sz w:val="24"/>
      <w:lang w:eastAsia="ru-RU"/>
    </w:rPr>
  </w:style>
  <w:style w:type="character" w:customStyle="1" w:styleId="467">
    <w:name w:val="Знак Знак467"/>
    <w:locked/>
    <w:rsid w:val="00006CF5"/>
    <w:rPr>
      <w:b/>
      <w:sz w:val="27"/>
      <w:lang w:val="ru-RU" w:eastAsia="ru-RU"/>
    </w:rPr>
  </w:style>
  <w:style w:type="character" w:customStyle="1" w:styleId="487">
    <w:name w:val="Знак Знак487"/>
    <w:locked/>
    <w:rsid w:val="00006CF5"/>
    <w:rPr>
      <w:b/>
      <w:sz w:val="27"/>
      <w:lang w:val="ru-RU" w:eastAsia="ru-RU"/>
    </w:rPr>
  </w:style>
  <w:style w:type="character" w:customStyle="1" w:styleId="447">
    <w:name w:val="Знак Знак447"/>
    <w:locked/>
    <w:rsid w:val="00006CF5"/>
    <w:rPr>
      <w:sz w:val="24"/>
    </w:rPr>
  </w:style>
  <w:style w:type="character" w:customStyle="1" w:styleId="517">
    <w:name w:val="Знак Знак517"/>
    <w:locked/>
    <w:rsid w:val="00006CF5"/>
    <w:rPr>
      <w:b/>
      <w:sz w:val="27"/>
      <w:lang w:val="ru-RU" w:eastAsia="ru-RU"/>
    </w:rPr>
  </w:style>
  <w:style w:type="character" w:customStyle="1" w:styleId="4370">
    <w:name w:val="Знак Знак437"/>
    <w:locked/>
    <w:rsid w:val="00006CF5"/>
    <w:rPr>
      <w:color w:val="000000"/>
      <w:sz w:val="24"/>
      <w:lang w:eastAsia="ru-RU"/>
    </w:rPr>
  </w:style>
  <w:style w:type="character" w:customStyle="1" w:styleId="4270">
    <w:name w:val="Знак Знак427"/>
    <w:rsid w:val="00006CF5"/>
    <w:rPr>
      <w:rFonts w:ascii="Times New Roman" w:hAnsi="Times New Roman"/>
      <w:sz w:val="16"/>
    </w:rPr>
  </w:style>
  <w:style w:type="character" w:customStyle="1" w:styleId="497">
    <w:name w:val="Знак Знак497"/>
    <w:rsid w:val="00006CF5"/>
    <w:rPr>
      <w:rFonts w:ascii="Times New Roman" w:hAnsi="Times New Roman"/>
      <w:b/>
      <w:caps/>
      <w:sz w:val="24"/>
      <w:lang w:eastAsia="ru-RU"/>
    </w:rPr>
  </w:style>
  <w:style w:type="paragraph" w:customStyle="1" w:styleId="449">
    <w:name w:val="Заголовок 44"/>
    <w:basedOn w:val="7c"/>
    <w:next w:val="7c"/>
    <w:rsid w:val="00006CF5"/>
    <w:pPr>
      <w:keepNext/>
      <w:widowControl/>
      <w:ind w:left="0" w:firstLine="0"/>
    </w:pPr>
    <w:rPr>
      <w:sz w:val="24"/>
    </w:rPr>
  </w:style>
  <w:style w:type="character" w:customStyle="1" w:styleId="477">
    <w:name w:val="Знак Знак477"/>
    <w:rsid w:val="00006CF5"/>
    <w:rPr>
      <w:rFonts w:ascii="Times New Roman" w:hAnsi="Times New Roman"/>
      <w:b/>
      <w:sz w:val="27"/>
      <w:lang w:eastAsia="ru-RU"/>
    </w:rPr>
  </w:style>
  <w:style w:type="character" w:customStyle="1" w:styleId="457">
    <w:name w:val="Знак Знак457"/>
    <w:rsid w:val="00006CF5"/>
    <w:rPr>
      <w:rFonts w:ascii="Times New Roman" w:hAnsi="Times New Roman"/>
      <w:b/>
      <w:i/>
      <w:sz w:val="26"/>
      <w:lang w:eastAsia="ru-RU"/>
    </w:rPr>
  </w:style>
  <w:style w:type="paragraph" w:customStyle="1" w:styleId="633">
    <w:name w:val="Заголовок 63"/>
    <w:rsid w:val="00006CF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006CF5"/>
    <w:rPr>
      <w:sz w:val="16"/>
    </w:rPr>
  </w:style>
  <w:style w:type="character" w:customStyle="1" w:styleId="507">
    <w:name w:val="Знак Знак507"/>
    <w:locked/>
    <w:rsid w:val="00006CF5"/>
    <w:rPr>
      <w:b/>
      <w:sz w:val="28"/>
      <w:lang w:val="ru-RU" w:eastAsia="ru-RU"/>
    </w:rPr>
  </w:style>
  <w:style w:type="character" w:customStyle="1" w:styleId="527">
    <w:name w:val="Знак Знак527"/>
    <w:rsid w:val="00006CF5"/>
    <w:rPr>
      <w:rFonts w:ascii="Arial" w:hAnsi="Arial"/>
      <w:b/>
      <w:i/>
      <w:sz w:val="28"/>
    </w:rPr>
  </w:style>
  <w:style w:type="paragraph" w:customStyle="1" w:styleId="2211">
    <w:name w:val="Цитата 221"/>
    <w:basedOn w:val="a3"/>
    <w:next w:val="a3"/>
    <w:rsid w:val="00006CF5"/>
    <w:rPr>
      <w:rFonts w:ascii="Calibri" w:hAnsi="Calibri"/>
      <w:i/>
      <w:iCs/>
      <w:color w:val="000000"/>
    </w:rPr>
  </w:style>
  <w:style w:type="paragraph" w:customStyle="1" w:styleId="21fa">
    <w:name w:val="Выделенная цитата21"/>
    <w:basedOn w:val="a3"/>
    <w:next w:val="a3"/>
    <w:rsid w:val="00006CF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006CF5"/>
    <w:rPr>
      <w:sz w:val="16"/>
      <w:lang w:val="ru-RU" w:eastAsia="ru-RU"/>
    </w:rPr>
  </w:style>
  <w:style w:type="character" w:customStyle="1" w:styleId="673">
    <w:name w:val="Знак6 Знак Знак7"/>
    <w:rsid w:val="00006CF5"/>
    <w:rPr>
      <w:sz w:val="24"/>
      <w:lang w:val="ru-RU" w:eastAsia="ru-RU"/>
    </w:rPr>
  </w:style>
  <w:style w:type="character" w:customStyle="1" w:styleId="21fb">
    <w:name w:val="Замещающий текст21"/>
    <w:rsid w:val="00006CF5"/>
    <w:rPr>
      <w:color w:val="808080"/>
    </w:rPr>
  </w:style>
  <w:style w:type="paragraph" w:customStyle="1" w:styleId="12f0">
    <w:name w:val="Заголовок 12"/>
    <w:basedOn w:val="a3"/>
    <w:next w:val="a3"/>
    <w:rsid w:val="00006CF5"/>
    <w:pPr>
      <w:suppressAutoHyphens/>
      <w:ind w:firstLine="454"/>
    </w:pPr>
    <w:rPr>
      <w:b/>
      <w:caps/>
      <w:lang w:eastAsia="zh-CN"/>
    </w:rPr>
  </w:style>
  <w:style w:type="character" w:customStyle="1" w:styleId="617">
    <w:name w:val="Знак Знак617"/>
    <w:locked/>
    <w:rsid w:val="00006CF5"/>
    <w:rPr>
      <w:sz w:val="24"/>
      <w:lang w:val="ru-RU" w:eastAsia="ru-RU"/>
    </w:rPr>
  </w:style>
  <w:style w:type="paragraph" w:customStyle="1" w:styleId="259">
    <w:name w:val="Заголовок 25"/>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006CF5"/>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006CF5"/>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006CF5"/>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006CF5"/>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006CF5"/>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006CF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006CF5"/>
    <w:rPr>
      <w:b/>
    </w:rPr>
  </w:style>
  <w:style w:type="paragraph" w:customStyle="1" w:styleId="HTML31">
    <w:name w:val="Стандартный HTML3"/>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006CF5"/>
    <w:rPr>
      <w:sz w:val="24"/>
      <w:lang w:val="ru-RU" w:eastAsia="ru-RU"/>
    </w:rPr>
  </w:style>
  <w:style w:type="paragraph" w:customStyle="1" w:styleId="921">
    <w:name w:val="Знак92"/>
    <w:basedOn w:val="a3"/>
    <w:rsid w:val="00006CF5"/>
    <w:pPr>
      <w:spacing w:after="160" w:line="240" w:lineRule="exact"/>
    </w:pPr>
    <w:rPr>
      <w:rFonts w:ascii="Verdana" w:hAnsi="Verdana"/>
      <w:lang w:val="en-US" w:eastAsia="en-US"/>
    </w:rPr>
  </w:style>
  <w:style w:type="character" w:customStyle="1" w:styleId="4141">
    <w:name w:val="Знак4 Знак Знак14"/>
    <w:locked/>
    <w:rsid w:val="00006CF5"/>
    <w:rPr>
      <w:rFonts w:ascii="Arial" w:hAnsi="Arial"/>
      <w:b/>
      <w:kern w:val="32"/>
      <w:sz w:val="32"/>
      <w:lang w:val="ru-RU" w:eastAsia="ru-RU"/>
    </w:rPr>
  </w:style>
  <w:style w:type="character" w:customStyle="1" w:styleId="2124">
    <w:name w:val="Знак2 Знак Знак12"/>
    <w:locked/>
    <w:rsid w:val="00006CF5"/>
    <w:rPr>
      <w:b/>
      <w:sz w:val="27"/>
      <w:lang w:val="ru-RU" w:eastAsia="ru-RU"/>
    </w:rPr>
  </w:style>
  <w:style w:type="character" w:customStyle="1" w:styleId="23a">
    <w:name w:val="Знак2 Знак Знак3"/>
    <w:locked/>
    <w:rsid w:val="00006CF5"/>
    <w:rPr>
      <w:rFonts w:ascii="Arial" w:hAnsi="Arial"/>
      <w:b/>
      <w:sz w:val="26"/>
      <w:lang w:val="ru-RU" w:eastAsia="ru-RU"/>
    </w:rPr>
  </w:style>
  <w:style w:type="paragraph" w:customStyle="1" w:styleId="5f0">
    <w:name w:val="Абзац списка5"/>
    <w:basedOn w:val="a3"/>
    <w:rsid w:val="00006CF5"/>
    <w:pPr>
      <w:ind w:left="708"/>
    </w:pPr>
    <w:rPr>
      <w:rFonts w:ascii="Calibri" w:hAnsi="Calibri"/>
      <w:szCs w:val="20"/>
    </w:rPr>
  </w:style>
  <w:style w:type="character" w:customStyle="1" w:styleId="4f6">
    <w:name w:val="Слабое выделение4"/>
    <w:rsid w:val="00006CF5"/>
    <w:rPr>
      <w:i/>
      <w:color w:val="808080"/>
    </w:rPr>
  </w:style>
  <w:style w:type="paragraph" w:customStyle="1" w:styleId="23b">
    <w:name w:val="Цитата 23"/>
    <w:basedOn w:val="a3"/>
    <w:next w:val="a3"/>
    <w:rsid w:val="00006CF5"/>
    <w:rPr>
      <w:rFonts w:ascii="Calibri" w:hAnsi="Calibri"/>
      <w:i/>
      <w:iCs/>
      <w:color w:val="000000"/>
    </w:rPr>
  </w:style>
  <w:style w:type="paragraph" w:customStyle="1" w:styleId="3ffa">
    <w:name w:val="Выделенная цитата3"/>
    <w:basedOn w:val="a3"/>
    <w:next w:val="a3"/>
    <w:rsid w:val="00006CF5"/>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006CF5"/>
    <w:rPr>
      <w:b/>
    </w:rPr>
  </w:style>
  <w:style w:type="character" w:customStyle="1" w:styleId="3ffb">
    <w:name w:val="Замещающий текст3"/>
    <w:rsid w:val="00006CF5"/>
    <w:rPr>
      <w:color w:val="808080"/>
    </w:rPr>
  </w:style>
  <w:style w:type="character" w:customStyle="1" w:styleId="1260">
    <w:name w:val="Знак1 Знак Знак26"/>
    <w:locked/>
    <w:rsid w:val="00006CF5"/>
    <w:rPr>
      <w:sz w:val="24"/>
    </w:rPr>
  </w:style>
  <w:style w:type="character" w:customStyle="1" w:styleId="1271">
    <w:name w:val="Знак1 Знак Знак27"/>
    <w:locked/>
    <w:rsid w:val="00006CF5"/>
    <w:rPr>
      <w:sz w:val="24"/>
    </w:rPr>
  </w:style>
  <w:style w:type="character" w:customStyle="1" w:styleId="7d">
    <w:name w:val="Без интервала Знак7"/>
    <w:locked/>
    <w:rsid w:val="00006CF5"/>
    <w:rPr>
      <w:sz w:val="24"/>
      <w:lang w:eastAsia="en-US"/>
    </w:rPr>
  </w:style>
  <w:style w:type="character" w:customStyle="1" w:styleId="393">
    <w:name w:val="Знак Знак393"/>
    <w:rsid w:val="00006CF5"/>
    <w:rPr>
      <w:rFonts w:ascii="Arial" w:hAnsi="Arial"/>
      <w:b/>
      <w:sz w:val="26"/>
    </w:rPr>
  </w:style>
  <w:style w:type="character" w:customStyle="1" w:styleId="383">
    <w:name w:val="Знак Знак383"/>
    <w:rsid w:val="00006CF5"/>
    <w:rPr>
      <w:b/>
      <w:sz w:val="28"/>
    </w:rPr>
  </w:style>
  <w:style w:type="character" w:customStyle="1" w:styleId="373">
    <w:name w:val="Знак Знак373"/>
    <w:rsid w:val="00006CF5"/>
    <w:rPr>
      <w:b/>
      <w:i/>
      <w:sz w:val="26"/>
    </w:rPr>
  </w:style>
  <w:style w:type="character" w:customStyle="1" w:styleId="363">
    <w:name w:val="Знак Знак363"/>
    <w:rsid w:val="00006CF5"/>
    <w:rPr>
      <w:b/>
      <w:sz w:val="22"/>
      <w:lang w:val="ru-RU" w:eastAsia="ru-RU"/>
    </w:rPr>
  </w:style>
  <w:style w:type="character" w:customStyle="1" w:styleId="3530">
    <w:name w:val="Знак Знак353"/>
    <w:rsid w:val="00006CF5"/>
    <w:rPr>
      <w:sz w:val="24"/>
      <w:lang w:val="ru-RU" w:eastAsia="ru-RU"/>
    </w:rPr>
  </w:style>
  <w:style w:type="character" w:customStyle="1" w:styleId="3430">
    <w:name w:val="Знак Знак343"/>
    <w:rsid w:val="00006CF5"/>
    <w:rPr>
      <w:rFonts w:ascii="Calibri" w:hAnsi="Calibri"/>
      <w:i/>
      <w:sz w:val="24"/>
      <w:lang w:eastAsia="en-US"/>
    </w:rPr>
  </w:style>
  <w:style w:type="character" w:customStyle="1" w:styleId="3230">
    <w:name w:val="Знак Знак323"/>
    <w:rsid w:val="00006CF5"/>
    <w:rPr>
      <w:sz w:val="16"/>
    </w:rPr>
  </w:style>
  <w:style w:type="character" w:customStyle="1" w:styleId="3141">
    <w:name w:val="Знак Знак314"/>
    <w:rsid w:val="00006CF5"/>
    <w:rPr>
      <w:sz w:val="24"/>
    </w:rPr>
  </w:style>
  <w:style w:type="paragraph" w:customStyle="1" w:styleId="10a">
    <w:name w:val="Знак Знак Знак Знак Знак Знак10"/>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006CF5"/>
    <w:rPr>
      <w:sz w:val="24"/>
    </w:rPr>
  </w:style>
  <w:style w:type="character" w:customStyle="1" w:styleId="293">
    <w:name w:val="Знак Знак293"/>
    <w:rsid w:val="00006CF5"/>
    <w:rPr>
      <w:sz w:val="24"/>
    </w:rPr>
  </w:style>
  <w:style w:type="character" w:customStyle="1" w:styleId="7130">
    <w:name w:val="Знак Знак713"/>
    <w:rsid w:val="00006CF5"/>
    <w:rPr>
      <w:sz w:val="16"/>
      <w:lang w:val="ru-RU" w:eastAsia="ru-RU"/>
    </w:rPr>
  </w:style>
  <w:style w:type="paragraph" w:customStyle="1" w:styleId="99">
    <w:name w:val="Обычный9"/>
    <w:rsid w:val="00006CF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006CF5"/>
    <w:rPr>
      <w:b/>
      <w:sz w:val="27"/>
      <w:lang w:val="ru-RU" w:eastAsia="ru-RU"/>
    </w:rPr>
  </w:style>
  <w:style w:type="character" w:customStyle="1" w:styleId="283">
    <w:name w:val="Знак Знак283"/>
    <w:rsid w:val="00006CF5"/>
    <w:rPr>
      <w:rFonts w:ascii="Tahoma" w:hAnsi="Tahoma"/>
    </w:rPr>
  </w:style>
  <w:style w:type="character" w:customStyle="1" w:styleId="273">
    <w:name w:val="Знак Знак273"/>
    <w:rsid w:val="00006CF5"/>
    <w:rPr>
      <w:sz w:val="24"/>
    </w:rPr>
  </w:style>
  <w:style w:type="character" w:customStyle="1" w:styleId="1090">
    <w:name w:val="Знак Знак109"/>
    <w:locked/>
    <w:rsid w:val="00006CF5"/>
    <w:rPr>
      <w:sz w:val="16"/>
      <w:lang w:val="ru-RU" w:eastAsia="ru-RU"/>
    </w:rPr>
  </w:style>
  <w:style w:type="character" w:customStyle="1" w:styleId="626">
    <w:name w:val="Знак Знак626"/>
    <w:rsid w:val="00006CF5"/>
    <w:rPr>
      <w:rFonts w:ascii="Arial" w:hAnsi="Arial"/>
      <w:b/>
      <w:i/>
      <w:sz w:val="28"/>
      <w:lang w:val="ru-RU" w:eastAsia="en-US"/>
    </w:rPr>
  </w:style>
  <w:style w:type="character" w:customStyle="1" w:styleId="2130">
    <w:name w:val="Знак Знак213"/>
    <w:locked/>
    <w:rsid w:val="00006CF5"/>
    <w:rPr>
      <w:sz w:val="24"/>
      <w:lang w:val="en-US"/>
    </w:rPr>
  </w:style>
  <w:style w:type="character" w:customStyle="1" w:styleId="1231">
    <w:name w:val="Знак Знак123"/>
    <w:rsid w:val="00006CF5"/>
    <w:rPr>
      <w:sz w:val="16"/>
    </w:rPr>
  </w:style>
  <w:style w:type="character" w:customStyle="1" w:styleId="1350">
    <w:name w:val="Знак Знак135"/>
    <w:rsid w:val="00006CF5"/>
    <w:rPr>
      <w:lang w:val="ru-RU" w:eastAsia="ru-RU"/>
    </w:rPr>
  </w:style>
  <w:style w:type="character" w:customStyle="1" w:styleId="1610">
    <w:name w:val="Знак Знак1610"/>
    <w:locked/>
    <w:rsid w:val="00006CF5"/>
    <w:rPr>
      <w:b/>
      <w:caps/>
      <w:sz w:val="24"/>
      <w:lang w:val="ru-RU" w:eastAsia="ru-RU"/>
    </w:rPr>
  </w:style>
  <w:style w:type="character" w:customStyle="1" w:styleId="1153">
    <w:name w:val="Знак Знак115"/>
    <w:rsid w:val="00006CF5"/>
    <w:rPr>
      <w:sz w:val="24"/>
    </w:rPr>
  </w:style>
  <w:style w:type="paragraph" w:customStyle="1" w:styleId="25a">
    <w:name w:val="Основной текст 25"/>
    <w:basedOn w:val="a3"/>
    <w:rsid w:val="00006CF5"/>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006CF5"/>
    <w:rPr>
      <w:rFonts w:ascii="Times New Roman" w:hAnsi="Times New Roman"/>
      <w:b/>
      <w:caps/>
      <w:sz w:val="28"/>
    </w:rPr>
  </w:style>
  <w:style w:type="character" w:customStyle="1" w:styleId="2590">
    <w:name w:val="Знак Знак259"/>
    <w:rsid w:val="00006CF5"/>
    <w:rPr>
      <w:rFonts w:ascii="Times New Roman" w:hAnsi="Times New Roman"/>
      <w:b/>
      <w:sz w:val="28"/>
    </w:rPr>
  </w:style>
  <w:style w:type="character" w:customStyle="1" w:styleId="2290">
    <w:name w:val="Знак Знак229"/>
    <w:rsid w:val="00006CF5"/>
    <w:rPr>
      <w:rFonts w:ascii="Times New Roman" w:hAnsi="Times New Roman"/>
      <w:sz w:val="24"/>
    </w:rPr>
  </w:style>
  <w:style w:type="character" w:customStyle="1" w:styleId="2016">
    <w:name w:val="Знак Знак2016"/>
    <w:rsid w:val="00006CF5"/>
    <w:rPr>
      <w:rFonts w:ascii="Arial" w:hAnsi="Arial"/>
      <w:sz w:val="22"/>
    </w:rPr>
  </w:style>
  <w:style w:type="character" w:customStyle="1" w:styleId="199">
    <w:name w:val="Знак Знак199"/>
    <w:rsid w:val="00006CF5"/>
    <w:rPr>
      <w:rFonts w:ascii="Times New Roman" w:hAnsi="Times New Roman"/>
      <w:sz w:val="16"/>
      <w:lang w:eastAsia="ru-RU"/>
    </w:rPr>
  </w:style>
  <w:style w:type="character" w:customStyle="1" w:styleId="1811">
    <w:name w:val="Знак Знак1811"/>
    <w:rsid w:val="00006CF5"/>
    <w:rPr>
      <w:rFonts w:ascii="Courier New" w:hAnsi="Courier New"/>
    </w:rPr>
  </w:style>
  <w:style w:type="character" w:customStyle="1" w:styleId="179">
    <w:name w:val="Знак Знак179"/>
    <w:rsid w:val="00006CF5"/>
    <w:rPr>
      <w:rFonts w:ascii="Times New Roman" w:hAnsi="Times New Roman"/>
      <w:sz w:val="24"/>
    </w:rPr>
  </w:style>
  <w:style w:type="character" w:customStyle="1" w:styleId="950">
    <w:name w:val="Знак Знак95"/>
    <w:rsid w:val="00006CF5"/>
    <w:rPr>
      <w:rFonts w:ascii="PragmaticaCTT" w:hAnsi="PragmaticaCTT"/>
      <w:b/>
      <w:sz w:val="24"/>
      <w:lang w:val="ru-RU" w:eastAsia="ru-RU"/>
    </w:rPr>
  </w:style>
  <w:style w:type="character" w:customStyle="1" w:styleId="840">
    <w:name w:val="Знак Знак84"/>
    <w:rsid w:val="00006CF5"/>
    <w:rPr>
      <w:sz w:val="24"/>
    </w:rPr>
  </w:style>
  <w:style w:type="character" w:customStyle="1" w:styleId="5200">
    <w:name w:val="Знак Знак520"/>
    <w:aliases w:val="Знак Знак5101"/>
    <w:rsid w:val="00006CF5"/>
    <w:rPr>
      <w:rFonts w:ascii="Tahoma" w:hAnsi="Tahoma"/>
      <w:sz w:val="16"/>
      <w:lang w:val="ru-RU" w:eastAsia="ru-RU"/>
    </w:rPr>
  </w:style>
  <w:style w:type="paragraph" w:customStyle="1" w:styleId="364">
    <w:name w:val="Заголовок 36"/>
    <w:basedOn w:val="99"/>
    <w:next w:val="99"/>
    <w:rsid w:val="00006CF5"/>
    <w:pPr>
      <w:keepNext/>
      <w:widowControl/>
      <w:ind w:left="0" w:firstLine="0"/>
      <w:outlineLvl w:val="2"/>
    </w:pPr>
    <w:rPr>
      <w:sz w:val="24"/>
    </w:rPr>
  </w:style>
  <w:style w:type="paragraph" w:customStyle="1" w:styleId="6f1">
    <w:name w:val="Основной текст6"/>
    <w:basedOn w:val="99"/>
    <w:rsid w:val="00006CF5"/>
    <w:pPr>
      <w:widowControl/>
      <w:spacing w:line="360" w:lineRule="auto"/>
      <w:ind w:left="0" w:firstLine="0"/>
    </w:pPr>
    <w:rPr>
      <w:sz w:val="24"/>
    </w:rPr>
  </w:style>
  <w:style w:type="character" w:customStyle="1" w:styleId="159">
    <w:name w:val="Знак Знак159"/>
    <w:rsid w:val="00006CF5"/>
    <w:rPr>
      <w:b/>
      <w:sz w:val="28"/>
    </w:rPr>
  </w:style>
  <w:style w:type="character" w:customStyle="1" w:styleId="800">
    <w:name w:val="Знак Знак80"/>
    <w:rsid w:val="00006CF5"/>
    <w:rPr>
      <w:rFonts w:ascii="Times New Roman" w:hAnsi="Times New Roman"/>
      <w:lang w:eastAsia="en-US"/>
    </w:rPr>
  </w:style>
  <w:style w:type="paragraph" w:customStyle="1" w:styleId="264">
    <w:name w:val="Заголовок 26"/>
    <w:basedOn w:val="a3"/>
    <w:next w:val="a3"/>
    <w:rsid w:val="00006CF5"/>
    <w:pPr>
      <w:keepNext/>
      <w:widowControl w:val="0"/>
      <w:jc w:val="center"/>
    </w:pPr>
    <w:rPr>
      <w:b/>
      <w:sz w:val="26"/>
      <w:szCs w:val="20"/>
    </w:rPr>
  </w:style>
  <w:style w:type="paragraph" w:customStyle="1" w:styleId="5f1">
    <w:name w:val="Цитата5"/>
    <w:basedOn w:val="a3"/>
    <w:rsid w:val="00006CF5"/>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006CF5"/>
    <w:rPr>
      <w:i/>
      <w:color w:val="000000"/>
      <w:sz w:val="24"/>
    </w:rPr>
  </w:style>
  <w:style w:type="character" w:customStyle="1" w:styleId="2ffff7">
    <w:name w:val="Выделенная цитата Знак2"/>
    <w:rsid w:val="00006CF5"/>
    <w:rPr>
      <w:b/>
      <w:i/>
      <w:color w:val="4F81BD"/>
      <w:sz w:val="24"/>
    </w:rPr>
  </w:style>
  <w:style w:type="paragraph" w:customStyle="1" w:styleId="5f2">
    <w:name w:val="Текст5"/>
    <w:basedOn w:val="a3"/>
    <w:rsid w:val="00006CF5"/>
    <w:rPr>
      <w:rFonts w:ascii="Courier New" w:hAnsi="Courier New"/>
      <w:sz w:val="20"/>
      <w:szCs w:val="20"/>
    </w:rPr>
  </w:style>
  <w:style w:type="paragraph" w:customStyle="1" w:styleId="356">
    <w:name w:val="Основной текст 35"/>
    <w:basedOn w:val="99"/>
    <w:rsid w:val="00006CF5"/>
    <w:pPr>
      <w:widowControl/>
      <w:tabs>
        <w:tab w:val="left" w:pos="360"/>
      </w:tabs>
      <w:ind w:left="0" w:firstLine="0"/>
      <w:jc w:val="both"/>
    </w:pPr>
    <w:rPr>
      <w:i/>
      <w:sz w:val="26"/>
    </w:rPr>
  </w:style>
  <w:style w:type="paragraph" w:customStyle="1" w:styleId="244">
    <w:name w:val="Основной текст с отступом 24"/>
    <w:basedOn w:val="a3"/>
    <w:rsid w:val="00006CF5"/>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006CF5"/>
    <w:pPr>
      <w:spacing w:line="360" w:lineRule="auto"/>
      <w:ind w:firstLine="709"/>
      <w:jc w:val="both"/>
    </w:pPr>
    <w:rPr>
      <w:sz w:val="28"/>
      <w:szCs w:val="20"/>
    </w:rPr>
  </w:style>
  <w:style w:type="paragraph" w:customStyle="1" w:styleId="4f8">
    <w:name w:val="Верхний колонтитул4"/>
    <w:basedOn w:val="a3"/>
    <w:rsid w:val="00006CF5"/>
    <w:pPr>
      <w:tabs>
        <w:tab w:val="center" w:pos="4153"/>
        <w:tab w:val="right" w:pos="8306"/>
      </w:tabs>
    </w:pPr>
    <w:rPr>
      <w:rFonts w:ascii="Arial" w:hAnsi="Arial"/>
      <w:szCs w:val="20"/>
    </w:rPr>
  </w:style>
  <w:style w:type="character" w:customStyle="1" w:styleId="419">
    <w:name w:val="Знак Знак419"/>
    <w:locked/>
    <w:rsid w:val="00006CF5"/>
    <w:rPr>
      <w:rFonts w:ascii="Arial" w:hAnsi="Arial"/>
      <w:b/>
      <w:i/>
      <w:sz w:val="28"/>
      <w:lang w:val="ru-RU" w:eastAsia="en-US"/>
    </w:rPr>
  </w:style>
  <w:style w:type="character" w:customStyle="1" w:styleId="429">
    <w:name w:val="Знак4 Знак2"/>
    <w:locked/>
    <w:rsid w:val="00006CF5"/>
    <w:rPr>
      <w:sz w:val="24"/>
      <w:lang w:val="ru-RU" w:eastAsia="ru-RU"/>
    </w:rPr>
  </w:style>
  <w:style w:type="character" w:customStyle="1" w:styleId="4f9">
    <w:name w:val="Основной шрифт абзаца4"/>
    <w:rsid w:val="00006CF5"/>
  </w:style>
  <w:style w:type="character" w:customStyle="1" w:styleId="2380">
    <w:name w:val="Знак Знак23 Знак8"/>
    <w:aliases w:val="Знак Знак3 Знак8"/>
    <w:locked/>
    <w:rsid w:val="00006CF5"/>
    <w:rPr>
      <w:rFonts w:ascii="Tahoma" w:hAnsi="Tahoma"/>
      <w:sz w:val="16"/>
    </w:rPr>
  </w:style>
  <w:style w:type="paragraph" w:customStyle="1" w:styleId="13a">
    <w:name w:val="Знак Знак Знак Знак Знак Знак Знак Знак Знак Знак Знак Знак Знак13"/>
    <w:basedOn w:val="a3"/>
    <w:rsid w:val="00006CF5"/>
    <w:pPr>
      <w:spacing w:after="160" w:line="240" w:lineRule="exact"/>
    </w:pPr>
    <w:rPr>
      <w:rFonts w:ascii="Verdana" w:hAnsi="Verdana"/>
      <w:lang w:val="en-US" w:eastAsia="en-US"/>
    </w:rPr>
  </w:style>
  <w:style w:type="paragraph" w:customStyle="1" w:styleId="392">
    <w:name w:val="Знак39"/>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006CF5"/>
    <w:rPr>
      <w:b/>
      <w:caps/>
      <w:sz w:val="24"/>
      <w:lang w:val="ru-RU" w:eastAsia="ru-RU"/>
    </w:rPr>
  </w:style>
  <w:style w:type="character" w:customStyle="1" w:styleId="11100">
    <w:name w:val="Знак1 Знак Знак110"/>
    <w:locked/>
    <w:rsid w:val="00006CF5"/>
    <w:rPr>
      <w:rFonts w:ascii="Times New Roman" w:hAnsi="Times New Roman"/>
      <w:sz w:val="24"/>
      <w:lang w:eastAsia="ru-RU"/>
    </w:rPr>
  </w:style>
  <w:style w:type="character" w:customStyle="1" w:styleId="469">
    <w:name w:val="Знак Знак469"/>
    <w:locked/>
    <w:rsid w:val="00006CF5"/>
    <w:rPr>
      <w:b/>
      <w:sz w:val="27"/>
      <w:lang w:val="ru-RU" w:eastAsia="ru-RU"/>
    </w:rPr>
  </w:style>
  <w:style w:type="character" w:customStyle="1" w:styleId="489">
    <w:name w:val="Знак Знак489"/>
    <w:locked/>
    <w:rsid w:val="00006CF5"/>
    <w:rPr>
      <w:b/>
      <w:sz w:val="27"/>
      <w:lang w:val="ru-RU" w:eastAsia="ru-RU"/>
    </w:rPr>
  </w:style>
  <w:style w:type="character" w:customStyle="1" w:styleId="4490">
    <w:name w:val="Знак Знак449"/>
    <w:locked/>
    <w:rsid w:val="00006CF5"/>
    <w:rPr>
      <w:sz w:val="24"/>
    </w:rPr>
  </w:style>
  <w:style w:type="character" w:customStyle="1" w:styleId="51100">
    <w:name w:val="Знак Знак5110"/>
    <w:locked/>
    <w:rsid w:val="00006CF5"/>
    <w:rPr>
      <w:b/>
      <w:sz w:val="27"/>
      <w:lang w:val="ru-RU" w:eastAsia="ru-RU"/>
    </w:rPr>
  </w:style>
  <w:style w:type="character" w:customStyle="1" w:styleId="439">
    <w:name w:val="Знак Знак439"/>
    <w:locked/>
    <w:rsid w:val="00006CF5"/>
    <w:rPr>
      <w:color w:val="000000"/>
      <w:sz w:val="24"/>
      <w:lang w:eastAsia="ru-RU"/>
    </w:rPr>
  </w:style>
  <w:style w:type="character" w:customStyle="1" w:styleId="4290">
    <w:name w:val="Знак Знак429"/>
    <w:rsid w:val="00006CF5"/>
    <w:rPr>
      <w:rFonts w:ascii="Times New Roman" w:hAnsi="Times New Roman"/>
      <w:sz w:val="16"/>
    </w:rPr>
  </w:style>
  <w:style w:type="character" w:customStyle="1" w:styleId="499">
    <w:name w:val="Знак Знак499"/>
    <w:rsid w:val="00006CF5"/>
    <w:rPr>
      <w:rFonts w:ascii="Times New Roman" w:hAnsi="Times New Roman"/>
      <w:b/>
      <w:caps/>
      <w:sz w:val="24"/>
      <w:lang w:eastAsia="ru-RU"/>
    </w:rPr>
  </w:style>
  <w:style w:type="paragraph" w:customStyle="1" w:styleId="46a">
    <w:name w:val="Заголовок 46"/>
    <w:basedOn w:val="99"/>
    <w:next w:val="99"/>
    <w:rsid w:val="00006CF5"/>
    <w:pPr>
      <w:keepNext/>
      <w:widowControl/>
      <w:ind w:left="0" w:firstLine="0"/>
    </w:pPr>
    <w:rPr>
      <w:sz w:val="24"/>
    </w:rPr>
  </w:style>
  <w:style w:type="character" w:customStyle="1" w:styleId="479">
    <w:name w:val="Знак Знак479"/>
    <w:rsid w:val="00006CF5"/>
    <w:rPr>
      <w:rFonts w:ascii="Times New Roman" w:hAnsi="Times New Roman"/>
      <w:b/>
      <w:sz w:val="27"/>
      <w:lang w:eastAsia="ru-RU"/>
    </w:rPr>
  </w:style>
  <w:style w:type="character" w:customStyle="1" w:styleId="4590">
    <w:name w:val="Знак Знак459"/>
    <w:rsid w:val="00006CF5"/>
    <w:rPr>
      <w:rFonts w:ascii="Times New Roman" w:hAnsi="Times New Roman"/>
      <w:b/>
      <w:i/>
      <w:sz w:val="26"/>
      <w:lang w:eastAsia="ru-RU"/>
    </w:rPr>
  </w:style>
  <w:style w:type="paragraph" w:customStyle="1" w:styleId="653">
    <w:name w:val="Заголовок 65"/>
    <w:rsid w:val="00006CF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006CF5"/>
    <w:rPr>
      <w:sz w:val="16"/>
    </w:rPr>
  </w:style>
  <w:style w:type="character" w:customStyle="1" w:styleId="509">
    <w:name w:val="Знак Знак509"/>
    <w:locked/>
    <w:rsid w:val="00006CF5"/>
    <w:rPr>
      <w:b/>
      <w:sz w:val="28"/>
      <w:lang w:val="ru-RU" w:eastAsia="ru-RU"/>
    </w:rPr>
  </w:style>
  <w:style w:type="character" w:customStyle="1" w:styleId="5290">
    <w:name w:val="Знак Знак529"/>
    <w:rsid w:val="00006CF5"/>
    <w:rPr>
      <w:rFonts w:ascii="Arial" w:hAnsi="Arial"/>
      <w:b/>
      <w:i/>
      <w:sz w:val="28"/>
    </w:rPr>
  </w:style>
  <w:style w:type="character" w:customStyle="1" w:styleId="519">
    <w:name w:val="Знак5 Знак Знак19"/>
    <w:locked/>
    <w:rsid w:val="00006CF5"/>
    <w:rPr>
      <w:sz w:val="16"/>
      <w:lang w:val="ru-RU" w:eastAsia="ru-RU"/>
    </w:rPr>
  </w:style>
  <w:style w:type="character" w:customStyle="1" w:styleId="6101">
    <w:name w:val="Знак6 Знак Знак10"/>
    <w:rsid w:val="00006CF5"/>
    <w:rPr>
      <w:sz w:val="24"/>
      <w:lang w:val="ru-RU" w:eastAsia="ru-RU"/>
    </w:rPr>
  </w:style>
  <w:style w:type="character" w:customStyle="1" w:styleId="553">
    <w:name w:val="Знак Знак553"/>
    <w:locked/>
    <w:rsid w:val="00006CF5"/>
    <w:rPr>
      <w:sz w:val="24"/>
      <w:lang w:val="ru-RU" w:eastAsia="ru-RU"/>
    </w:rPr>
  </w:style>
  <w:style w:type="paragraph" w:customStyle="1" w:styleId="Heading13">
    <w:name w:val="Heading 13"/>
    <w:basedOn w:val="a3"/>
    <w:next w:val="a3"/>
    <w:rsid w:val="00006CF5"/>
    <w:pPr>
      <w:suppressAutoHyphens/>
      <w:ind w:firstLine="454"/>
    </w:pPr>
    <w:rPr>
      <w:b/>
      <w:caps/>
      <w:lang w:eastAsia="zh-CN"/>
    </w:rPr>
  </w:style>
  <w:style w:type="character" w:customStyle="1" w:styleId="6530">
    <w:name w:val="Знак Знак653"/>
    <w:locked/>
    <w:rsid w:val="00006CF5"/>
    <w:rPr>
      <w:b/>
      <w:sz w:val="27"/>
      <w:lang w:val="ru-RU" w:eastAsia="ru-RU"/>
    </w:rPr>
  </w:style>
  <w:style w:type="character" w:customStyle="1" w:styleId="6430">
    <w:name w:val="Знак Знак643"/>
    <w:locked/>
    <w:rsid w:val="00006CF5"/>
    <w:rPr>
      <w:b/>
      <w:sz w:val="28"/>
      <w:lang w:val="ru-RU" w:eastAsia="ru-RU"/>
    </w:rPr>
  </w:style>
  <w:style w:type="character" w:customStyle="1" w:styleId="6330">
    <w:name w:val="Знак Знак633"/>
    <w:locked/>
    <w:rsid w:val="00006CF5"/>
    <w:rPr>
      <w:b/>
      <w:i/>
      <w:sz w:val="26"/>
      <w:lang w:val="ru-RU" w:eastAsia="ru-RU"/>
    </w:rPr>
  </w:style>
  <w:style w:type="character" w:customStyle="1" w:styleId="625">
    <w:name w:val="Знак Знак625"/>
    <w:locked/>
    <w:rsid w:val="00006CF5"/>
    <w:rPr>
      <w:sz w:val="24"/>
      <w:lang w:val="ru-RU" w:eastAsia="ru-RU"/>
    </w:rPr>
  </w:style>
  <w:style w:type="character" w:customStyle="1" w:styleId="61100">
    <w:name w:val="Знак Знак6110"/>
    <w:locked/>
    <w:rsid w:val="00006CF5"/>
    <w:rPr>
      <w:sz w:val="24"/>
      <w:lang w:val="ru-RU" w:eastAsia="ru-RU"/>
    </w:rPr>
  </w:style>
  <w:style w:type="character" w:customStyle="1" w:styleId="603">
    <w:name w:val="Знак Знак603"/>
    <w:locked/>
    <w:rsid w:val="00006CF5"/>
    <w:rPr>
      <w:i/>
      <w:sz w:val="24"/>
      <w:lang w:val="ru-RU" w:eastAsia="ru-RU"/>
    </w:rPr>
  </w:style>
  <w:style w:type="character" w:customStyle="1" w:styleId="593">
    <w:name w:val="Знак Знак593"/>
    <w:locked/>
    <w:rsid w:val="00006CF5"/>
    <w:rPr>
      <w:rFonts w:ascii="Arial" w:hAnsi="Arial"/>
      <w:sz w:val="22"/>
      <w:lang w:val="ru-RU" w:eastAsia="ru-RU"/>
    </w:rPr>
  </w:style>
  <w:style w:type="character" w:customStyle="1" w:styleId="5830">
    <w:name w:val="Знак Знак583"/>
    <w:locked/>
    <w:rsid w:val="00006CF5"/>
    <w:rPr>
      <w:rFonts w:ascii="Courier New" w:hAnsi="Courier New"/>
      <w:lang w:val="ru-RU" w:eastAsia="ru-RU"/>
    </w:rPr>
  </w:style>
  <w:style w:type="character" w:customStyle="1" w:styleId="573">
    <w:name w:val="Знак Знак573"/>
    <w:locked/>
    <w:rsid w:val="00006CF5"/>
    <w:rPr>
      <w:lang w:val="ru-RU" w:eastAsia="ru-RU"/>
    </w:rPr>
  </w:style>
  <w:style w:type="character" w:customStyle="1" w:styleId="563">
    <w:name w:val="Знак Знак563"/>
    <w:locked/>
    <w:rsid w:val="00006CF5"/>
    <w:rPr>
      <w:sz w:val="24"/>
      <w:lang w:val="ru-RU" w:eastAsia="ru-RU"/>
    </w:rPr>
  </w:style>
  <w:style w:type="character" w:customStyle="1" w:styleId="543">
    <w:name w:val="Знак Знак543"/>
    <w:locked/>
    <w:rsid w:val="00006CF5"/>
    <w:rPr>
      <w:sz w:val="24"/>
      <w:lang w:val="en-US" w:eastAsia="ru-RU"/>
    </w:rPr>
  </w:style>
  <w:style w:type="paragraph" w:customStyle="1" w:styleId="Heading52">
    <w:name w:val="Heading 52"/>
    <w:basedOn w:val="a3"/>
    <w:next w:val="a3"/>
    <w:rsid w:val="00006CF5"/>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006CF5"/>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006CF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006CF5"/>
    <w:rPr>
      <w:rFonts w:ascii="Arial" w:hAnsi="Arial"/>
      <w:b/>
      <w:sz w:val="26"/>
    </w:rPr>
  </w:style>
  <w:style w:type="character" w:customStyle="1" w:styleId="663">
    <w:name w:val="Знак Знак663"/>
    <w:rsid w:val="00006CF5"/>
    <w:rPr>
      <w:b/>
      <w:sz w:val="28"/>
    </w:rPr>
  </w:style>
  <w:style w:type="character" w:customStyle="1" w:styleId="703">
    <w:name w:val="Знак Знак703"/>
    <w:rsid w:val="00006CF5"/>
    <w:rPr>
      <w:rFonts w:ascii="Arial" w:hAnsi="Arial"/>
      <w:b/>
      <w:sz w:val="26"/>
    </w:rPr>
  </w:style>
  <w:style w:type="character" w:customStyle="1" w:styleId="693">
    <w:name w:val="Знак Знак693"/>
    <w:rsid w:val="00006CF5"/>
    <w:rPr>
      <w:b/>
      <w:sz w:val="28"/>
    </w:rPr>
  </w:style>
  <w:style w:type="character" w:customStyle="1" w:styleId="683">
    <w:name w:val="Знак Знак683"/>
    <w:rsid w:val="00006CF5"/>
    <w:rPr>
      <w:b/>
      <w:i/>
      <w:sz w:val="26"/>
    </w:rPr>
  </w:style>
  <w:style w:type="paragraph" w:customStyle="1" w:styleId="HTML40">
    <w:name w:val="Стандартный HTML4"/>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006CF5"/>
    <w:pPr>
      <w:keepNext/>
      <w:widowControl/>
    </w:pPr>
    <w:rPr>
      <w:sz w:val="24"/>
    </w:rPr>
  </w:style>
  <w:style w:type="paragraph" w:customStyle="1" w:styleId="Heading221">
    <w:name w:val="Heading 221"/>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006CF5"/>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006CF5"/>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006CF5"/>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006CF5"/>
    <w:rPr>
      <w:smallCaps/>
      <w:color w:val="C0504D"/>
      <w:u w:val="single"/>
    </w:rPr>
  </w:style>
  <w:style w:type="character" w:customStyle="1" w:styleId="11f7">
    <w:name w:val="Сильная ссылка11"/>
    <w:rsid w:val="00006CF5"/>
    <w:rPr>
      <w:b/>
      <w:smallCaps/>
      <w:color w:val="C0504D"/>
      <w:spacing w:val="5"/>
      <w:u w:val="single"/>
    </w:rPr>
  </w:style>
  <w:style w:type="character" w:customStyle="1" w:styleId="11f8">
    <w:name w:val="Название книги11"/>
    <w:rsid w:val="00006CF5"/>
    <w:rPr>
      <w:b/>
      <w:smallCaps/>
      <w:spacing w:val="5"/>
    </w:rPr>
  </w:style>
  <w:style w:type="paragraph" w:customStyle="1" w:styleId="930">
    <w:name w:val="Знак93"/>
    <w:basedOn w:val="a3"/>
    <w:rsid w:val="00006CF5"/>
    <w:pPr>
      <w:spacing w:after="160" w:line="240" w:lineRule="exact"/>
    </w:pPr>
    <w:rPr>
      <w:rFonts w:ascii="Verdana" w:hAnsi="Verdana"/>
      <w:lang w:val="en-US" w:eastAsia="en-US"/>
    </w:rPr>
  </w:style>
  <w:style w:type="character" w:customStyle="1" w:styleId="4151">
    <w:name w:val="Знак4 Знак Знак15"/>
    <w:locked/>
    <w:rsid w:val="00006CF5"/>
    <w:rPr>
      <w:rFonts w:ascii="Arial" w:hAnsi="Arial"/>
      <w:b/>
      <w:kern w:val="32"/>
      <w:sz w:val="32"/>
      <w:lang w:val="ru-RU" w:eastAsia="ru-RU"/>
    </w:rPr>
  </w:style>
  <w:style w:type="character" w:customStyle="1" w:styleId="2131">
    <w:name w:val="Знак2 Знак Знак13"/>
    <w:locked/>
    <w:rsid w:val="00006CF5"/>
    <w:rPr>
      <w:b/>
      <w:sz w:val="27"/>
      <w:lang w:val="ru-RU" w:eastAsia="ru-RU"/>
    </w:rPr>
  </w:style>
  <w:style w:type="character" w:customStyle="1" w:styleId="43a">
    <w:name w:val="Знак4 Знак Знак3"/>
    <w:locked/>
    <w:rsid w:val="00006CF5"/>
    <w:rPr>
      <w:rFonts w:ascii="Arial" w:hAnsi="Arial"/>
      <w:b/>
      <w:kern w:val="32"/>
      <w:sz w:val="32"/>
      <w:lang w:val="ru-RU" w:eastAsia="ru-RU"/>
    </w:rPr>
  </w:style>
  <w:style w:type="character" w:customStyle="1" w:styleId="245">
    <w:name w:val="Знак2 Знак Знак4"/>
    <w:semiHidden/>
    <w:locked/>
    <w:rsid w:val="00006CF5"/>
    <w:rPr>
      <w:rFonts w:ascii="Arial" w:hAnsi="Arial"/>
      <w:b/>
      <w:sz w:val="26"/>
      <w:lang w:val="ru-RU" w:eastAsia="ru-RU"/>
    </w:rPr>
  </w:style>
  <w:style w:type="character" w:customStyle="1" w:styleId="FontStyle270">
    <w:name w:val="Font Style27"/>
    <w:rsid w:val="00006CF5"/>
    <w:rPr>
      <w:rFonts w:ascii="Times New Roman" w:hAnsi="Times New Roman"/>
      <w:sz w:val="26"/>
    </w:rPr>
  </w:style>
  <w:style w:type="character" w:customStyle="1" w:styleId="2100">
    <w:name w:val="Знак Знак210"/>
    <w:locked/>
    <w:rsid w:val="00006CF5"/>
    <w:rPr>
      <w:rFonts w:ascii="Arial" w:hAnsi="Arial"/>
      <w:vanish/>
      <w:sz w:val="16"/>
      <w:lang w:eastAsia="ru-RU"/>
    </w:rPr>
  </w:style>
  <w:style w:type="paragraph" w:customStyle="1" w:styleId="11f9">
    <w:name w:val="Стиль11"/>
    <w:basedOn w:val="a3"/>
    <w:next w:val="114"/>
    <w:rsid w:val="00006CF5"/>
    <w:pPr>
      <w:jc w:val="center"/>
    </w:pPr>
    <w:rPr>
      <w:lang w:val="en-US"/>
    </w:rPr>
  </w:style>
  <w:style w:type="paragraph" w:customStyle="1" w:styleId="6f2">
    <w:name w:val="Абзац списка6"/>
    <w:basedOn w:val="a3"/>
    <w:rsid w:val="00006CF5"/>
    <w:pPr>
      <w:ind w:left="708"/>
    </w:pPr>
    <w:rPr>
      <w:rFonts w:ascii="Calibri" w:hAnsi="Calibri"/>
      <w:sz w:val="22"/>
      <w:szCs w:val="22"/>
      <w:lang w:eastAsia="en-US"/>
    </w:rPr>
  </w:style>
  <w:style w:type="character" w:customStyle="1" w:styleId="5f3">
    <w:name w:val="Слабое выделение5"/>
    <w:rsid w:val="00006CF5"/>
    <w:rPr>
      <w:i/>
      <w:color w:val="808080"/>
    </w:rPr>
  </w:style>
  <w:style w:type="paragraph" w:customStyle="1" w:styleId="5f4">
    <w:name w:val="Без интервала5"/>
    <w:rsid w:val="00006CF5"/>
    <w:pPr>
      <w:spacing w:after="0" w:line="240" w:lineRule="auto"/>
    </w:pPr>
    <w:rPr>
      <w:rFonts w:ascii="Calibri" w:eastAsia="Times New Roman" w:hAnsi="Calibri" w:cs="Times New Roman"/>
      <w:lang w:val="en-US"/>
    </w:rPr>
  </w:style>
  <w:style w:type="paragraph" w:customStyle="1" w:styleId="246">
    <w:name w:val="Цитата 24"/>
    <w:basedOn w:val="a3"/>
    <w:next w:val="a3"/>
    <w:rsid w:val="00006CF5"/>
    <w:rPr>
      <w:rFonts w:ascii="Calibri" w:hAnsi="Calibri"/>
      <w:i/>
      <w:color w:val="000000"/>
      <w:szCs w:val="22"/>
      <w:lang w:eastAsia="en-US"/>
    </w:rPr>
  </w:style>
  <w:style w:type="paragraph" w:customStyle="1" w:styleId="4fa">
    <w:name w:val="Выделенная цитата4"/>
    <w:basedOn w:val="a3"/>
    <w:next w:val="a3"/>
    <w:rsid w:val="00006CF5"/>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006CF5"/>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006CF5"/>
    <w:rPr>
      <w:b/>
      <w:i/>
      <w:color w:val="4F81BD"/>
    </w:rPr>
  </w:style>
  <w:style w:type="character" w:customStyle="1" w:styleId="21fd">
    <w:name w:val="Слабая ссылка21"/>
    <w:rsid w:val="00006CF5"/>
    <w:rPr>
      <w:smallCaps/>
      <w:color w:val="C0504D"/>
      <w:u w:val="single"/>
    </w:rPr>
  </w:style>
  <w:style w:type="character" w:customStyle="1" w:styleId="21fe">
    <w:name w:val="Сильная ссылка21"/>
    <w:rsid w:val="00006CF5"/>
    <w:rPr>
      <w:b/>
      <w:smallCaps/>
      <w:color w:val="C0504D"/>
      <w:spacing w:val="5"/>
      <w:u w:val="single"/>
    </w:rPr>
  </w:style>
  <w:style w:type="character" w:customStyle="1" w:styleId="21ff">
    <w:name w:val="Название книги21"/>
    <w:rsid w:val="00006CF5"/>
    <w:rPr>
      <w:b/>
      <w:smallCaps/>
      <w:spacing w:val="5"/>
    </w:rPr>
  </w:style>
  <w:style w:type="character" w:customStyle="1" w:styleId="4fb">
    <w:name w:val="Замещающий текст4"/>
    <w:rsid w:val="00006CF5"/>
    <w:rPr>
      <w:color w:val="808080"/>
    </w:rPr>
  </w:style>
  <w:style w:type="character" w:customStyle="1" w:styleId="FontStyle89">
    <w:name w:val="Font Style89"/>
    <w:rsid w:val="00006CF5"/>
    <w:rPr>
      <w:rFonts w:ascii="Times New Roman" w:hAnsi="Times New Roman"/>
      <w:i/>
      <w:sz w:val="14"/>
    </w:rPr>
  </w:style>
  <w:style w:type="paragraph" w:customStyle="1" w:styleId="10b">
    <w:name w:val="Стиль10"/>
    <w:basedOn w:val="a3"/>
    <w:next w:val="aff2"/>
    <w:rsid w:val="00006CF5"/>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006CF5"/>
    <w:rPr>
      <w:spacing w:val="-20"/>
      <w:sz w:val="28"/>
      <w:u w:val="single"/>
      <w:lang w:val="ru-RU" w:eastAsia="ru-RU"/>
    </w:rPr>
  </w:style>
  <w:style w:type="paragraph" w:customStyle="1" w:styleId="10c">
    <w:name w:val="Обычный10"/>
    <w:rsid w:val="00006CF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006CF5"/>
    <w:pPr>
      <w:widowControl w:val="0"/>
    </w:pPr>
    <w:rPr>
      <w:rFonts w:ascii="Courier New" w:hAnsi="Courier New"/>
      <w:sz w:val="20"/>
      <w:szCs w:val="20"/>
    </w:rPr>
  </w:style>
  <w:style w:type="paragraph" w:customStyle="1" w:styleId="7e">
    <w:name w:val="Абзац списка7"/>
    <w:basedOn w:val="a3"/>
    <w:rsid w:val="00006CF5"/>
    <w:pPr>
      <w:ind w:left="720"/>
      <w:contextualSpacing/>
    </w:pPr>
  </w:style>
  <w:style w:type="character" w:customStyle="1" w:styleId="7120">
    <w:name w:val="Знак Знак712"/>
    <w:rsid w:val="00006CF5"/>
    <w:rPr>
      <w:sz w:val="16"/>
      <w:lang w:val="ru-RU" w:eastAsia="ru-RU"/>
    </w:rPr>
  </w:style>
  <w:style w:type="paragraph" w:customStyle="1" w:styleId="12f1">
    <w:name w:val="Знак Знак Знак Знак Знак Знак Знак Знак Знак Знак Знак Знак Знак12"/>
    <w:basedOn w:val="a3"/>
    <w:rsid w:val="00006CF5"/>
    <w:pPr>
      <w:spacing w:after="160" w:line="240" w:lineRule="exact"/>
    </w:pPr>
    <w:rPr>
      <w:rFonts w:ascii="Verdana" w:hAnsi="Verdana"/>
      <w:lang w:val="en-US" w:eastAsia="en-US"/>
    </w:rPr>
  </w:style>
  <w:style w:type="paragraph" w:customStyle="1" w:styleId="7f">
    <w:name w:val="Основной текст7"/>
    <w:basedOn w:val="a3"/>
    <w:rsid w:val="00006CF5"/>
    <w:pPr>
      <w:widowControl w:val="0"/>
      <w:snapToGrid w:val="0"/>
      <w:jc w:val="both"/>
    </w:pPr>
    <w:rPr>
      <w:szCs w:val="20"/>
    </w:rPr>
  </w:style>
  <w:style w:type="paragraph" w:customStyle="1" w:styleId="25b">
    <w:name w:val="Основной текст с отступом 25"/>
    <w:basedOn w:val="a3"/>
    <w:rsid w:val="00006CF5"/>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006CF5"/>
    <w:rPr>
      <w:sz w:val="24"/>
    </w:rPr>
  </w:style>
  <w:style w:type="character" w:customStyle="1" w:styleId="6240">
    <w:name w:val="Знак Знак624"/>
    <w:locked/>
    <w:rsid w:val="00006CF5"/>
    <w:rPr>
      <w:b/>
      <w:caps/>
      <w:sz w:val="24"/>
      <w:lang w:val="ru-RU" w:eastAsia="ru-RU"/>
    </w:rPr>
  </w:style>
  <w:style w:type="character" w:customStyle="1" w:styleId="5190">
    <w:name w:val="Знак Знак519"/>
    <w:locked/>
    <w:rsid w:val="00006CF5"/>
    <w:rPr>
      <w:b/>
      <w:sz w:val="27"/>
      <w:lang w:val="ru-RU" w:eastAsia="ru-RU"/>
    </w:rPr>
  </w:style>
  <w:style w:type="paragraph" w:customStyle="1" w:styleId="265">
    <w:name w:val="Основной текст 26"/>
    <w:basedOn w:val="a3"/>
    <w:rsid w:val="00006CF5"/>
    <w:pPr>
      <w:shd w:val="clear" w:color="auto" w:fill="FFFFFF"/>
      <w:spacing w:before="233" w:line="360" w:lineRule="auto"/>
      <w:ind w:left="1701" w:hanging="567"/>
    </w:pPr>
    <w:rPr>
      <w:b/>
      <w:color w:val="000000"/>
      <w:spacing w:val="-5"/>
      <w:sz w:val="28"/>
      <w:szCs w:val="20"/>
    </w:rPr>
  </w:style>
  <w:style w:type="character" w:customStyle="1" w:styleId="bold1">
    <w:name w:val="bold1"/>
    <w:rsid w:val="00006CF5"/>
    <w:rPr>
      <w:rFonts w:ascii="Arial" w:hAnsi="Arial"/>
      <w:b/>
    </w:rPr>
  </w:style>
  <w:style w:type="character" w:customStyle="1" w:styleId="b-serp-itemtextpassage1">
    <w:name w:val="b-serp-item__text_passage1"/>
    <w:rsid w:val="00006CF5"/>
    <w:rPr>
      <w:b/>
    </w:rPr>
  </w:style>
  <w:style w:type="character" w:customStyle="1" w:styleId="afffffffffff6">
    <w:name w:val="текст Знак Знак"/>
    <w:rsid w:val="00006CF5"/>
    <w:rPr>
      <w:sz w:val="24"/>
      <w:lang w:val="ru-RU" w:eastAsia="ru-RU"/>
    </w:rPr>
  </w:style>
  <w:style w:type="paragraph" w:customStyle="1" w:styleId="1ffffffe">
    <w:name w:val="Стиль Заголовок 1 (тем обзор)"/>
    <w:basedOn w:val="11"/>
    <w:link w:val="1fffffff"/>
    <w:rsid w:val="00006CF5"/>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006CF5"/>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006CF5"/>
    <w:pPr>
      <w:spacing w:line="360" w:lineRule="auto"/>
      <w:ind w:firstLine="709"/>
      <w:jc w:val="both"/>
    </w:pPr>
    <w:rPr>
      <w:sz w:val="28"/>
      <w:szCs w:val="20"/>
    </w:rPr>
  </w:style>
  <w:style w:type="paragraph" w:customStyle="1" w:styleId="47a">
    <w:name w:val="Заголовок 47"/>
    <w:basedOn w:val="10c"/>
    <w:next w:val="10c"/>
    <w:rsid w:val="00006CF5"/>
    <w:pPr>
      <w:keepNext/>
      <w:spacing w:line="240" w:lineRule="auto"/>
      <w:ind w:right="0" w:firstLine="0"/>
    </w:pPr>
  </w:style>
  <w:style w:type="paragraph" w:customStyle="1" w:styleId="res-desc1">
    <w:name w:val="res-desc1"/>
    <w:basedOn w:val="a3"/>
    <w:rsid w:val="00006CF5"/>
    <w:pPr>
      <w:spacing w:before="72"/>
    </w:pPr>
    <w:rPr>
      <w:rFonts w:ascii="a_Timer" w:hAnsi="a_Timer" w:cs="a_Timer"/>
      <w:color w:val="000000"/>
    </w:rPr>
  </w:style>
  <w:style w:type="paragraph" w:customStyle="1" w:styleId="-3">
    <w:name w:val="А - об"/>
    <w:basedOn w:val="a3"/>
    <w:rsid w:val="00006CF5"/>
    <w:pPr>
      <w:spacing w:line="360" w:lineRule="auto"/>
      <w:ind w:firstLine="397"/>
    </w:pPr>
    <w:rPr>
      <w:b/>
      <w:sz w:val="20"/>
      <w:szCs w:val="20"/>
    </w:rPr>
  </w:style>
  <w:style w:type="paragraph" w:customStyle="1" w:styleId="366">
    <w:name w:val="Основной текст 36"/>
    <w:basedOn w:val="10c"/>
    <w:rsid w:val="00006CF5"/>
    <w:pPr>
      <w:spacing w:line="240" w:lineRule="auto"/>
      <w:ind w:right="0" w:firstLine="0"/>
      <w:jc w:val="both"/>
    </w:pPr>
    <w:rPr>
      <w:i/>
      <w:sz w:val="26"/>
    </w:rPr>
  </w:style>
  <w:style w:type="character" w:customStyle="1" w:styleId="description1">
    <w:name w:val="description1"/>
    <w:rsid w:val="00006CF5"/>
    <w:rPr>
      <w:color w:val="000000"/>
      <w:sz w:val="17"/>
    </w:rPr>
  </w:style>
  <w:style w:type="paragraph" w:customStyle="1" w:styleId="1fffffff0">
    <w:name w:val="1_темы"/>
    <w:basedOn w:val="a3"/>
    <w:rsid w:val="00006CF5"/>
    <w:pPr>
      <w:ind w:left="567"/>
      <w:jc w:val="both"/>
    </w:pPr>
    <w:rPr>
      <w:b/>
      <w:lang w:eastAsia="fr-FR"/>
    </w:rPr>
  </w:style>
  <w:style w:type="paragraph" w:customStyle="1" w:styleId="374">
    <w:name w:val="Заголовок 37"/>
    <w:basedOn w:val="a3"/>
    <w:next w:val="a3"/>
    <w:rsid w:val="00006CF5"/>
    <w:pPr>
      <w:keepNext/>
      <w:snapToGrid w:val="0"/>
      <w:spacing w:before="240" w:after="60"/>
    </w:pPr>
    <w:rPr>
      <w:rFonts w:ascii="Arial" w:hAnsi="Arial"/>
      <w:szCs w:val="20"/>
    </w:rPr>
  </w:style>
  <w:style w:type="character" w:customStyle="1" w:styleId="940">
    <w:name w:val="Знак Знак94"/>
    <w:rsid w:val="00006CF5"/>
    <w:rPr>
      <w:rFonts w:ascii="Times New Roman" w:hAnsi="Times New Roman"/>
      <w:sz w:val="24"/>
    </w:rPr>
  </w:style>
  <w:style w:type="character" w:customStyle="1" w:styleId="1340">
    <w:name w:val="Знак Знак134"/>
    <w:locked/>
    <w:rsid w:val="00006CF5"/>
    <w:rPr>
      <w:rFonts w:ascii="Arial" w:hAnsi="Arial"/>
      <w:b/>
      <w:kern w:val="32"/>
      <w:sz w:val="32"/>
      <w:lang w:val="ru-RU" w:eastAsia="ru-RU"/>
    </w:rPr>
  </w:style>
  <w:style w:type="character" w:customStyle="1" w:styleId="bibliocaption1">
    <w:name w:val="bibliocaption1"/>
    <w:rsid w:val="00006CF5"/>
    <w:rPr>
      <w:rFonts w:ascii="Verdana" w:hAnsi="Verdana"/>
      <w:b/>
      <w:color w:val="080000"/>
      <w:sz w:val="22"/>
      <w:u w:val="none"/>
    </w:rPr>
  </w:style>
  <w:style w:type="paragraph" w:customStyle="1" w:styleId="afffffffffff7">
    <w:name w:val="ͮ𬠫"/>
    <w:rsid w:val="00006CF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006CF5"/>
  </w:style>
  <w:style w:type="character" w:customStyle="1" w:styleId="ft1067">
    <w:name w:val="ft1067"/>
    <w:rsid w:val="00006CF5"/>
  </w:style>
  <w:style w:type="character" w:customStyle="1" w:styleId="ft1144">
    <w:name w:val="ft1144"/>
    <w:rsid w:val="00006CF5"/>
  </w:style>
  <w:style w:type="character" w:customStyle="1" w:styleId="ft1207">
    <w:name w:val="ft1207"/>
    <w:rsid w:val="00006CF5"/>
  </w:style>
  <w:style w:type="character" w:customStyle="1" w:styleId="ft1213">
    <w:name w:val="ft1213"/>
    <w:rsid w:val="00006CF5"/>
  </w:style>
  <w:style w:type="character" w:customStyle="1" w:styleId="ft1214">
    <w:name w:val="ft1214"/>
    <w:rsid w:val="00006CF5"/>
  </w:style>
  <w:style w:type="character" w:customStyle="1" w:styleId="ft1289">
    <w:name w:val="ft1289"/>
    <w:rsid w:val="00006CF5"/>
  </w:style>
  <w:style w:type="character" w:customStyle="1" w:styleId="ft1311">
    <w:name w:val="ft1311"/>
    <w:rsid w:val="00006CF5"/>
  </w:style>
  <w:style w:type="character" w:customStyle="1" w:styleId="ft3008">
    <w:name w:val="ft3008"/>
    <w:rsid w:val="00006CF5"/>
  </w:style>
  <w:style w:type="character" w:customStyle="1" w:styleId="ft3181">
    <w:name w:val="ft3181"/>
    <w:rsid w:val="00006CF5"/>
  </w:style>
  <w:style w:type="character" w:customStyle="1" w:styleId="ft722">
    <w:name w:val="ft722"/>
    <w:rsid w:val="00006CF5"/>
  </w:style>
  <w:style w:type="character" w:customStyle="1" w:styleId="ft728">
    <w:name w:val="ft728"/>
    <w:rsid w:val="00006CF5"/>
  </w:style>
  <w:style w:type="character" w:customStyle="1" w:styleId="ft730">
    <w:name w:val="ft730"/>
    <w:rsid w:val="00006CF5"/>
  </w:style>
  <w:style w:type="character" w:customStyle="1" w:styleId="ft72">
    <w:name w:val="ft72"/>
    <w:rsid w:val="00006CF5"/>
  </w:style>
  <w:style w:type="character" w:customStyle="1" w:styleId="ft731">
    <w:name w:val="ft731"/>
    <w:rsid w:val="00006CF5"/>
  </w:style>
  <w:style w:type="character" w:customStyle="1" w:styleId="ft732">
    <w:name w:val="ft732"/>
    <w:rsid w:val="00006CF5"/>
  </w:style>
  <w:style w:type="character" w:customStyle="1" w:styleId="ft735">
    <w:name w:val="ft735"/>
    <w:rsid w:val="00006CF5"/>
  </w:style>
  <w:style w:type="character" w:customStyle="1" w:styleId="ft738">
    <w:name w:val="ft738"/>
    <w:rsid w:val="00006CF5"/>
  </w:style>
  <w:style w:type="character" w:customStyle="1" w:styleId="ft747">
    <w:name w:val="ft747"/>
    <w:rsid w:val="00006CF5"/>
  </w:style>
  <w:style w:type="character" w:customStyle="1" w:styleId="ft758">
    <w:name w:val="ft758"/>
    <w:rsid w:val="00006CF5"/>
  </w:style>
  <w:style w:type="paragraph" w:customStyle="1" w:styleId="Picture">
    <w:name w:val="Picture"/>
    <w:basedOn w:val="a3"/>
    <w:next w:val="a3"/>
    <w:rsid w:val="00006CF5"/>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006CF5"/>
    <w:rPr>
      <w:color w:val="auto"/>
      <w:lang w:val="en-US" w:eastAsia="en-US"/>
    </w:rPr>
  </w:style>
  <w:style w:type="paragraph" w:customStyle="1" w:styleId="1fffffff1">
    <w:name w:val="Çàãîëîâîê 1"/>
    <w:basedOn w:val="Default"/>
    <w:next w:val="Default"/>
    <w:rsid w:val="00006CF5"/>
    <w:rPr>
      <w:color w:val="auto"/>
      <w:lang w:val="en-US" w:eastAsia="en-US"/>
    </w:rPr>
  </w:style>
  <w:style w:type="character" w:customStyle="1" w:styleId="ft2100">
    <w:name w:val="ft2100"/>
    <w:rsid w:val="00006CF5"/>
  </w:style>
  <w:style w:type="character" w:customStyle="1" w:styleId="ft2109">
    <w:name w:val="ft2109"/>
    <w:rsid w:val="00006CF5"/>
  </w:style>
  <w:style w:type="character" w:customStyle="1" w:styleId="ft2121">
    <w:name w:val="ft2121"/>
    <w:rsid w:val="00006CF5"/>
  </w:style>
  <w:style w:type="character" w:customStyle="1" w:styleId="ft2130">
    <w:name w:val="ft2130"/>
    <w:rsid w:val="00006CF5"/>
  </w:style>
  <w:style w:type="character" w:customStyle="1" w:styleId="ft24421">
    <w:name w:val="ft24421"/>
    <w:rsid w:val="00006CF5"/>
    <w:rPr>
      <w:rFonts w:ascii="Times" w:hAnsi="Times"/>
      <w:b/>
      <w:color w:val="000000"/>
      <w:spacing w:val="15"/>
      <w:sz w:val="27"/>
    </w:rPr>
  </w:style>
  <w:style w:type="paragraph" w:customStyle="1" w:styleId="afffffffffff8">
    <w:name w:val="Стиль для методичек"/>
    <w:basedOn w:val="a3"/>
    <w:rsid w:val="00006CF5"/>
    <w:pPr>
      <w:ind w:left="284" w:firstLine="340"/>
      <w:jc w:val="both"/>
    </w:pPr>
    <w:rPr>
      <w:rFonts w:ascii="Calibri" w:hAnsi="Calibri" w:cs="Calibri"/>
      <w:sz w:val="28"/>
      <w:szCs w:val="28"/>
    </w:rPr>
  </w:style>
  <w:style w:type="paragraph" w:customStyle="1" w:styleId="Preformatted">
    <w:name w:val="Preformatted"/>
    <w:basedOn w:val="a3"/>
    <w:rsid w:val="00006CF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006CF5"/>
    <w:rPr>
      <w:rFonts w:ascii="Times New Roman" w:hAnsi="Times New Roman"/>
      <w:i/>
      <w:sz w:val="26"/>
    </w:rPr>
  </w:style>
  <w:style w:type="character" w:customStyle="1" w:styleId="rvts9">
    <w:name w:val="rvts9"/>
    <w:rsid w:val="00006CF5"/>
  </w:style>
  <w:style w:type="character" w:customStyle="1" w:styleId="rvts15">
    <w:name w:val="rvts15"/>
    <w:rsid w:val="00006CF5"/>
  </w:style>
  <w:style w:type="paragraph" w:customStyle="1" w:styleId="2TimesNewW1">
    <w:name w:val="Стиль Заголовок 2 + Times New (W1)"/>
    <w:basedOn w:val="21"/>
    <w:rsid w:val="00006CF5"/>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006CF5"/>
    <w:pPr>
      <w:spacing w:before="100" w:beforeAutospacing="1" w:after="100" w:afterAutospacing="1"/>
    </w:pPr>
  </w:style>
  <w:style w:type="paragraph" w:customStyle="1" w:styleId="1125">
    <w:name w:val="Стиль Заголовок 1 + по ширине Первая строка:  125 см"/>
    <w:basedOn w:val="11"/>
    <w:rsid w:val="00006CF5"/>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006CF5"/>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006CF5"/>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006CF5"/>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006CF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006CF5"/>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006CF5"/>
  </w:style>
  <w:style w:type="character" w:customStyle="1" w:styleId="ft404">
    <w:name w:val="ft404"/>
    <w:rsid w:val="00006CF5"/>
  </w:style>
  <w:style w:type="character" w:customStyle="1" w:styleId="ft2">
    <w:name w:val="ft2"/>
    <w:rsid w:val="00006CF5"/>
  </w:style>
  <w:style w:type="character" w:customStyle="1" w:styleId="ft405">
    <w:name w:val="ft405"/>
    <w:rsid w:val="00006CF5"/>
  </w:style>
  <w:style w:type="character" w:customStyle="1" w:styleId="ft407">
    <w:name w:val="ft407"/>
    <w:rsid w:val="00006CF5"/>
  </w:style>
  <w:style w:type="character" w:customStyle="1" w:styleId="ft411">
    <w:name w:val="ft411"/>
    <w:rsid w:val="00006CF5"/>
  </w:style>
  <w:style w:type="character" w:customStyle="1" w:styleId="ft416">
    <w:name w:val="ft416"/>
    <w:rsid w:val="00006CF5"/>
  </w:style>
  <w:style w:type="character" w:customStyle="1" w:styleId="ft438">
    <w:name w:val="ft438"/>
    <w:rsid w:val="00006CF5"/>
  </w:style>
  <w:style w:type="character" w:customStyle="1" w:styleId="ft461">
    <w:name w:val="ft461"/>
    <w:rsid w:val="00006CF5"/>
  </w:style>
  <w:style w:type="character" w:customStyle="1" w:styleId="ft485">
    <w:name w:val="ft485"/>
    <w:rsid w:val="00006CF5"/>
  </w:style>
  <w:style w:type="character" w:customStyle="1" w:styleId="ft507">
    <w:name w:val="ft507"/>
    <w:rsid w:val="00006CF5"/>
  </w:style>
  <w:style w:type="character" w:customStyle="1" w:styleId="ft464">
    <w:name w:val="ft464"/>
    <w:rsid w:val="00006CF5"/>
  </w:style>
  <w:style w:type="character" w:customStyle="1" w:styleId="ft515">
    <w:name w:val="ft515"/>
    <w:rsid w:val="00006CF5"/>
  </w:style>
  <w:style w:type="character" w:customStyle="1" w:styleId="ft518">
    <w:name w:val="ft518"/>
    <w:rsid w:val="00006CF5"/>
  </w:style>
  <w:style w:type="character" w:customStyle="1" w:styleId="ft521">
    <w:name w:val="ft521"/>
    <w:rsid w:val="00006CF5"/>
  </w:style>
  <w:style w:type="character" w:customStyle="1" w:styleId="ft525">
    <w:name w:val="ft525"/>
    <w:rsid w:val="00006CF5"/>
  </w:style>
  <w:style w:type="character" w:customStyle="1" w:styleId="ft549">
    <w:name w:val="ft549"/>
    <w:rsid w:val="00006CF5"/>
  </w:style>
  <w:style w:type="character" w:customStyle="1" w:styleId="ft554">
    <w:name w:val="ft554"/>
    <w:rsid w:val="00006CF5"/>
  </w:style>
  <w:style w:type="character" w:customStyle="1" w:styleId="ft557">
    <w:name w:val="ft557"/>
    <w:rsid w:val="00006CF5"/>
  </w:style>
  <w:style w:type="character" w:customStyle="1" w:styleId="ft561">
    <w:name w:val="ft561"/>
    <w:rsid w:val="00006CF5"/>
  </w:style>
  <w:style w:type="character" w:customStyle="1" w:styleId="ft565">
    <w:name w:val="ft565"/>
    <w:rsid w:val="00006CF5"/>
  </w:style>
  <w:style w:type="character" w:customStyle="1" w:styleId="ft570">
    <w:name w:val="ft570"/>
    <w:rsid w:val="00006CF5"/>
  </w:style>
  <w:style w:type="character" w:customStyle="1" w:styleId="ft594">
    <w:name w:val="ft594"/>
    <w:rsid w:val="00006CF5"/>
  </w:style>
  <w:style w:type="character" w:customStyle="1" w:styleId="ft600">
    <w:name w:val="ft600"/>
    <w:rsid w:val="00006CF5"/>
  </w:style>
  <w:style w:type="character" w:customStyle="1" w:styleId="ft625">
    <w:name w:val="ft625"/>
    <w:rsid w:val="00006CF5"/>
  </w:style>
  <w:style w:type="character" w:customStyle="1" w:styleId="ft646">
    <w:name w:val="ft646"/>
    <w:rsid w:val="00006CF5"/>
  </w:style>
  <w:style w:type="character" w:customStyle="1" w:styleId="ft648">
    <w:name w:val="ft648"/>
    <w:rsid w:val="00006CF5"/>
  </w:style>
  <w:style w:type="character" w:customStyle="1" w:styleId="ft650">
    <w:name w:val="ft650"/>
    <w:rsid w:val="00006CF5"/>
  </w:style>
  <w:style w:type="character" w:customStyle="1" w:styleId="ft651">
    <w:name w:val="ft651"/>
    <w:rsid w:val="00006CF5"/>
  </w:style>
  <w:style w:type="character" w:customStyle="1" w:styleId="ft654">
    <w:name w:val="ft654"/>
    <w:rsid w:val="00006CF5"/>
  </w:style>
  <w:style w:type="character" w:customStyle="1" w:styleId="ft655">
    <w:name w:val="ft655"/>
    <w:rsid w:val="00006CF5"/>
  </w:style>
  <w:style w:type="character" w:customStyle="1" w:styleId="ft674">
    <w:name w:val="ft674"/>
    <w:rsid w:val="00006CF5"/>
  </w:style>
  <w:style w:type="character" w:customStyle="1" w:styleId="ft698">
    <w:name w:val="ft698"/>
    <w:rsid w:val="00006CF5"/>
  </w:style>
  <w:style w:type="character" w:customStyle="1" w:styleId="ft709">
    <w:name w:val="ft709"/>
    <w:rsid w:val="00006CF5"/>
  </w:style>
  <w:style w:type="character" w:customStyle="1" w:styleId="ft723">
    <w:name w:val="ft723"/>
    <w:rsid w:val="00006CF5"/>
  </w:style>
  <w:style w:type="character" w:customStyle="1" w:styleId="ft746">
    <w:name w:val="ft746"/>
    <w:rsid w:val="00006CF5"/>
  </w:style>
  <w:style w:type="character" w:customStyle="1" w:styleId="ft770">
    <w:name w:val="ft770"/>
    <w:rsid w:val="00006CF5"/>
  </w:style>
  <w:style w:type="character" w:customStyle="1" w:styleId="ft772">
    <w:name w:val="ft772"/>
    <w:rsid w:val="00006CF5"/>
  </w:style>
  <w:style w:type="character" w:customStyle="1" w:styleId="ft774">
    <w:name w:val="ft774"/>
    <w:rsid w:val="00006CF5"/>
  </w:style>
  <w:style w:type="character" w:customStyle="1" w:styleId="ft777">
    <w:name w:val="ft777"/>
    <w:rsid w:val="00006CF5"/>
  </w:style>
  <w:style w:type="character" w:customStyle="1" w:styleId="ft778">
    <w:name w:val="ft778"/>
    <w:rsid w:val="00006CF5"/>
  </w:style>
  <w:style w:type="character" w:customStyle="1" w:styleId="ft780">
    <w:name w:val="ft780"/>
    <w:rsid w:val="00006CF5"/>
  </w:style>
  <w:style w:type="character" w:customStyle="1" w:styleId="ft794">
    <w:name w:val="ft794"/>
    <w:rsid w:val="00006CF5"/>
  </w:style>
  <w:style w:type="character" w:customStyle="1" w:styleId="ft813">
    <w:name w:val="ft813"/>
    <w:rsid w:val="00006CF5"/>
  </w:style>
  <w:style w:type="character" w:customStyle="1" w:styleId="ft845">
    <w:name w:val="ft845"/>
    <w:rsid w:val="00006CF5"/>
  </w:style>
  <w:style w:type="character" w:customStyle="1" w:styleId="ft846">
    <w:name w:val="ft846"/>
    <w:rsid w:val="00006CF5"/>
  </w:style>
  <w:style w:type="character" w:customStyle="1" w:styleId="ft869">
    <w:name w:val="ft869"/>
    <w:rsid w:val="00006CF5"/>
  </w:style>
  <w:style w:type="character" w:customStyle="1" w:styleId="ft345">
    <w:name w:val="ft345"/>
    <w:rsid w:val="00006CF5"/>
  </w:style>
  <w:style w:type="character" w:customStyle="1" w:styleId="ft348">
    <w:name w:val="ft348"/>
    <w:rsid w:val="00006CF5"/>
  </w:style>
  <w:style w:type="character" w:customStyle="1" w:styleId="ft350">
    <w:name w:val="ft350"/>
    <w:rsid w:val="00006CF5"/>
  </w:style>
  <w:style w:type="character" w:customStyle="1" w:styleId="ft351">
    <w:name w:val="ft351"/>
    <w:rsid w:val="00006CF5"/>
  </w:style>
  <w:style w:type="character" w:customStyle="1" w:styleId="ft353">
    <w:name w:val="ft353"/>
    <w:rsid w:val="00006CF5"/>
  </w:style>
  <w:style w:type="character" w:customStyle="1" w:styleId="ft355">
    <w:name w:val="ft355"/>
    <w:rsid w:val="00006CF5"/>
  </w:style>
  <w:style w:type="character" w:customStyle="1" w:styleId="ft372">
    <w:name w:val="ft372"/>
    <w:rsid w:val="00006CF5"/>
  </w:style>
  <w:style w:type="character" w:customStyle="1" w:styleId="ft219">
    <w:name w:val="ft219"/>
    <w:rsid w:val="00006CF5"/>
  </w:style>
  <w:style w:type="character" w:customStyle="1" w:styleId="ft255">
    <w:name w:val="ft255"/>
    <w:rsid w:val="00006CF5"/>
  </w:style>
  <w:style w:type="character" w:customStyle="1" w:styleId="ft264">
    <w:name w:val="ft264"/>
    <w:rsid w:val="00006CF5"/>
  </w:style>
  <w:style w:type="character" w:customStyle="1" w:styleId="ft269">
    <w:name w:val="ft269"/>
    <w:rsid w:val="00006CF5"/>
  </w:style>
  <w:style w:type="character" w:customStyle="1" w:styleId="ft292">
    <w:name w:val="ft292"/>
    <w:rsid w:val="00006CF5"/>
  </w:style>
  <w:style w:type="character" w:customStyle="1" w:styleId="ft300">
    <w:name w:val="ft300"/>
    <w:rsid w:val="00006CF5"/>
  </w:style>
  <w:style w:type="character" w:customStyle="1" w:styleId="ft308">
    <w:name w:val="ft308"/>
    <w:rsid w:val="00006CF5"/>
  </w:style>
  <w:style w:type="character" w:customStyle="1" w:styleId="ft334">
    <w:name w:val="ft334"/>
    <w:rsid w:val="00006CF5"/>
  </w:style>
  <w:style w:type="character" w:customStyle="1" w:styleId="ft346">
    <w:name w:val="ft346"/>
    <w:rsid w:val="00006CF5"/>
  </w:style>
  <w:style w:type="character" w:customStyle="1" w:styleId="ft3">
    <w:name w:val="ft3"/>
    <w:rsid w:val="00006CF5"/>
  </w:style>
  <w:style w:type="character" w:customStyle="1" w:styleId="ft381">
    <w:name w:val="ft381"/>
    <w:rsid w:val="00006CF5"/>
  </w:style>
  <w:style w:type="character" w:customStyle="1" w:styleId="ft391">
    <w:name w:val="ft391"/>
    <w:rsid w:val="00006CF5"/>
  </w:style>
  <w:style w:type="character" w:customStyle="1" w:styleId="ft397">
    <w:name w:val="ft397"/>
    <w:rsid w:val="00006CF5"/>
  </w:style>
  <w:style w:type="character" w:customStyle="1" w:styleId="ft176">
    <w:name w:val="ft176"/>
    <w:rsid w:val="00006CF5"/>
  </w:style>
  <w:style w:type="character" w:customStyle="1" w:styleId="ft410">
    <w:name w:val="ft410"/>
    <w:rsid w:val="00006CF5"/>
  </w:style>
  <w:style w:type="character" w:customStyle="1" w:styleId="ft421">
    <w:name w:val="ft421"/>
    <w:rsid w:val="00006CF5"/>
  </w:style>
  <w:style w:type="character" w:customStyle="1" w:styleId="ft467">
    <w:name w:val="ft467"/>
    <w:rsid w:val="00006CF5"/>
  </w:style>
  <w:style w:type="character" w:customStyle="1" w:styleId="ft479">
    <w:name w:val="ft479"/>
    <w:rsid w:val="00006CF5"/>
  </w:style>
  <w:style w:type="character" w:customStyle="1" w:styleId="ft578">
    <w:name w:val="ft578"/>
    <w:rsid w:val="00006CF5"/>
  </w:style>
  <w:style w:type="character" w:customStyle="1" w:styleId="ft624">
    <w:name w:val="ft624"/>
    <w:rsid w:val="00006CF5"/>
  </w:style>
  <w:style w:type="character" w:customStyle="1" w:styleId="ft631">
    <w:name w:val="ft631"/>
    <w:rsid w:val="00006CF5"/>
  </w:style>
  <w:style w:type="character" w:customStyle="1" w:styleId="ft679">
    <w:name w:val="ft679"/>
    <w:rsid w:val="00006CF5"/>
  </w:style>
  <w:style w:type="character" w:customStyle="1" w:styleId="ft725">
    <w:name w:val="ft725"/>
    <w:rsid w:val="00006CF5"/>
  </w:style>
  <w:style w:type="character" w:customStyle="1" w:styleId="ft769">
    <w:name w:val="ft769"/>
    <w:rsid w:val="00006CF5"/>
  </w:style>
  <w:style w:type="character" w:customStyle="1" w:styleId="ft819">
    <w:name w:val="ft819"/>
    <w:rsid w:val="00006CF5"/>
  </w:style>
  <w:style w:type="character" w:customStyle="1" w:styleId="ft877">
    <w:name w:val="ft877"/>
    <w:rsid w:val="00006CF5"/>
  </w:style>
  <w:style w:type="character" w:customStyle="1" w:styleId="ft275">
    <w:name w:val="ft275"/>
    <w:rsid w:val="00006CF5"/>
  </w:style>
  <w:style w:type="character" w:customStyle="1" w:styleId="ft935">
    <w:name w:val="ft935"/>
    <w:rsid w:val="00006CF5"/>
  </w:style>
  <w:style w:type="character" w:customStyle="1" w:styleId="ft969">
    <w:name w:val="ft969"/>
    <w:rsid w:val="00006CF5"/>
  </w:style>
  <w:style w:type="character" w:customStyle="1" w:styleId="ft1010">
    <w:name w:val="ft1010"/>
    <w:rsid w:val="00006CF5"/>
  </w:style>
  <w:style w:type="character" w:customStyle="1" w:styleId="ft1058">
    <w:name w:val="ft1058"/>
    <w:rsid w:val="00006CF5"/>
  </w:style>
  <w:style w:type="character" w:customStyle="1" w:styleId="ft1101">
    <w:name w:val="ft1101"/>
    <w:rsid w:val="00006CF5"/>
  </w:style>
  <w:style w:type="character" w:customStyle="1" w:styleId="ft1162">
    <w:name w:val="ft1162"/>
    <w:rsid w:val="00006CF5"/>
  </w:style>
  <w:style w:type="character" w:customStyle="1" w:styleId="ft1197">
    <w:name w:val="ft1197"/>
    <w:rsid w:val="00006CF5"/>
  </w:style>
  <w:style w:type="character" w:customStyle="1" w:styleId="ft1248">
    <w:name w:val="ft1248"/>
    <w:rsid w:val="00006CF5"/>
  </w:style>
  <w:style w:type="character" w:customStyle="1" w:styleId="ft1293">
    <w:name w:val="ft1293"/>
    <w:rsid w:val="00006CF5"/>
  </w:style>
  <w:style w:type="character" w:customStyle="1" w:styleId="ft1308">
    <w:name w:val="ft1308"/>
    <w:rsid w:val="00006CF5"/>
  </w:style>
  <w:style w:type="character" w:customStyle="1" w:styleId="ft1366">
    <w:name w:val="ft1366"/>
    <w:rsid w:val="00006CF5"/>
  </w:style>
  <w:style w:type="character" w:customStyle="1" w:styleId="ft1377">
    <w:name w:val="ft1377"/>
    <w:rsid w:val="00006CF5"/>
  </w:style>
  <w:style w:type="character" w:customStyle="1" w:styleId="ft1380">
    <w:name w:val="ft1380"/>
    <w:rsid w:val="00006CF5"/>
  </w:style>
  <w:style w:type="character" w:customStyle="1" w:styleId="ft1389">
    <w:name w:val="ft1389"/>
    <w:rsid w:val="00006CF5"/>
  </w:style>
  <w:style w:type="character" w:customStyle="1" w:styleId="ft1393">
    <w:name w:val="ft1393"/>
    <w:rsid w:val="00006CF5"/>
  </w:style>
  <w:style w:type="character" w:customStyle="1" w:styleId="ft1400">
    <w:name w:val="ft1400"/>
    <w:rsid w:val="00006CF5"/>
  </w:style>
  <w:style w:type="character" w:customStyle="1" w:styleId="ft1407">
    <w:name w:val="ft1407"/>
    <w:rsid w:val="00006CF5"/>
  </w:style>
  <w:style w:type="character" w:customStyle="1" w:styleId="ft1410">
    <w:name w:val="ft1410"/>
    <w:rsid w:val="00006CF5"/>
  </w:style>
  <w:style w:type="character" w:customStyle="1" w:styleId="ft1427">
    <w:name w:val="ft1427"/>
    <w:rsid w:val="00006CF5"/>
  </w:style>
  <w:style w:type="character" w:customStyle="1" w:styleId="ft1478">
    <w:name w:val="ft1478"/>
    <w:rsid w:val="00006CF5"/>
  </w:style>
  <w:style w:type="character" w:customStyle="1" w:styleId="ft1533">
    <w:name w:val="ft1533"/>
    <w:rsid w:val="00006CF5"/>
  </w:style>
  <w:style w:type="character" w:customStyle="1" w:styleId="ft1586">
    <w:name w:val="ft1586"/>
    <w:rsid w:val="00006CF5"/>
  </w:style>
  <w:style w:type="character" w:customStyle="1" w:styleId="ft1627">
    <w:name w:val="ft1627"/>
    <w:rsid w:val="00006CF5"/>
  </w:style>
  <w:style w:type="character" w:customStyle="1" w:styleId="ft1634">
    <w:name w:val="ft1634"/>
    <w:rsid w:val="00006CF5"/>
  </w:style>
  <w:style w:type="character" w:customStyle="1" w:styleId="ft1638">
    <w:name w:val="ft1638"/>
    <w:rsid w:val="00006CF5"/>
  </w:style>
  <w:style w:type="character" w:customStyle="1" w:styleId="ft1643">
    <w:name w:val="ft1643"/>
    <w:rsid w:val="00006CF5"/>
  </w:style>
  <w:style w:type="character" w:customStyle="1" w:styleId="ft1659">
    <w:name w:val="ft1659"/>
    <w:rsid w:val="00006CF5"/>
  </w:style>
  <w:style w:type="character" w:customStyle="1" w:styleId="ft1665">
    <w:name w:val="ft1665"/>
    <w:rsid w:val="00006CF5"/>
  </w:style>
  <w:style w:type="character" w:customStyle="1" w:styleId="ft1711">
    <w:name w:val="ft1711"/>
    <w:rsid w:val="00006CF5"/>
  </w:style>
  <w:style w:type="character" w:customStyle="1" w:styleId="ft1757">
    <w:name w:val="ft1757"/>
    <w:rsid w:val="00006CF5"/>
  </w:style>
  <w:style w:type="character" w:customStyle="1" w:styleId="ft1804">
    <w:name w:val="ft1804"/>
    <w:rsid w:val="00006CF5"/>
  </w:style>
  <w:style w:type="character" w:customStyle="1" w:styleId="ft1855">
    <w:name w:val="ft1855"/>
    <w:rsid w:val="00006CF5"/>
  </w:style>
  <w:style w:type="character" w:customStyle="1" w:styleId="ft1883">
    <w:name w:val="ft1883"/>
    <w:rsid w:val="00006CF5"/>
  </w:style>
  <w:style w:type="character" w:customStyle="1" w:styleId="ft1937">
    <w:name w:val="ft1937"/>
    <w:rsid w:val="00006CF5"/>
  </w:style>
  <w:style w:type="character" w:customStyle="1" w:styleId="ft1983">
    <w:name w:val="ft1983"/>
    <w:rsid w:val="00006CF5"/>
  </w:style>
  <w:style w:type="character" w:customStyle="1" w:styleId="ft2028">
    <w:name w:val="ft2028"/>
    <w:rsid w:val="00006CF5"/>
  </w:style>
  <w:style w:type="character" w:customStyle="1" w:styleId="ft2049">
    <w:name w:val="ft2049"/>
    <w:rsid w:val="00006CF5"/>
  </w:style>
  <w:style w:type="character" w:customStyle="1" w:styleId="ft2096">
    <w:name w:val="ft2096"/>
    <w:rsid w:val="00006CF5"/>
  </w:style>
  <w:style w:type="character" w:customStyle="1" w:styleId="ft2144">
    <w:name w:val="ft2144"/>
    <w:rsid w:val="00006CF5"/>
  </w:style>
  <w:style w:type="character" w:customStyle="1" w:styleId="ft2234">
    <w:name w:val="ft2234"/>
    <w:rsid w:val="00006CF5"/>
  </w:style>
  <w:style w:type="character" w:customStyle="1" w:styleId="ft2289">
    <w:name w:val="ft2289"/>
    <w:rsid w:val="00006CF5"/>
  </w:style>
  <w:style w:type="character" w:customStyle="1" w:styleId="ft1884">
    <w:name w:val="ft1884"/>
    <w:rsid w:val="00006CF5"/>
  </w:style>
  <w:style w:type="character" w:customStyle="1" w:styleId="ft2343">
    <w:name w:val="ft2343"/>
    <w:rsid w:val="00006CF5"/>
  </w:style>
  <w:style w:type="character" w:customStyle="1" w:styleId="ft2392">
    <w:name w:val="ft2392"/>
    <w:rsid w:val="00006CF5"/>
  </w:style>
  <w:style w:type="character" w:customStyle="1" w:styleId="ft2439">
    <w:name w:val="ft2439"/>
    <w:rsid w:val="00006CF5"/>
  </w:style>
  <w:style w:type="character" w:customStyle="1" w:styleId="ft2489">
    <w:name w:val="ft2489"/>
    <w:rsid w:val="00006CF5"/>
  </w:style>
  <w:style w:type="character" w:customStyle="1" w:styleId="ft2500">
    <w:name w:val="ft2500"/>
    <w:rsid w:val="00006CF5"/>
  </w:style>
  <w:style w:type="character" w:customStyle="1" w:styleId="ft2555">
    <w:name w:val="ft2555"/>
    <w:rsid w:val="00006CF5"/>
  </w:style>
  <w:style w:type="character" w:customStyle="1" w:styleId="ft2562">
    <w:name w:val="ft2562"/>
    <w:rsid w:val="00006CF5"/>
  </w:style>
  <w:style w:type="character" w:customStyle="1" w:styleId="ft2569">
    <w:name w:val="ft2569"/>
    <w:rsid w:val="00006CF5"/>
  </w:style>
  <w:style w:type="character" w:customStyle="1" w:styleId="ft2572">
    <w:name w:val="ft2572"/>
    <w:rsid w:val="00006CF5"/>
  </w:style>
  <w:style w:type="character" w:customStyle="1" w:styleId="ft2581">
    <w:name w:val="ft2581"/>
    <w:rsid w:val="00006CF5"/>
  </w:style>
  <w:style w:type="character" w:customStyle="1" w:styleId="ft2590">
    <w:name w:val="ft2590"/>
    <w:rsid w:val="00006CF5"/>
  </w:style>
  <w:style w:type="character" w:customStyle="1" w:styleId="ft2624">
    <w:name w:val="ft2624"/>
    <w:rsid w:val="00006CF5"/>
  </w:style>
  <w:style w:type="character" w:customStyle="1" w:styleId="ft2669">
    <w:name w:val="ft2669"/>
    <w:rsid w:val="00006CF5"/>
  </w:style>
  <w:style w:type="character" w:customStyle="1" w:styleId="ft2679">
    <w:name w:val="ft2679"/>
    <w:rsid w:val="00006CF5"/>
  </w:style>
  <w:style w:type="character" w:customStyle="1" w:styleId="ft2716">
    <w:name w:val="ft2716"/>
    <w:rsid w:val="00006CF5"/>
  </w:style>
  <w:style w:type="character" w:customStyle="1" w:styleId="ft2726">
    <w:name w:val="ft2726"/>
    <w:rsid w:val="00006CF5"/>
  </w:style>
  <w:style w:type="character" w:customStyle="1" w:styleId="ft2773">
    <w:name w:val="ft2773"/>
    <w:rsid w:val="00006CF5"/>
  </w:style>
  <w:style w:type="character" w:customStyle="1" w:styleId="ft2782">
    <w:name w:val="ft2782"/>
    <w:rsid w:val="00006CF5"/>
  </w:style>
  <w:style w:type="character" w:customStyle="1" w:styleId="ft2828">
    <w:name w:val="ft2828"/>
    <w:rsid w:val="00006CF5"/>
  </w:style>
  <w:style w:type="character" w:customStyle="1" w:styleId="ft2877">
    <w:name w:val="ft2877"/>
    <w:rsid w:val="00006CF5"/>
  </w:style>
  <w:style w:type="character" w:customStyle="1" w:styleId="ft2921">
    <w:name w:val="ft2921"/>
    <w:rsid w:val="00006CF5"/>
  </w:style>
  <w:style w:type="character" w:customStyle="1" w:styleId="ft2927">
    <w:name w:val="ft2927"/>
    <w:rsid w:val="00006CF5"/>
  </w:style>
  <w:style w:type="character" w:customStyle="1" w:styleId="ft2935">
    <w:name w:val="ft2935"/>
    <w:rsid w:val="00006CF5"/>
  </w:style>
  <w:style w:type="character" w:customStyle="1" w:styleId="ft2943">
    <w:name w:val="ft2943"/>
    <w:rsid w:val="00006CF5"/>
  </w:style>
  <w:style w:type="character" w:customStyle="1" w:styleId="ft2952">
    <w:name w:val="ft2952"/>
    <w:rsid w:val="00006CF5"/>
  </w:style>
  <w:style w:type="character" w:customStyle="1" w:styleId="ft2954">
    <w:name w:val="ft2954"/>
    <w:rsid w:val="00006CF5"/>
  </w:style>
  <w:style w:type="character" w:customStyle="1" w:styleId="ft2955">
    <w:name w:val="ft2955"/>
    <w:rsid w:val="00006CF5"/>
  </w:style>
  <w:style w:type="character" w:customStyle="1" w:styleId="ft2962">
    <w:name w:val="ft2962"/>
    <w:rsid w:val="00006CF5"/>
  </w:style>
  <w:style w:type="character" w:customStyle="1" w:styleId="ft2968">
    <w:name w:val="ft2968"/>
    <w:rsid w:val="00006CF5"/>
  </w:style>
  <w:style w:type="character" w:customStyle="1" w:styleId="ft2973">
    <w:name w:val="ft2973"/>
    <w:rsid w:val="00006CF5"/>
  </w:style>
  <w:style w:type="character" w:customStyle="1" w:styleId="ft2974">
    <w:name w:val="ft2974"/>
    <w:rsid w:val="00006CF5"/>
  </w:style>
  <w:style w:type="character" w:customStyle="1" w:styleId="ft2976">
    <w:name w:val="ft2976"/>
    <w:rsid w:val="00006CF5"/>
  </w:style>
  <w:style w:type="character" w:customStyle="1" w:styleId="ft2985">
    <w:name w:val="ft2985"/>
    <w:rsid w:val="00006CF5"/>
  </w:style>
  <w:style w:type="character" w:customStyle="1" w:styleId="ft3002">
    <w:name w:val="ft3002"/>
    <w:rsid w:val="00006CF5"/>
  </w:style>
  <w:style w:type="character" w:customStyle="1" w:styleId="ft3037">
    <w:name w:val="ft3037"/>
    <w:rsid w:val="00006CF5"/>
  </w:style>
  <w:style w:type="character" w:customStyle="1" w:styleId="ft3084">
    <w:name w:val="ft3084"/>
    <w:rsid w:val="00006CF5"/>
  </w:style>
  <w:style w:type="character" w:customStyle="1" w:styleId="ft3127">
    <w:name w:val="ft3127"/>
    <w:rsid w:val="00006CF5"/>
  </w:style>
  <w:style w:type="character" w:customStyle="1" w:styleId="ft3156">
    <w:name w:val="ft3156"/>
    <w:rsid w:val="00006CF5"/>
  </w:style>
  <w:style w:type="character" w:customStyle="1" w:styleId="ft3206">
    <w:name w:val="ft3206"/>
    <w:rsid w:val="00006CF5"/>
  </w:style>
  <w:style w:type="character" w:customStyle="1" w:styleId="ft3264">
    <w:name w:val="ft3264"/>
    <w:rsid w:val="00006CF5"/>
  </w:style>
  <w:style w:type="character" w:customStyle="1" w:styleId="ft3315">
    <w:name w:val="ft3315"/>
    <w:rsid w:val="00006CF5"/>
  </w:style>
  <w:style w:type="character" w:customStyle="1" w:styleId="ft3373">
    <w:name w:val="ft3373"/>
    <w:rsid w:val="00006CF5"/>
  </w:style>
  <w:style w:type="character" w:customStyle="1" w:styleId="ft3432">
    <w:name w:val="ft3432"/>
    <w:rsid w:val="00006CF5"/>
  </w:style>
  <w:style w:type="character" w:customStyle="1" w:styleId="ft3489">
    <w:name w:val="ft3489"/>
    <w:rsid w:val="00006CF5"/>
  </w:style>
  <w:style w:type="character" w:customStyle="1" w:styleId="ft3546">
    <w:name w:val="ft3546"/>
    <w:rsid w:val="00006CF5"/>
  </w:style>
  <w:style w:type="character" w:customStyle="1" w:styleId="ft3608">
    <w:name w:val="ft3608"/>
    <w:rsid w:val="00006CF5"/>
  </w:style>
  <w:style w:type="character" w:customStyle="1" w:styleId="ft3651">
    <w:name w:val="ft3651"/>
    <w:rsid w:val="00006CF5"/>
  </w:style>
  <w:style w:type="paragraph" w:customStyle="1" w:styleId="c4c8c7c24">
    <w:name w:val="c4 c8 c7 c24"/>
    <w:basedOn w:val="a3"/>
    <w:rsid w:val="00006CF5"/>
    <w:pPr>
      <w:spacing w:before="90" w:after="90"/>
    </w:pPr>
  </w:style>
  <w:style w:type="character" w:customStyle="1" w:styleId="c5">
    <w:name w:val="c5"/>
    <w:rsid w:val="00006CF5"/>
  </w:style>
  <w:style w:type="character" w:customStyle="1" w:styleId="1143">
    <w:name w:val="Знак Знак114"/>
    <w:locked/>
    <w:rsid w:val="00006CF5"/>
    <w:rPr>
      <w:rFonts w:ascii="Arial" w:hAnsi="Arial"/>
      <w:b/>
      <w:color w:val="000000"/>
      <w:sz w:val="26"/>
      <w:lang w:val="ru-RU" w:eastAsia="ru-RU"/>
    </w:rPr>
  </w:style>
  <w:style w:type="paragraph" w:customStyle="1" w:styleId="1123">
    <w:name w:val="Стиль Заголовок 1 + 12 пт"/>
    <w:basedOn w:val="11"/>
    <w:rsid w:val="00006CF5"/>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006CF5"/>
  </w:style>
  <w:style w:type="character" w:customStyle="1" w:styleId="ft9274">
    <w:name w:val="ft9274"/>
    <w:rsid w:val="00006CF5"/>
  </w:style>
  <w:style w:type="character" w:customStyle="1" w:styleId="ft9282">
    <w:name w:val="ft9282"/>
    <w:rsid w:val="00006CF5"/>
  </w:style>
  <w:style w:type="character" w:customStyle="1" w:styleId="ft9284">
    <w:name w:val="ft9284"/>
    <w:rsid w:val="00006CF5"/>
  </w:style>
  <w:style w:type="character" w:customStyle="1" w:styleId="ft9287">
    <w:name w:val="ft9287"/>
    <w:rsid w:val="00006CF5"/>
  </w:style>
  <w:style w:type="character" w:customStyle="1" w:styleId="ft9293">
    <w:name w:val="ft9293"/>
    <w:rsid w:val="00006CF5"/>
  </w:style>
  <w:style w:type="character" w:customStyle="1" w:styleId="ft9299">
    <w:name w:val="ft9299"/>
    <w:rsid w:val="00006CF5"/>
  </w:style>
  <w:style w:type="character" w:customStyle="1" w:styleId="ft9306">
    <w:name w:val="ft9306"/>
    <w:rsid w:val="00006CF5"/>
  </w:style>
  <w:style w:type="character" w:customStyle="1" w:styleId="ft8849">
    <w:name w:val="ft8849"/>
    <w:rsid w:val="00006CF5"/>
  </w:style>
  <w:style w:type="character" w:customStyle="1" w:styleId="ft9312">
    <w:name w:val="ft9312"/>
    <w:rsid w:val="00006CF5"/>
  </w:style>
  <w:style w:type="character" w:customStyle="1" w:styleId="ft9316">
    <w:name w:val="ft9316"/>
    <w:rsid w:val="00006CF5"/>
  </w:style>
  <w:style w:type="character" w:customStyle="1" w:styleId="ft9324">
    <w:name w:val="ft9324"/>
    <w:rsid w:val="00006CF5"/>
  </w:style>
  <w:style w:type="character" w:customStyle="1" w:styleId="ft9330">
    <w:name w:val="ft9330"/>
    <w:rsid w:val="00006CF5"/>
  </w:style>
  <w:style w:type="character" w:customStyle="1" w:styleId="1810">
    <w:name w:val="Знак Знак1810"/>
    <w:rsid w:val="00006CF5"/>
    <w:rPr>
      <w:rFonts w:eastAsia="SimSun"/>
      <w:b/>
      <w:caps/>
      <w:sz w:val="24"/>
      <w:lang w:val="ru-RU" w:eastAsia="ru-RU"/>
    </w:rPr>
  </w:style>
  <w:style w:type="character" w:customStyle="1" w:styleId="WW8Num36z0">
    <w:name w:val="WW8Num36z0"/>
    <w:rsid w:val="00006CF5"/>
    <w:rPr>
      <w:rFonts w:ascii="Wingdings" w:hAnsi="Wingdings"/>
    </w:rPr>
  </w:style>
  <w:style w:type="character" w:customStyle="1" w:styleId="WW8Num39z0">
    <w:name w:val="WW8Num39z0"/>
    <w:rsid w:val="00006CF5"/>
    <w:rPr>
      <w:rFonts w:ascii="Wingdings" w:hAnsi="Wingdings"/>
    </w:rPr>
  </w:style>
  <w:style w:type="character" w:customStyle="1" w:styleId="WW8Num42z0">
    <w:name w:val="WW8Num42z0"/>
    <w:rsid w:val="00006CF5"/>
    <w:rPr>
      <w:rFonts w:ascii="Wingdings" w:hAnsi="Wingdings"/>
    </w:rPr>
  </w:style>
  <w:style w:type="character" w:customStyle="1" w:styleId="WW8Num44z0">
    <w:name w:val="WW8Num44z0"/>
    <w:rsid w:val="00006CF5"/>
    <w:rPr>
      <w:rFonts w:ascii="Wingdings" w:hAnsi="Wingdings"/>
    </w:rPr>
  </w:style>
  <w:style w:type="character" w:customStyle="1" w:styleId="WW8Num44z1">
    <w:name w:val="WW8Num44z1"/>
    <w:rsid w:val="00006CF5"/>
    <w:rPr>
      <w:rFonts w:ascii="Courier New" w:hAnsi="Courier New"/>
    </w:rPr>
  </w:style>
  <w:style w:type="character" w:customStyle="1" w:styleId="WW8Num44z3">
    <w:name w:val="WW8Num44z3"/>
    <w:rsid w:val="00006CF5"/>
    <w:rPr>
      <w:rFonts w:ascii="Symbol" w:hAnsi="Symbol"/>
    </w:rPr>
  </w:style>
  <w:style w:type="character" w:customStyle="1" w:styleId="WW8Num47z0">
    <w:name w:val="WW8Num47z0"/>
    <w:rsid w:val="00006CF5"/>
    <w:rPr>
      <w:rFonts w:ascii="Wingdings" w:hAnsi="Wingdings"/>
    </w:rPr>
  </w:style>
  <w:style w:type="character" w:customStyle="1" w:styleId="WW8Num47z1">
    <w:name w:val="WW8Num47z1"/>
    <w:rsid w:val="00006CF5"/>
    <w:rPr>
      <w:rFonts w:ascii="Courier New" w:hAnsi="Courier New"/>
    </w:rPr>
  </w:style>
  <w:style w:type="character" w:customStyle="1" w:styleId="WW8Num47z3">
    <w:name w:val="WW8Num47z3"/>
    <w:rsid w:val="00006CF5"/>
    <w:rPr>
      <w:rFonts w:ascii="Symbol" w:hAnsi="Symbol"/>
    </w:rPr>
  </w:style>
  <w:style w:type="character" w:customStyle="1" w:styleId="WW8Num50z0">
    <w:name w:val="WW8Num50z0"/>
    <w:rsid w:val="00006CF5"/>
    <w:rPr>
      <w:rFonts w:ascii="Wingdings" w:hAnsi="Wingdings"/>
    </w:rPr>
  </w:style>
  <w:style w:type="character" w:customStyle="1" w:styleId="WW8Num51z0">
    <w:name w:val="WW8Num51z0"/>
    <w:rsid w:val="00006CF5"/>
    <w:rPr>
      <w:rFonts w:ascii="Wingdings" w:hAnsi="Wingdings"/>
    </w:rPr>
  </w:style>
  <w:style w:type="character" w:customStyle="1" w:styleId="WW8Num52z0">
    <w:name w:val="WW8Num52z0"/>
    <w:rsid w:val="00006CF5"/>
    <w:rPr>
      <w:rFonts w:ascii="Symbol" w:hAnsi="Symbol"/>
    </w:rPr>
  </w:style>
  <w:style w:type="character" w:customStyle="1" w:styleId="WW8Num53z0">
    <w:name w:val="WW8Num53z0"/>
    <w:rsid w:val="00006CF5"/>
    <w:rPr>
      <w:rFonts w:ascii="Wingdings" w:hAnsi="Wingdings"/>
    </w:rPr>
  </w:style>
  <w:style w:type="character" w:customStyle="1" w:styleId="WW8Num53z1">
    <w:name w:val="WW8Num53z1"/>
    <w:rsid w:val="00006CF5"/>
    <w:rPr>
      <w:rFonts w:ascii="Courier New" w:hAnsi="Courier New"/>
    </w:rPr>
  </w:style>
  <w:style w:type="character" w:customStyle="1" w:styleId="WW8Num53z3">
    <w:name w:val="WW8Num53z3"/>
    <w:rsid w:val="00006CF5"/>
    <w:rPr>
      <w:rFonts w:ascii="Symbol" w:hAnsi="Symbol"/>
    </w:rPr>
  </w:style>
  <w:style w:type="character" w:customStyle="1" w:styleId="WW8Num55z0">
    <w:name w:val="WW8Num55z0"/>
    <w:rsid w:val="00006CF5"/>
    <w:rPr>
      <w:rFonts w:ascii="Symbol" w:hAnsi="Symbol"/>
    </w:rPr>
  </w:style>
  <w:style w:type="character" w:customStyle="1" w:styleId="WW8Num56z0">
    <w:name w:val="WW8Num56z0"/>
    <w:rsid w:val="00006CF5"/>
    <w:rPr>
      <w:rFonts w:ascii="Symbol" w:hAnsi="Symbol"/>
    </w:rPr>
  </w:style>
  <w:style w:type="character" w:customStyle="1" w:styleId="WW8Num59z0">
    <w:name w:val="WW8Num59z0"/>
    <w:rsid w:val="00006CF5"/>
    <w:rPr>
      <w:rFonts w:ascii="Symbol" w:hAnsi="Symbol"/>
    </w:rPr>
  </w:style>
  <w:style w:type="character" w:customStyle="1" w:styleId="WW8Num63z0">
    <w:name w:val="WW8Num63z0"/>
    <w:rsid w:val="00006CF5"/>
    <w:rPr>
      <w:rFonts w:ascii="Symbol" w:hAnsi="Symbol"/>
    </w:rPr>
  </w:style>
  <w:style w:type="character" w:customStyle="1" w:styleId="WW8Num66z0">
    <w:name w:val="WW8Num66z0"/>
    <w:rsid w:val="00006CF5"/>
    <w:rPr>
      <w:rFonts w:ascii="Symbol" w:hAnsi="Symbol"/>
    </w:rPr>
  </w:style>
  <w:style w:type="character" w:customStyle="1" w:styleId="WW8Num69z1">
    <w:name w:val="WW8Num69z1"/>
    <w:rsid w:val="00006CF5"/>
    <w:rPr>
      <w:rFonts w:ascii="Wingdings" w:hAnsi="Wingdings"/>
    </w:rPr>
  </w:style>
  <w:style w:type="character" w:customStyle="1" w:styleId="WW8Num72z0">
    <w:name w:val="WW8Num72z0"/>
    <w:rsid w:val="00006CF5"/>
    <w:rPr>
      <w:rFonts w:ascii="Symbol" w:hAnsi="Symbol"/>
    </w:rPr>
  </w:style>
  <w:style w:type="character" w:customStyle="1" w:styleId="WW8Num72z1">
    <w:name w:val="WW8Num72z1"/>
    <w:rsid w:val="00006CF5"/>
    <w:rPr>
      <w:rFonts w:ascii="Courier New" w:hAnsi="Courier New"/>
    </w:rPr>
  </w:style>
  <w:style w:type="character" w:customStyle="1" w:styleId="WW8Num72z2">
    <w:name w:val="WW8Num72z2"/>
    <w:rsid w:val="00006CF5"/>
    <w:rPr>
      <w:rFonts w:ascii="Wingdings" w:hAnsi="Wingdings"/>
    </w:rPr>
  </w:style>
  <w:style w:type="character" w:customStyle="1" w:styleId="WW8Num74z0">
    <w:name w:val="WW8Num74z0"/>
    <w:rsid w:val="00006CF5"/>
    <w:rPr>
      <w:rFonts w:ascii="Symbol" w:hAnsi="Symbol"/>
    </w:rPr>
  </w:style>
  <w:style w:type="character" w:customStyle="1" w:styleId="WW8Num75z0">
    <w:name w:val="WW8Num75z0"/>
    <w:rsid w:val="00006CF5"/>
    <w:rPr>
      <w:rFonts w:ascii="Wingdings" w:hAnsi="Wingdings"/>
    </w:rPr>
  </w:style>
  <w:style w:type="character" w:customStyle="1" w:styleId="WW8Num75z1">
    <w:name w:val="WW8Num75z1"/>
    <w:rsid w:val="00006CF5"/>
    <w:rPr>
      <w:rFonts w:ascii="Courier New" w:hAnsi="Courier New"/>
    </w:rPr>
  </w:style>
  <w:style w:type="character" w:customStyle="1" w:styleId="WW8Num75z3">
    <w:name w:val="WW8Num75z3"/>
    <w:rsid w:val="00006CF5"/>
    <w:rPr>
      <w:rFonts w:ascii="Symbol" w:hAnsi="Symbol"/>
    </w:rPr>
  </w:style>
  <w:style w:type="character" w:customStyle="1" w:styleId="WW8Num77z0">
    <w:name w:val="WW8Num77z0"/>
    <w:rsid w:val="00006CF5"/>
    <w:rPr>
      <w:rFonts w:ascii="Symbol" w:hAnsi="Symbol"/>
    </w:rPr>
  </w:style>
  <w:style w:type="character" w:customStyle="1" w:styleId="WW8Num78z0">
    <w:name w:val="WW8Num78z0"/>
    <w:rsid w:val="00006CF5"/>
    <w:rPr>
      <w:rFonts w:ascii="Wingdings" w:hAnsi="Wingdings"/>
    </w:rPr>
  </w:style>
  <w:style w:type="character" w:customStyle="1" w:styleId="WW8Num78z1">
    <w:name w:val="WW8Num78z1"/>
    <w:rsid w:val="00006CF5"/>
    <w:rPr>
      <w:rFonts w:ascii="Courier New" w:hAnsi="Courier New"/>
    </w:rPr>
  </w:style>
  <w:style w:type="character" w:customStyle="1" w:styleId="WW8Num78z3">
    <w:name w:val="WW8Num78z3"/>
    <w:rsid w:val="00006CF5"/>
    <w:rPr>
      <w:rFonts w:ascii="Symbol" w:hAnsi="Symbol"/>
    </w:rPr>
  </w:style>
  <w:style w:type="character" w:customStyle="1" w:styleId="WW8Num79z0">
    <w:name w:val="WW8Num79z0"/>
    <w:rsid w:val="00006CF5"/>
    <w:rPr>
      <w:rFonts w:ascii="Symbol" w:hAnsi="Symbol"/>
    </w:rPr>
  </w:style>
  <w:style w:type="character" w:customStyle="1" w:styleId="WW8Num86z0">
    <w:name w:val="WW8Num86z0"/>
    <w:rsid w:val="00006CF5"/>
    <w:rPr>
      <w:rFonts w:ascii="Wingdings" w:hAnsi="Wingdings"/>
    </w:rPr>
  </w:style>
  <w:style w:type="character" w:customStyle="1" w:styleId="WW8Num86z1">
    <w:name w:val="WW8Num86z1"/>
    <w:rsid w:val="00006CF5"/>
    <w:rPr>
      <w:rFonts w:ascii="Courier New" w:hAnsi="Courier New"/>
    </w:rPr>
  </w:style>
  <w:style w:type="character" w:customStyle="1" w:styleId="WW8Num86z3">
    <w:name w:val="WW8Num86z3"/>
    <w:rsid w:val="00006CF5"/>
    <w:rPr>
      <w:rFonts w:ascii="Symbol" w:hAnsi="Symbol"/>
    </w:rPr>
  </w:style>
  <w:style w:type="character" w:customStyle="1" w:styleId="WW8Num87z0">
    <w:name w:val="WW8Num87z0"/>
    <w:rsid w:val="00006CF5"/>
    <w:rPr>
      <w:rFonts w:ascii="Symbol" w:hAnsi="Symbol"/>
    </w:rPr>
  </w:style>
  <w:style w:type="character" w:customStyle="1" w:styleId="WW8Num89z0">
    <w:name w:val="WW8Num89z0"/>
    <w:rsid w:val="00006CF5"/>
    <w:rPr>
      <w:rFonts w:ascii="Symbol" w:hAnsi="Symbol"/>
    </w:rPr>
  </w:style>
  <w:style w:type="character" w:customStyle="1" w:styleId="WW8Num90z0">
    <w:name w:val="WW8Num90z0"/>
    <w:rsid w:val="00006CF5"/>
    <w:rPr>
      <w:rFonts w:ascii="Symbol" w:hAnsi="Symbol"/>
    </w:rPr>
  </w:style>
  <w:style w:type="character" w:customStyle="1" w:styleId="WW8Num92z0">
    <w:name w:val="WW8Num92z0"/>
    <w:rsid w:val="00006CF5"/>
    <w:rPr>
      <w:rFonts w:ascii="Symbol" w:hAnsi="Symbol"/>
    </w:rPr>
  </w:style>
  <w:style w:type="character" w:customStyle="1" w:styleId="WW8Num93z0">
    <w:name w:val="WW8Num93z0"/>
    <w:rsid w:val="00006CF5"/>
    <w:rPr>
      <w:rFonts w:ascii="Wingdings" w:hAnsi="Wingdings"/>
    </w:rPr>
  </w:style>
  <w:style w:type="character" w:customStyle="1" w:styleId="WW8Num93z1">
    <w:name w:val="WW8Num93z1"/>
    <w:rsid w:val="00006CF5"/>
    <w:rPr>
      <w:rFonts w:ascii="Courier New" w:hAnsi="Courier New"/>
    </w:rPr>
  </w:style>
  <w:style w:type="character" w:customStyle="1" w:styleId="WW8Num93z3">
    <w:name w:val="WW8Num93z3"/>
    <w:rsid w:val="00006CF5"/>
    <w:rPr>
      <w:rFonts w:ascii="Symbol" w:hAnsi="Symbol"/>
    </w:rPr>
  </w:style>
  <w:style w:type="character" w:customStyle="1" w:styleId="WW8Num94z0">
    <w:name w:val="WW8Num94z0"/>
    <w:rsid w:val="00006CF5"/>
    <w:rPr>
      <w:rFonts w:ascii="Symbol" w:hAnsi="Symbol"/>
    </w:rPr>
  </w:style>
  <w:style w:type="character" w:customStyle="1" w:styleId="WW8Num97z0">
    <w:name w:val="WW8Num97z0"/>
    <w:rsid w:val="00006CF5"/>
    <w:rPr>
      <w:rFonts w:ascii="Symbol" w:hAnsi="Symbol"/>
    </w:rPr>
  </w:style>
  <w:style w:type="character" w:customStyle="1" w:styleId="WW8Num99z0">
    <w:name w:val="WW8Num99z0"/>
    <w:rsid w:val="00006CF5"/>
    <w:rPr>
      <w:rFonts w:ascii="Symbol" w:hAnsi="Symbol"/>
    </w:rPr>
  </w:style>
  <w:style w:type="character" w:customStyle="1" w:styleId="WW8Num101z0">
    <w:name w:val="WW8Num101z0"/>
    <w:rsid w:val="00006CF5"/>
    <w:rPr>
      <w:rFonts w:ascii="Symbol" w:hAnsi="Symbol"/>
    </w:rPr>
  </w:style>
  <w:style w:type="character" w:customStyle="1" w:styleId="WW8Num104z0">
    <w:name w:val="WW8Num104z0"/>
    <w:rsid w:val="00006CF5"/>
    <w:rPr>
      <w:rFonts w:ascii="Symbol" w:hAnsi="Symbol"/>
    </w:rPr>
  </w:style>
  <w:style w:type="character" w:customStyle="1" w:styleId="WW8Num107z0">
    <w:name w:val="WW8Num107z0"/>
    <w:rsid w:val="00006CF5"/>
    <w:rPr>
      <w:rFonts w:ascii="Symbol" w:hAnsi="Symbol"/>
    </w:rPr>
  </w:style>
  <w:style w:type="character" w:customStyle="1" w:styleId="WW8Num109z0">
    <w:name w:val="WW8Num109z0"/>
    <w:rsid w:val="00006CF5"/>
    <w:rPr>
      <w:rFonts w:ascii="Symbol" w:hAnsi="Symbol"/>
    </w:rPr>
  </w:style>
  <w:style w:type="character" w:customStyle="1" w:styleId="WW8Num112z1">
    <w:name w:val="WW8Num112z1"/>
    <w:rsid w:val="00006CF5"/>
    <w:rPr>
      <w:color w:val="000000"/>
    </w:rPr>
  </w:style>
  <w:style w:type="character" w:customStyle="1" w:styleId="WW8Num114z0">
    <w:name w:val="WW8Num114z0"/>
    <w:rsid w:val="00006CF5"/>
    <w:rPr>
      <w:rFonts w:ascii="Symbol" w:hAnsi="Symbol"/>
    </w:rPr>
  </w:style>
  <w:style w:type="character" w:customStyle="1" w:styleId="WW8Num117z0">
    <w:name w:val="WW8Num117z0"/>
    <w:rsid w:val="00006CF5"/>
    <w:rPr>
      <w:rFonts w:ascii="Symbol" w:hAnsi="Symbol"/>
    </w:rPr>
  </w:style>
  <w:style w:type="character" w:customStyle="1" w:styleId="WW8Num118z0">
    <w:name w:val="WW8Num118z0"/>
    <w:rsid w:val="00006CF5"/>
    <w:rPr>
      <w:rFonts w:ascii="Wingdings" w:hAnsi="Wingdings"/>
    </w:rPr>
  </w:style>
  <w:style w:type="character" w:customStyle="1" w:styleId="WW8Num118z1">
    <w:name w:val="WW8Num118z1"/>
    <w:rsid w:val="00006CF5"/>
    <w:rPr>
      <w:rFonts w:ascii="Courier New" w:hAnsi="Courier New"/>
    </w:rPr>
  </w:style>
  <w:style w:type="character" w:customStyle="1" w:styleId="WW8Num118z3">
    <w:name w:val="WW8Num118z3"/>
    <w:rsid w:val="00006CF5"/>
    <w:rPr>
      <w:rFonts w:ascii="Symbol" w:hAnsi="Symbol"/>
    </w:rPr>
  </w:style>
  <w:style w:type="character" w:customStyle="1" w:styleId="WW8Num120z0">
    <w:name w:val="WW8Num120z0"/>
    <w:rsid w:val="00006CF5"/>
    <w:rPr>
      <w:rFonts w:ascii="Symbol" w:hAnsi="Symbol"/>
    </w:rPr>
  </w:style>
  <w:style w:type="character" w:customStyle="1" w:styleId="WW8Num121z0">
    <w:name w:val="WW8Num121z0"/>
    <w:rsid w:val="00006CF5"/>
    <w:rPr>
      <w:rFonts w:ascii="Symbol" w:hAnsi="Symbol"/>
    </w:rPr>
  </w:style>
  <w:style w:type="character" w:customStyle="1" w:styleId="WW8Num124z0">
    <w:name w:val="WW8Num124z0"/>
    <w:rsid w:val="00006CF5"/>
    <w:rPr>
      <w:rFonts w:ascii="Symbol" w:hAnsi="Symbol"/>
    </w:rPr>
  </w:style>
  <w:style w:type="character" w:customStyle="1" w:styleId="WW8Num125z0">
    <w:name w:val="WW8Num125z0"/>
    <w:rsid w:val="00006CF5"/>
    <w:rPr>
      <w:rFonts w:ascii="Wingdings" w:hAnsi="Wingdings"/>
    </w:rPr>
  </w:style>
  <w:style w:type="character" w:customStyle="1" w:styleId="WW8Num125z1">
    <w:name w:val="WW8Num125z1"/>
    <w:rsid w:val="00006CF5"/>
    <w:rPr>
      <w:rFonts w:ascii="Courier New" w:hAnsi="Courier New"/>
    </w:rPr>
  </w:style>
  <w:style w:type="character" w:customStyle="1" w:styleId="WW8Num125z3">
    <w:name w:val="WW8Num125z3"/>
    <w:rsid w:val="00006CF5"/>
    <w:rPr>
      <w:rFonts w:ascii="Symbol" w:hAnsi="Symbol"/>
    </w:rPr>
  </w:style>
  <w:style w:type="character" w:customStyle="1" w:styleId="WW8Num126z0">
    <w:name w:val="WW8Num126z0"/>
    <w:rsid w:val="00006CF5"/>
    <w:rPr>
      <w:rFonts w:ascii="Symbol" w:hAnsi="Symbol"/>
    </w:rPr>
  </w:style>
  <w:style w:type="character" w:customStyle="1" w:styleId="WW8Num127z0">
    <w:name w:val="WW8Num127z0"/>
    <w:rsid w:val="00006CF5"/>
    <w:rPr>
      <w:rFonts w:ascii="Symbol" w:hAnsi="Symbol"/>
    </w:rPr>
  </w:style>
  <w:style w:type="character" w:customStyle="1" w:styleId="WW8Num130z0">
    <w:name w:val="WW8Num130z0"/>
    <w:rsid w:val="00006CF5"/>
    <w:rPr>
      <w:rFonts w:ascii="Symbol" w:hAnsi="Symbol"/>
    </w:rPr>
  </w:style>
  <w:style w:type="character" w:customStyle="1" w:styleId="WW8Num131z0">
    <w:name w:val="WW8Num131z0"/>
    <w:rsid w:val="00006CF5"/>
    <w:rPr>
      <w:rFonts w:ascii="Symbol" w:hAnsi="Symbol"/>
    </w:rPr>
  </w:style>
  <w:style w:type="character" w:customStyle="1" w:styleId="WW8Num132z0">
    <w:name w:val="WW8Num132z0"/>
    <w:rsid w:val="00006CF5"/>
    <w:rPr>
      <w:rFonts w:ascii="Symbol" w:hAnsi="Symbol"/>
    </w:rPr>
  </w:style>
  <w:style w:type="character" w:customStyle="1" w:styleId="WW8Num134z0">
    <w:name w:val="WW8Num134z0"/>
    <w:rsid w:val="00006CF5"/>
    <w:rPr>
      <w:rFonts w:ascii="Wingdings" w:hAnsi="Wingdings"/>
    </w:rPr>
  </w:style>
  <w:style w:type="character" w:customStyle="1" w:styleId="WW8Num136z0">
    <w:name w:val="WW8Num136z0"/>
    <w:rsid w:val="00006CF5"/>
    <w:rPr>
      <w:rFonts w:ascii="Symbol" w:hAnsi="Symbol"/>
    </w:rPr>
  </w:style>
  <w:style w:type="character" w:customStyle="1" w:styleId="WW8Num139z0">
    <w:name w:val="WW8Num139z0"/>
    <w:rsid w:val="00006CF5"/>
    <w:rPr>
      <w:rFonts w:ascii="Symbol" w:hAnsi="Symbol"/>
    </w:rPr>
  </w:style>
  <w:style w:type="character" w:customStyle="1" w:styleId="WW8Num143z0">
    <w:name w:val="WW8Num143z0"/>
    <w:rsid w:val="00006CF5"/>
    <w:rPr>
      <w:rFonts w:ascii="Symbol" w:hAnsi="Symbol"/>
    </w:rPr>
  </w:style>
  <w:style w:type="character" w:customStyle="1" w:styleId="WW8Num144z0">
    <w:name w:val="WW8Num144z0"/>
    <w:rsid w:val="00006CF5"/>
    <w:rPr>
      <w:rFonts w:ascii="Symbol" w:hAnsi="Symbol"/>
    </w:rPr>
  </w:style>
  <w:style w:type="character" w:customStyle="1" w:styleId="WW8Num145z0">
    <w:name w:val="WW8Num145z0"/>
    <w:rsid w:val="00006CF5"/>
    <w:rPr>
      <w:rFonts w:ascii="Symbol" w:hAnsi="Symbol"/>
    </w:rPr>
  </w:style>
  <w:style w:type="character" w:customStyle="1" w:styleId="WW8Num146z0">
    <w:name w:val="WW8Num146z0"/>
    <w:rsid w:val="00006CF5"/>
    <w:rPr>
      <w:rFonts w:ascii="Symbol" w:hAnsi="Symbol"/>
    </w:rPr>
  </w:style>
  <w:style w:type="character" w:customStyle="1" w:styleId="WW8Num147z0">
    <w:name w:val="WW8Num147z0"/>
    <w:rsid w:val="00006CF5"/>
    <w:rPr>
      <w:rFonts w:ascii="Wingdings" w:hAnsi="Wingdings"/>
    </w:rPr>
  </w:style>
  <w:style w:type="character" w:customStyle="1" w:styleId="WW8Num147z1">
    <w:name w:val="WW8Num147z1"/>
    <w:rsid w:val="00006CF5"/>
    <w:rPr>
      <w:rFonts w:ascii="Courier New" w:hAnsi="Courier New"/>
    </w:rPr>
  </w:style>
  <w:style w:type="character" w:customStyle="1" w:styleId="WW8Num147z3">
    <w:name w:val="WW8Num147z3"/>
    <w:rsid w:val="00006CF5"/>
    <w:rPr>
      <w:rFonts w:ascii="Symbol" w:hAnsi="Symbol"/>
    </w:rPr>
  </w:style>
  <w:style w:type="character" w:customStyle="1" w:styleId="WW8Num150z0">
    <w:name w:val="WW8Num150z0"/>
    <w:rsid w:val="00006CF5"/>
    <w:rPr>
      <w:rFonts w:ascii="Symbol" w:hAnsi="Symbol"/>
    </w:rPr>
  </w:style>
  <w:style w:type="character" w:customStyle="1" w:styleId="WW8Num157z0">
    <w:name w:val="WW8Num157z0"/>
    <w:rsid w:val="00006CF5"/>
    <w:rPr>
      <w:rFonts w:ascii="Symbol" w:hAnsi="Symbol"/>
    </w:rPr>
  </w:style>
  <w:style w:type="character" w:customStyle="1" w:styleId="WW8Num159z0">
    <w:name w:val="WW8Num159z0"/>
    <w:rsid w:val="00006CF5"/>
    <w:rPr>
      <w:rFonts w:ascii="Symbol" w:hAnsi="Symbol"/>
    </w:rPr>
  </w:style>
  <w:style w:type="character" w:customStyle="1" w:styleId="WW8Num160z0">
    <w:name w:val="WW8Num160z0"/>
    <w:rsid w:val="00006CF5"/>
    <w:rPr>
      <w:rFonts w:ascii="Symbol" w:hAnsi="Symbol"/>
    </w:rPr>
  </w:style>
  <w:style w:type="character" w:customStyle="1" w:styleId="WW8Num162z0">
    <w:name w:val="WW8Num162z0"/>
    <w:rsid w:val="00006CF5"/>
    <w:rPr>
      <w:rFonts w:ascii="Symbol" w:hAnsi="Symbol"/>
    </w:rPr>
  </w:style>
  <w:style w:type="character" w:customStyle="1" w:styleId="WW8Num163z0">
    <w:name w:val="WW8Num163z0"/>
    <w:rsid w:val="00006CF5"/>
    <w:rPr>
      <w:rFonts w:ascii="Symbol" w:hAnsi="Symbol"/>
    </w:rPr>
  </w:style>
  <w:style w:type="character" w:customStyle="1" w:styleId="WW8Num164z0">
    <w:name w:val="WW8Num164z0"/>
    <w:rsid w:val="00006CF5"/>
    <w:rPr>
      <w:rFonts w:ascii="Wingdings" w:hAnsi="Wingdings"/>
    </w:rPr>
  </w:style>
  <w:style w:type="character" w:customStyle="1" w:styleId="WW8Num164z1">
    <w:name w:val="WW8Num164z1"/>
    <w:rsid w:val="00006CF5"/>
    <w:rPr>
      <w:rFonts w:ascii="Courier New" w:hAnsi="Courier New"/>
    </w:rPr>
  </w:style>
  <w:style w:type="character" w:customStyle="1" w:styleId="WW8Num164z3">
    <w:name w:val="WW8Num164z3"/>
    <w:rsid w:val="00006CF5"/>
    <w:rPr>
      <w:rFonts w:ascii="Symbol" w:hAnsi="Symbol"/>
    </w:rPr>
  </w:style>
  <w:style w:type="character" w:customStyle="1" w:styleId="WW8Num168z0">
    <w:name w:val="WW8Num168z0"/>
    <w:rsid w:val="00006CF5"/>
    <w:rPr>
      <w:rFonts w:ascii="Symbol" w:hAnsi="Symbol"/>
    </w:rPr>
  </w:style>
  <w:style w:type="character" w:customStyle="1" w:styleId="WW8Num169z0">
    <w:name w:val="WW8Num169z0"/>
    <w:rsid w:val="00006CF5"/>
    <w:rPr>
      <w:rFonts w:ascii="Symbol" w:hAnsi="Symbol"/>
    </w:rPr>
  </w:style>
  <w:style w:type="character" w:customStyle="1" w:styleId="WW8Num170z0">
    <w:name w:val="WW8Num170z0"/>
    <w:rsid w:val="00006CF5"/>
    <w:rPr>
      <w:rFonts w:ascii="Symbol" w:hAnsi="Symbol"/>
    </w:rPr>
  </w:style>
  <w:style w:type="character" w:customStyle="1" w:styleId="WW8Num174z0">
    <w:name w:val="WW8Num174z0"/>
    <w:rsid w:val="00006CF5"/>
    <w:rPr>
      <w:rFonts w:ascii="Symbol" w:hAnsi="Symbol"/>
    </w:rPr>
  </w:style>
  <w:style w:type="character" w:customStyle="1" w:styleId="WW8Num177z0">
    <w:name w:val="WW8Num177z0"/>
    <w:rsid w:val="00006CF5"/>
    <w:rPr>
      <w:rFonts w:ascii="Symbol" w:hAnsi="Symbol"/>
    </w:rPr>
  </w:style>
  <w:style w:type="character" w:customStyle="1" w:styleId="WW8Num178z0">
    <w:name w:val="WW8Num178z0"/>
    <w:rsid w:val="00006CF5"/>
    <w:rPr>
      <w:rFonts w:ascii="Symbol" w:hAnsi="Symbol"/>
    </w:rPr>
  </w:style>
  <w:style w:type="character" w:customStyle="1" w:styleId="WW8Num182z0">
    <w:name w:val="WW8Num182z0"/>
    <w:rsid w:val="00006CF5"/>
    <w:rPr>
      <w:rFonts w:ascii="Symbol" w:hAnsi="Symbol"/>
    </w:rPr>
  </w:style>
  <w:style w:type="character" w:customStyle="1" w:styleId="WW8Num37z0">
    <w:name w:val="WW8Num37z0"/>
    <w:rsid w:val="00006CF5"/>
    <w:rPr>
      <w:rFonts w:ascii="Wingdings" w:hAnsi="Wingdings"/>
    </w:rPr>
  </w:style>
  <w:style w:type="character" w:customStyle="1" w:styleId="WW8Num38z0">
    <w:name w:val="WW8Num38z0"/>
    <w:rsid w:val="00006CF5"/>
    <w:rPr>
      <w:rFonts w:ascii="Wingdings" w:hAnsi="Wingdings"/>
    </w:rPr>
  </w:style>
  <w:style w:type="character" w:customStyle="1" w:styleId="WW8Num40z0">
    <w:name w:val="WW8Num40z0"/>
    <w:rsid w:val="00006CF5"/>
    <w:rPr>
      <w:rFonts w:ascii="Wingdings" w:hAnsi="Wingdings"/>
    </w:rPr>
  </w:style>
  <w:style w:type="character" w:customStyle="1" w:styleId="WW8Num41z0">
    <w:name w:val="WW8Num41z0"/>
    <w:rsid w:val="00006CF5"/>
    <w:rPr>
      <w:rFonts w:ascii="Wingdings" w:hAnsi="Wingdings"/>
    </w:rPr>
  </w:style>
  <w:style w:type="character" w:customStyle="1" w:styleId="WW8Num43z0">
    <w:name w:val="WW8Num43z0"/>
    <w:rsid w:val="00006CF5"/>
    <w:rPr>
      <w:rFonts w:ascii="Wingdings" w:hAnsi="Wingdings"/>
    </w:rPr>
  </w:style>
  <w:style w:type="character" w:customStyle="1" w:styleId="WW8Num20z1">
    <w:name w:val="WW8Num20z1"/>
    <w:rsid w:val="00006CF5"/>
    <w:rPr>
      <w:rFonts w:ascii="Courier New" w:hAnsi="Courier New"/>
    </w:rPr>
  </w:style>
  <w:style w:type="character" w:customStyle="1" w:styleId="WW8Num20z3">
    <w:name w:val="WW8Num20z3"/>
    <w:rsid w:val="00006CF5"/>
    <w:rPr>
      <w:rFonts w:ascii="Symbol" w:hAnsi="Symbol"/>
    </w:rPr>
  </w:style>
  <w:style w:type="character" w:customStyle="1" w:styleId="WW8Num26z3">
    <w:name w:val="WW8Num26z3"/>
    <w:rsid w:val="00006CF5"/>
    <w:rPr>
      <w:rFonts w:ascii="Symbol" w:hAnsi="Symbol"/>
    </w:rPr>
  </w:style>
  <w:style w:type="character" w:customStyle="1" w:styleId="WW8Num33z0">
    <w:name w:val="WW8Num33z0"/>
    <w:rsid w:val="00006CF5"/>
    <w:rPr>
      <w:rFonts w:ascii="Wingdings" w:hAnsi="Wingdings"/>
    </w:rPr>
  </w:style>
  <w:style w:type="character" w:customStyle="1" w:styleId="WW8Num33z3">
    <w:name w:val="WW8Num33z3"/>
    <w:rsid w:val="00006CF5"/>
    <w:rPr>
      <w:rFonts w:ascii="Symbol" w:hAnsi="Symbol"/>
    </w:rPr>
  </w:style>
  <w:style w:type="character" w:customStyle="1" w:styleId="WW8Num33z4">
    <w:name w:val="WW8Num33z4"/>
    <w:rsid w:val="00006CF5"/>
    <w:rPr>
      <w:rFonts w:ascii="Courier New" w:hAnsi="Courier New"/>
    </w:rPr>
  </w:style>
  <w:style w:type="character" w:customStyle="1" w:styleId="WW8Num34z0">
    <w:name w:val="WW8Num34z0"/>
    <w:rsid w:val="00006CF5"/>
    <w:rPr>
      <w:rFonts w:ascii="Wingdings" w:hAnsi="Wingdings"/>
    </w:rPr>
  </w:style>
  <w:style w:type="character" w:customStyle="1" w:styleId="WW8Num34z1">
    <w:name w:val="WW8Num34z1"/>
    <w:rsid w:val="00006CF5"/>
    <w:rPr>
      <w:rFonts w:ascii="Courier New" w:hAnsi="Courier New"/>
    </w:rPr>
  </w:style>
  <w:style w:type="character" w:customStyle="1" w:styleId="WW8Num34z3">
    <w:name w:val="WW8Num34z3"/>
    <w:rsid w:val="00006CF5"/>
    <w:rPr>
      <w:rFonts w:ascii="Symbol" w:hAnsi="Symbol"/>
    </w:rPr>
  </w:style>
  <w:style w:type="character" w:customStyle="1" w:styleId="WW8Num35z0">
    <w:name w:val="WW8Num35z0"/>
    <w:rsid w:val="00006CF5"/>
    <w:rPr>
      <w:rFonts w:ascii="Wingdings" w:hAnsi="Wingdings"/>
    </w:rPr>
  </w:style>
  <w:style w:type="character" w:customStyle="1" w:styleId="WW8Num35z1">
    <w:name w:val="WW8Num35z1"/>
    <w:rsid w:val="00006CF5"/>
    <w:rPr>
      <w:rFonts w:ascii="Courier New" w:hAnsi="Courier New"/>
    </w:rPr>
  </w:style>
  <w:style w:type="character" w:customStyle="1" w:styleId="WW8Num35z3">
    <w:name w:val="WW8Num35z3"/>
    <w:rsid w:val="00006CF5"/>
    <w:rPr>
      <w:rFonts w:ascii="Symbol" w:hAnsi="Symbol"/>
    </w:rPr>
  </w:style>
  <w:style w:type="character" w:customStyle="1" w:styleId="WW8Num36z1">
    <w:name w:val="WW8Num36z1"/>
    <w:rsid w:val="00006CF5"/>
    <w:rPr>
      <w:rFonts w:ascii="Courier New" w:hAnsi="Courier New"/>
    </w:rPr>
  </w:style>
  <w:style w:type="character" w:customStyle="1" w:styleId="WW8Num36z3">
    <w:name w:val="WW8Num36z3"/>
    <w:rsid w:val="00006CF5"/>
    <w:rPr>
      <w:rFonts w:ascii="Symbol" w:hAnsi="Symbol"/>
    </w:rPr>
  </w:style>
  <w:style w:type="character" w:customStyle="1" w:styleId="WW8Num37z1">
    <w:name w:val="WW8Num37z1"/>
    <w:rsid w:val="00006CF5"/>
    <w:rPr>
      <w:rFonts w:ascii="Courier New" w:hAnsi="Courier New"/>
    </w:rPr>
  </w:style>
  <w:style w:type="character" w:customStyle="1" w:styleId="WW8Num37z3">
    <w:name w:val="WW8Num37z3"/>
    <w:rsid w:val="00006CF5"/>
    <w:rPr>
      <w:rFonts w:ascii="Symbol" w:hAnsi="Symbol"/>
    </w:rPr>
  </w:style>
  <w:style w:type="character" w:customStyle="1" w:styleId="WW8Num39z1">
    <w:name w:val="WW8Num39z1"/>
    <w:rsid w:val="00006CF5"/>
    <w:rPr>
      <w:rFonts w:ascii="Times New Roman" w:hAnsi="Times New Roman"/>
    </w:rPr>
  </w:style>
  <w:style w:type="character" w:customStyle="1" w:styleId="WW8Num39z3">
    <w:name w:val="WW8Num39z3"/>
    <w:rsid w:val="00006CF5"/>
    <w:rPr>
      <w:rFonts w:ascii="Symbol" w:hAnsi="Symbol"/>
    </w:rPr>
  </w:style>
  <w:style w:type="character" w:customStyle="1" w:styleId="WW8Num39z4">
    <w:name w:val="WW8Num39z4"/>
    <w:rsid w:val="00006CF5"/>
    <w:rPr>
      <w:rFonts w:ascii="Courier New" w:hAnsi="Courier New"/>
    </w:rPr>
  </w:style>
  <w:style w:type="character" w:customStyle="1" w:styleId="WW8Num42z1">
    <w:name w:val="WW8Num42z1"/>
    <w:rsid w:val="00006CF5"/>
    <w:rPr>
      <w:rFonts w:ascii="Courier New" w:hAnsi="Courier New"/>
    </w:rPr>
  </w:style>
  <w:style w:type="character" w:customStyle="1" w:styleId="WW8Num42z3">
    <w:name w:val="WW8Num42z3"/>
    <w:rsid w:val="00006CF5"/>
    <w:rPr>
      <w:rFonts w:ascii="Symbol" w:hAnsi="Symbol"/>
    </w:rPr>
  </w:style>
  <w:style w:type="character" w:customStyle="1" w:styleId="WW8Num45z0">
    <w:name w:val="WW8Num45z0"/>
    <w:rsid w:val="00006CF5"/>
    <w:rPr>
      <w:rFonts w:ascii="Wingdings" w:hAnsi="Wingdings"/>
    </w:rPr>
  </w:style>
  <w:style w:type="character" w:customStyle="1" w:styleId="WW8Num45z1">
    <w:name w:val="WW8Num45z1"/>
    <w:rsid w:val="00006CF5"/>
    <w:rPr>
      <w:rFonts w:ascii="Courier New" w:hAnsi="Courier New"/>
    </w:rPr>
  </w:style>
  <w:style w:type="character" w:customStyle="1" w:styleId="WW8Num45z3">
    <w:name w:val="WW8Num45z3"/>
    <w:rsid w:val="00006CF5"/>
    <w:rPr>
      <w:rFonts w:ascii="Symbol" w:hAnsi="Symbol"/>
    </w:rPr>
  </w:style>
  <w:style w:type="character" w:customStyle="1" w:styleId="WW8Num46z0">
    <w:name w:val="WW8Num46z0"/>
    <w:rsid w:val="00006CF5"/>
    <w:rPr>
      <w:rFonts w:ascii="Wingdings" w:hAnsi="Wingdings"/>
    </w:rPr>
  </w:style>
  <w:style w:type="character" w:customStyle="1" w:styleId="WW8Num46z1">
    <w:name w:val="WW8Num46z1"/>
    <w:rsid w:val="00006CF5"/>
    <w:rPr>
      <w:rFonts w:ascii="Courier New" w:hAnsi="Courier New"/>
    </w:rPr>
  </w:style>
  <w:style w:type="character" w:customStyle="1" w:styleId="WW8Num46z3">
    <w:name w:val="WW8Num46z3"/>
    <w:rsid w:val="00006CF5"/>
    <w:rPr>
      <w:rFonts w:ascii="Symbol" w:hAnsi="Symbol"/>
    </w:rPr>
  </w:style>
  <w:style w:type="character" w:customStyle="1" w:styleId="WW8Num48z0">
    <w:name w:val="WW8Num48z0"/>
    <w:rsid w:val="00006CF5"/>
    <w:rPr>
      <w:rFonts w:ascii="Wingdings" w:hAnsi="Wingdings"/>
    </w:rPr>
  </w:style>
  <w:style w:type="character" w:customStyle="1" w:styleId="WW8Num48z1">
    <w:name w:val="WW8Num48z1"/>
    <w:rsid w:val="00006CF5"/>
    <w:rPr>
      <w:rFonts w:ascii="Courier New" w:hAnsi="Courier New"/>
    </w:rPr>
  </w:style>
  <w:style w:type="character" w:customStyle="1" w:styleId="WW8Num48z3">
    <w:name w:val="WW8Num48z3"/>
    <w:rsid w:val="00006CF5"/>
    <w:rPr>
      <w:rFonts w:ascii="Symbol" w:hAnsi="Symbol"/>
    </w:rPr>
  </w:style>
  <w:style w:type="character" w:customStyle="1" w:styleId="WW8Num49z0">
    <w:name w:val="WW8Num49z0"/>
    <w:rsid w:val="00006CF5"/>
    <w:rPr>
      <w:rFonts w:ascii="Wingdings" w:hAnsi="Wingdings"/>
    </w:rPr>
  </w:style>
  <w:style w:type="character" w:customStyle="1" w:styleId="WW8Num49z1">
    <w:name w:val="WW8Num49z1"/>
    <w:rsid w:val="00006CF5"/>
    <w:rPr>
      <w:rFonts w:ascii="Courier New" w:hAnsi="Courier New"/>
    </w:rPr>
  </w:style>
  <w:style w:type="character" w:customStyle="1" w:styleId="WW8Num49z3">
    <w:name w:val="WW8Num49z3"/>
    <w:rsid w:val="00006CF5"/>
    <w:rPr>
      <w:rFonts w:ascii="Symbol" w:hAnsi="Symbol"/>
    </w:rPr>
  </w:style>
  <w:style w:type="character" w:customStyle="1" w:styleId="WW8Num50z1">
    <w:name w:val="WW8Num50z1"/>
    <w:rsid w:val="00006CF5"/>
    <w:rPr>
      <w:rFonts w:ascii="Courier New" w:hAnsi="Courier New"/>
    </w:rPr>
  </w:style>
  <w:style w:type="character" w:customStyle="1" w:styleId="WW8Num50z3">
    <w:name w:val="WW8Num50z3"/>
    <w:rsid w:val="00006CF5"/>
    <w:rPr>
      <w:rFonts w:ascii="Symbol" w:hAnsi="Symbol"/>
    </w:rPr>
  </w:style>
  <w:style w:type="character" w:customStyle="1" w:styleId="WW8Num51z1">
    <w:name w:val="WW8Num51z1"/>
    <w:rsid w:val="00006CF5"/>
    <w:rPr>
      <w:rFonts w:ascii="Courier New" w:hAnsi="Courier New"/>
    </w:rPr>
  </w:style>
  <w:style w:type="character" w:customStyle="1" w:styleId="WW8Num51z3">
    <w:name w:val="WW8Num51z3"/>
    <w:rsid w:val="00006CF5"/>
    <w:rPr>
      <w:rFonts w:ascii="Symbol" w:hAnsi="Symbol"/>
    </w:rPr>
  </w:style>
  <w:style w:type="character" w:customStyle="1" w:styleId="WW-">
    <w:name w:val="WW-Основной шрифт абзаца"/>
    <w:rsid w:val="00006CF5"/>
  </w:style>
  <w:style w:type="character" w:customStyle="1" w:styleId="FontStyle1600">
    <w:name w:val="Font Style160"/>
    <w:rsid w:val="00006CF5"/>
    <w:rPr>
      <w:rFonts w:ascii="Bookman Old Style" w:hAnsi="Bookman Old Style"/>
      <w:sz w:val="18"/>
    </w:rPr>
  </w:style>
  <w:style w:type="character" w:customStyle="1" w:styleId="FontStyle116">
    <w:name w:val="Font Style116"/>
    <w:rsid w:val="00006CF5"/>
    <w:rPr>
      <w:rFonts w:ascii="Bookman Old Style" w:hAnsi="Bookman Old Style"/>
      <w:sz w:val="18"/>
    </w:rPr>
  </w:style>
  <w:style w:type="character" w:customStyle="1" w:styleId="FontStyle131">
    <w:name w:val="Font Style131"/>
    <w:rsid w:val="00006CF5"/>
    <w:rPr>
      <w:rFonts w:ascii="Arial" w:hAnsi="Arial"/>
      <w:b/>
      <w:sz w:val="16"/>
    </w:rPr>
  </w:style>
  <w:style w:type="character" w:customStyle="1" w:styleId="FontStyle221">
    <w:name w:val="Font Style221"/>
    <w:rsid w:val="00006CF5"/>
    <w:rPr>
      <w:rFonts w:ascii="Times New Roman" w:hAnsi="Times New Roman"/>
      <w:sz w:val="20"/>
    </w:rPr>
  </w:style>
  <w:style w:type="paragraph" w:customStyle="1" w:styleId="3ffc">
    <w:name w:val="Заголовок оглавления3"/>
    <w:basedOn w:val="11"/>
    <w:next w:val="a3"/>
    <w:rsid w:val="00006CF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006CF5"/>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006CF5"/>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006CF5"/>
    <w:pPr>
      <w:spacing w:before="100" w:beforeAutospacing="1" w:after="100" w:afterAutospacing="1"/>
    </w:pPr>
  </w:style>
  <w:style w:type="character" w:customStyle="1" w:styleId="31f">
    <w:name w:val="Основной текст + Полужирный31"/>
    <w:rsid w:val="00006CF5"/>
    <w:rPr>
      <w:rFonts w:ascii="Microsoft Sans Serif" w:hAnsi="Microsoft Sans Serif"/>
      <w:b/>
      <w:spacing w:val="10"/>
      <w:sz w:val="26"/>
    </w:rPr>
  </w:style>
  <w:style w:type="character" w:customStyle="1" w:styleId="303">
    <w:name w:val="Основной текст + Полужирный30"/>
    <w:rsid w:val="00006CF5"/>
    <w:rPr>
      <w:rFonts w:ascii="Microsoft Sans Serif" w:hAnsi="Microsoft Sans Serif"/>
      <w:b/>
      <w:spacing w:val="10"/>
      <w:sz w:val="26"/>
    </w:rPr>
  </w:style>
  <w:style w:type="character" w:customStyle="1" w:styleId="294">
    <w:name w:val="Основной текст + Полужирный29"/>
    <w:rsid w:val="00006CF5"/>
    <w:rPr>
      <w:rFonts w:ascii="Microsoft Sans Serif" w:hAnsi="Microsoft Sans Serif"/>
      <w:b/>
      <w:spacing w:val="10"/>
      <w:sz w:val="26"/>
    </w:rPr>
  </w:style>
  <w:style w:type="character" w:customStyle="1" w:styleId="282">
    <w:name w:val="Основной текст + Полужирный28"/>
    <w:rsid w:val="00006CF5"/>
    <w:rPr>
      <w:rFonts w:ascii="Microsoft Sans Serif" w:hAnsi="Microsoft Sans Serif"/>
      <w:b/>
      <w:spacing w:val="10"/>
      <w:sz w:val="26"/>
    </w:rPr>
  </w:style>
  <w:style w:type="character" w:customStyle="1" w:styleId="274">
    <w:name w:val="Основной текст + Полужирный27"/>
    <w:rsid w:val="00006CF5"/>
    <w:rPr>
      <w:rFonts w:ascii="Microsoft Sans Serif" w:hAnsi="Microsoft Sans Serif"/>
      <w:b/>
      <w:spacing w:val="10"/>
      <w:sz w:val="26"/>
    </w:rPr>
  </w:style>
  <w:style w:type="character" w:customStyle="1" w:styleId="12pt21">
    <w:name w:val="Основной текст + 12 pt21"/>
    <w:aliases w:val="Курсив31,Интервал 1 pt37"/>
    <w:rsid w:val="00006CF5"/>
    <w:rPr>
      <w:rFonts w:ascii="Microsoft Sans Serif" w:hAnsi="Microsoft Sans Serif"/>
      <w:i/>
      <w:spacing w:val="30"/>
      <w:sz w:val="24"/>
    </w:rPr>
  </w:style>
  <w:style w:type="character" w:customStyle="1" w:styleId="12pt20">
    <w:name w:val="Основной текст + 12 pt20"/>
    <w:aliases w:val="Курсив30,Интервал 1 pt36"/>
    <w:rsid w:val="00006CF5"/>
    <w:rPr>
      <w:rFonts w:ascii="Microsoft Sans Serif" w:hAnsi="Microsoft Sans Serif"/>
      <w:i/>
      <w:spacing w:val="30"/>
      <w:sz w:val="24"/>
    </w:rPr>
  </w:style>
  <w:style w:type="character" w:customStyle="1" w:styleId="12pt19">
    <w:name w:val="Основной текст + 12 pt19"/>
    <w:aliases w:val="Курсив29,Интервал 1 pt35"/>
    <w:rsid w:val="00006CF5"/>
    <w:rPr>
      <w:rFonts w:ascii="Microsoft Sans Serif" w:hAnsi="Microsoft Sans Serif"/>
      <w:i/>
      <w:spacing w:val="30"/>
      <w:sz w:val="24"/>
    </w:rPr>
  </w:style>
  <w:style w:type="character" w:customStyle="1" w:styleId="6f4">
    <w:name w:val="Заголовок №6_"/>
    <w:link w:val="6f5"/>
    <w:locked/>
    <w:rsid w:val="00006CF5"/>
    <w:rPr>
      <w:rFonts w:ascii="Microsoft Sans Serif" w:hAnsi="Microsoft Sans Serif"/>
      <w:b/>
      <w:spacing w:val="10"/>
      <w:sz w:val="26"/>
      <w:shd w:val="clear" w:color="auto" w:fill="FFFFFF"/>
    </w:rPr>
  </w:style>
  <w:style w:type="paragraph" w:customStyle="1" w:styleId="6f5">
    <w:name w:val="Заголовок №6"/>
    <w:basedOn w:val="a3"/>
    <w:link w:val="6f4"/>
    <w:rsid w:val="00006CF5"/>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006CF5"/>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006CF5"/>
    <w:rPr>
      <w:rFonts w:ascii="Microsoft Sans Serif" w:hAnsi="Microsoft Sans Serif"/>
      <w:i/>
      <w:spacing w:val="30"/>
      <w:sz w:val="24"/>
    </w:rPr>
  </w:style>
  <w:style w:type="character" w:customStyle="1" w:styleId="12pt17">
    <w:name w:val="Основной текст + 12 pt17"/>
    <w:aliases w:val="Курсив27,Интервал 1 pt33"/>
    <w:rsid w:val="00006CF5"/>
    <w:rPr>
      <w:rFonts w:ascii="Microsoft Sans Serif" w:hAnsi="Microsoft Sans Serif"/>
      <w:i/>
      <w:spacing w:val="30"/>
      <w:sz w:val="24"/>
    </w:rPr>
  </w:style>
  <w:style w:type="character" w:customStyle="1" w:styleId="266">
    <w:name w:val="Основной текст + Полужирный26"/>
    <w:rsid w:val="00006CF5"/>
    <w:rPr>
      <w:rFonts w:ascii="Microsoft Sans Serif" w:hAnsi="Microsoft Sans Serif"/>
      <w:b/>
      <w:spacing w:val="10"/>
      <w:sz w:val="26"/>
    </w:rPr>
  </w:style>
  <w:style w:type="character" w:customStyle="1" w:styleId="25c">
    <w:name w:val="Основной текст + Полужирный25"/>
    <w:rsid w:val="00006CF5"/>
    <w:rPr>
      <w:rFonts w:ascii="Microsoft Sans Serif" w:hAnsi="Microsoft Sans Serif"/>
      <w:b/>
      <w:spacing w:val="10"/>
      <w:sz w:val="26"/>
    </w:rPr>
  </w:style>
  <w:style w:type="character" w:customStyle="1" w:styleId="247">
    <w:name w:val="Основной текст + Полужирный24"/>
    <w:rsid w:val="00006CF5"/>
    <w:rPr>
      <w:rFonts w:ascii="Microsoft Sans Serif" w:hAnsi="Microsoft Sans Serif"/>
      <w:b/>
      <w:spacing w:val="10"/>
      <w:sz w:val="26"/>
    </w:rPr>
  </w:style>
  <w:style w:type="character" w:customStyle="1" w:styleId="12pt16">
    <w:name w:val="Основной текст + 12 pt16"/>
    <w:aliases w:val="Курсив26,Интервал 1 pt32"/>
    <w:rsid w:val="00006CF5"/>
    <w:rPr>
      <w:rFonts w:ascii="Microsoft Sans Serif" w:hAnsi="Microsoft Sans Serif"/>
      <w:i/>
      <w:spacing w:val="30"/>
      <w:sz w:val="24"/>
    </w:rPr>
  </w:style>
  <w:style w:type="character" w:customStyle="1" w:styleId="23c">
    <w:name w:val="Основной текст + Полужирный23"/>
    <w:rsid w:val="00006CF5"/>
    <w:rPr>
      <w:rFonts w:ascii="Microsoft Sans Serif" w:hAnsi="Microsoft Sans Serif"/>
      <w:b/>
      <w:spacing w:val="10"/>
      <w:sz w:val="26"/>
    </w:rPr>
  </w:style>
  <w:style w:type="character" w:customStyle="1" w:styleId="22f0">
    <w:name w:val="Основной текст + Полужирный22"/>
    <w:rsid w:val="00006CF5"/>
    <w:rPr>
      <w:rFonts w:ascii="Microsoft Sans Serif" w:hAnsi="Microsoft Sans Serif"/>
      <w:b/>
      <w:spacing w:val="10"/>
      <w:sz w:val="26"/>
    </w:rPr>
  </w:style>
  <w:style w:type="character" w:customStyle="1" w:styleId="21ff0">
    <w:name w:val="Основной текст + Полужирный21"/>
    <w:rsid w:val="00006CF5"/>
    <w:rPr>
      <w:rFonts w:ascii="Microsoft Sans Serif" w:hAnsi="Microsoft Sans Serif"/>
      <w:b/>
      <w:spacing w:val="10"/>
      <w:sz w:val="26"/>
    </w:rPr>
  </w:style>
  <w:style w:type="character" w:customStyle="1" w:styleId="20a">
    <w:name w:val="Основной текст + Полужирный20"/>
    <w:rsid w:val="00006CF5"/>
    <w:rPr>
      <w:rFonts w:ascii="Microsoft Sans Serif" w:hAnsi="Microsoft Sans Serif"/>
      <w:b/>
      <w:spacing w:val="10"/>
      <w:sz w:val="26"/>
    </w:rPr>
  </w:style>
  <w:style w:type="character" w:customStyle="1" w:styleId="4pt">
    <w:name w:val="Основной текст + Интервал 4 pt"/>
    <w:rsid w:val="00006CF5"/>
    <w:rPr>
      <w:rFonts w:ascii="Microsoft Sans Serif" w:hAnsi="Microsoft Sans Serif"/>
      <w:spacing w:val="80"/>
      <w:sz w:val="26"/>
    </w:rPr>
  </w:style>
  <w:style w:type="character" w:customStyle="1" w:styleId="19a">
    <w:name w:val="Основной текст + Полужирный19"/>
    <w:rsid w:val="00006CF5"/>
    <w:rPr>
      <w:rFonts w:ascii="Microsoft Sans Serif" w:hAnsi="Microsoft Sans Serif"/>
      <w:b/>
      <w:spacing w:val="10"/>
      <w:sz w:val="26"/>
    </w:rPr>
  </w:style>
  <w:style w:type="character" w:customStyle="1" w:styleId="189">
    <w:name w:val="Основной текст + Полужирный18"/>
    <w:rsid w:val="00006CF5"/>
    <w:rPr>
      <w:rFonts w:ascii="Microsoft Sans Serif" w:hAnsi="Microsoft Sans Serif"/>
      <w:b/>
      <w:spacing w:val="10"/>
      <w:sz w:val="26"/>
    </w:rPr>
  </w:style>
  <w:style w:type="character" w:customStyle="1" w:styleId="17a">
    <w:name w:val="Основной текст + Полужирный17"/>
    <w:rsid w:val="00006CF5"/>
    <w:rPr>
      <w:rFonts w:ascii="Microsoft Sans Serif" w:hAnsi="Microsoft Sans Serif"/>
      <w:b/>
      <w:spacing w:val="10"/>
      <w:sz w:val="26"/>
    </w:rPr>
  </w:style>
  <w:style w:type="character" w:customStyle="1" w:styleId="12pt14">
    <w:name w:val="Основной текст + 12 pt14"/>
    <w:aliases w:val="Курсив24,Интервал 1 pt30"/>
    <w:rsid w:val="00006CF5"/>
    <w:rPr>
      <w:rFonts w:ascii="Microsoft Sans Serif" w:hAnsi="Microsoft Sans Serif"/>
      <w:i/>
      <w:spacing w:val="30"/>
      <w:sz w:val="24"/>
    </w:rPr>
  </w:style>
  <w:style w:type="character" w:customStyle="1" w:styleId="16a">
    <w:name w:val="Основной текст + Полужирный16"/>
    <w:rsid w:val="00006CF5"/>
    <w:rPr>
      <w:rFonts w:ascii="Microsoft Sans Serif" w:hAnsi="Microsoft Sans Serif"/>
      <w:b/>
      <w:spacing w:val="10"/>
      <w:sz w:val="26"/>
    </w:rPr>
  </w:style>
  <w:style w:type="character" w:customStyle="1" w:styleId="17b">
    <w:name w:val="Основной текст (17)_"/>
    <w:link w:val="17c"/>
    <w:locked/>
    <w:rsid w:val="00006CF5"/>
    <w:rPr>
      <w:i/>
      <w:spacing w:val="20"/>
      <w:sz w:val="26"/>
      <w:shd w:val="clear" w:color="auto" w:fill="FFFFFF"/>
      <w:lang w:val="en-US"/>
    </w:rPr>
  </w:style>
  <w:style w:type="paragraph" w:customStyle="1" w:styleId="17c">
    <w:name w:val="Основной текст (17)"/>
    <w:basedOn w:val="a3"/>
    <w:link w:val="17b"/>
    <w:rsid w:val="00006CF5"/>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006CF5"/>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006CF5"/>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006CF5"/>
    <w:rPr>
      <w:rFonts w:ascii="Microsoft Sans Serif" w:hAnsi="Microsoft Sans Serif"/>
      <w:i/>
      <w:spacing w:val="30"/>
      <w:sz w:val="24"/>
    </w:rPr>
  </w:style>
  <w:style w:type="character" w:customStyle="1" w:styleId="12pt12">
    <w:name w:val="Основной текст + 12 pt12"/>
    <w:aliases w:val="Курсив21,Интервал 1 pt27"/>
    <w:rsid w:val="00006CF5"/>
    <w:rPr>
      <w:rFonts w:ascii="Microsoft Sans Serif" w:hAnsi="Microsoft Sans Serif"/>
      <w:i/>
      <w:spacing w:val="30"/>
      <w:sz w:val="24"/>
    </w:rPr>
  </w:style>
  <w:style w:type="character" w:customStyle="1" w:styleId="15a">
    <w:name w:val="Основной текст + Полужирный15"/>
    <w:rsid w:val="00006CF5"/>
    <w:rPr>
      <w:rFonts w:ascii="Microsoft Sans Serif" w:hAnsi="Microsoft Sans Serif"/>
      <w:b/>
      <w:spacing w:val="10"/>
      <w:sz w:val="26"/>
    </w:rPr>
  </w:style>
  <w:style w:type="character" w:customStyle="1" w:styleId="2ffffa">
    <w:name w:val="Основной текст + Полужирный2"/>
    <w:rsid w:val="00006CF5"/>
    <w:rPr>
      <w:rFonts w:ascii="Microsoft Sans Serif" w:hAnsi="Microsoft Sans Serif"/>
      <w:b/>
      <w:spacing w:val="10"/>
      <w:sz w:val="26"/>
    </w:rPr>
  </w:style>
  <w:style w:type="character" w:customStyle="1" w:styleId="12pt5">
    <w:name w:val="Основной текст + 12 pt5"/>
    <w:aliases w:val="Курсив5,Интервал 1 pt5"/>
    <w:rsid w:val="00006CF5"/>
    <w:rPr>
      <w:rFonts w:ascii="Microsoft Sans Serif" w:hAnsi="Microsoft Sans Serif"/>
      <w:i/>
      <w:spacing w:val="30"/>
      <w:sz w:val="24"/>
    </w:rPr>
  </w:style>
  <w:style w:type="character" w:customStyle="1" w:styleId="afffffffffffa">
    <w:name w:val="Подпись к картинке_"/>
    <w:link w:val="afffffffffffb"/>
    <w:locked/>
    <w:rsid w:val="00006CF5"/>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006CF5"/>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006CF5"/>
    <w:rPr>
      <w:rFonts w:ascii="Microsoft Sans Serif" w:hAnsi="Microsoft Sans Serif"/>
      <w:i/>
      <w:spacing w:val="30"/>
      <w:sz w:val="24"/>
    </w:rPr>
  </w:style>
  <w:style w:type="character" w:customStyle="1" w:styleId="afffffffffffc">
    <w:name w:val="Колонтитул_"/>
    <w:link w:val="afffffffffffd"/>
    <w:locked/>
    <w:rsid w:val="00006CF5"/>
    <w:rPr>
      <w:shd w:val="clear" w:color="auto" w:fill="FFFFFF"/>
    </w:rPr>
  </w:style>
  <w:style w:type="paragraph" w:customStyle="1" w:styleId="afffffffffffd">
    <w:name w:val="Колонтитул"/>
    <w:basedOn w:val="a3"/>
    <w:link w:val="afffffffffffc"/>
    <w:rsid w:val="00006CF5"/>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006CF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006CF5"/>
    <w:rPr>
      <w:rFonts w:ascii="Microsoft Sans Serif" w:hAnsi="Microsoft Sans Serif"/>
      <w:i/>
      <w:spacing w:val="30"/>
      <w:sz w:val="24"/>
    </w:rPr>
  </w:style>
  <w:style w:type="character" w:customStyle="1" w:styleId="12pt1">
    <w:name w:val="Основной текст + 12 pt1"/>
    <w:aliases w:val="Курсив1,Интервал 1 pt1"/>
    <w:rsid w:val="00006CF5"/>
    <w:rPr>
      <w:rFonts w:ascii="Microsoft Sans Serif" w:hAnsi="Microsoft Sans Serif"/>
      <w:i/>
      <w:spacing w:val="30"/>
      <w:sz w:val="24"/>
    </w:rPr>
  </w:style>
  <w:style w:type="paragraph" w:customStyle="1" w:styleId="msonospacing0">
    <w:name w:val="msonospacing"/>
    <w:basedOn w:val="a3"/>
    <w:rsid w:val="00006CF5"/>
    <w:pPr>
      <w:spacing w:before="100" w:beforeAutospacing="1" w:after="100" w:afterAutospacing="1"/>
    </w:pPr>
  </w:style>
  <w:style w:type="paragraph" w:customStyle="1" w:styleId="afffffffffffe">
    <w:name w:val="Стиль Обычный (веб)"/>
    <w:basedOn w:val="afff3"/>
    <w:rsid w:val="00006CF5"/>
    <w:pPr>
      <w:spacing w:before="0" w:after="0" w:line="233" w:lineRule="auto"/>
      <w:jc w:val="both"/>
    </w:pPr>
    <w:rPr>
      <w:sz w:val="20"/>
      <w:szCs w:val="20"/>
      <w:lang w:bidi="ar-SA"/>
    </w:rPr>
  </w:style>
  <w:style w:type="character" w:customStyle="1" w:styleId="2ffffb">
    <w:name w:val="Основной текст (2) + Полужирный"/>
    <w:rsid w:val="00006CF5"/>
    <w:rPr>
      <w:rFonts w:ascii="Times New Roman" w:hAnsi="Times New Roman"/>
      <w:b/>
      <w:sz w:val="19"/>
      <w:shd w:val="clear" w:color="auto" w:fill="FFFFFF"/>
    </w:rPr>
  </w:style>
  <w:style w:type="paragraph" w:customStyle="1" w:styleId="pic">
    <w:name w:val="pic"/>
    <w:basedOn w:val="a3"/>
    <w:rsid w:val="00006CF5"/>
    <w:pPr>
      <w:ind w:firstLine="480"/>
    </w:pPr>
  </w:style>
  <w:style w:type="paragraph" w:customStyle="1" w:styleId="wysiwyg-text-align-center">
    <w:name w:val="wysiwyg-text-align-center"/>
    <w:basedOn w:val="a3"/>
    <w:rsid w:val="00006CF5"/>
    <w:pPr>
      <w:spacing w:before="100" w:beforeAutospacing="1" w:after="100" w:afterAutospacing="1"/>
    </w:pPr>
  </w:style>
  <w:style w:type="paragraph" w:customStyle="1" w:styleId="wysiwyg-text-align-right">
    <w:name w:val="wysiwyg-text-align-right"/>
    <w:basedOn w:val="a3"/>
    <w:rsid w:val="00006CF5"/>
    <w:pPr>
      <w:spacing w:before="100" w:beforeAutospacing="1" w:after="100" w:afterAutospacing="1"/>
    </w:pPr>
  </w:style>
  <w:style w:type="character" w:customStyle="1" w:styleId="keyword2">
    <w:name w:val="keyword2"/>
    <w:rsid w:val="00006CF5"/>
  </w:style>
  <w:style w:type="character" w:customStyle="1" w:styleId="c8">
    <w:name w:val="c8"/>
    <w:rsid w:val="00006CF5"/>
  </w:style>
  <w:style w:type="character" w:customStyle="1" w:styleId="FontStyle805">
    <w:name w:val="Font Style805"/>
    <w:rsid w:val="00006CF5"/>
    <w:rPr>
      <w:rFonts w:ascii="Arial Narrow" w:hAnsi="Arial Narrow"/>
      <w:i/>
      <w:sz w:val="12"/>
    </w:rPr>
  </w:style>
  <w:style w:type="character" w:customStyle="1" w:styleId="FontStyle97">
    <w:name w:val="Font Style97"/>
    <w:rsid w:val="00006CF5"/>
    <w:rPr>
      <w:rFonts w:ascii="Times New Roman" w:hAnsi="Times New Roman"/>
      <w:sz w:val="24"/>
    </w:rPr>
  </w:style>
  <w:style w:type="character" w:customStyle="1" w:styleId="FontStyle764">
    <w:name w:val="Font Style764"/>
    <w:rsid w:val="00006CF5"/>
    <w:rPr>
      <w:rFonts w:ascii="Times New Roman" w:hAnsi="Times New Roman"/>
      <w:b/>
      <w:i/>
      <w:sz w:val="20"/>
    </w:rPr>
  </w:style>
  <w:style w:type="paragraph" w:customStyle="1" w:styleId="11fa">
    <w:name w:val="Загол11"/>
    <w:basedOn w:val="10e"/>
    <w:rsid w:val="00006CF5"/>
    <w:rPr>
      <w:sz w:val="22"/>
      <w:szCs w:val="22"/>
    </w:rPr>
  </w:style>
  <w:style w:type="paragraph" w:customStyle="1" w:styleId="10e">
    <w:name w:val="Загол10"/>
    <w:basedOn w:val="9a"/>
    <w:rsid w:val="00006CF5"/>
    <w:rPr>
      <w:caps/>
      <w:color w:val="auto"/>
      <w:sz w:val="20"/>
      <w:szCs w:val="20"/>
    </w:rPr>
  </w:style>
  <w:style w:type="paragraph" w:customStyle="1" w:styleId="9a">
    <w:name w:val="Загол9"/>
    <w:rsid w:val="00006CF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006CF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006CF5"/>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006CF5"/>
    <w:pPr>
      <w:keepNext/>
      <w:widowControl w:val="0"/>
      <w:jc w:val="center"/>
    </w:pPr>
    <w:rPr>
      <w:b/>
      <w:sz w:val="26"/>
      <w:szCs w:val="20"/>
    </w:rPr>
  </w:style>
  <w:style w:type="paragraph" w:customStyle="1" w:styleId="22f1">
    <w:name w:val="Текст22"/>
    <w:basedOn w:val="a3"/>
    <w:rsid w:val="00006CF5"/>
    <w:rPr>
      <w:rFonts w:ascii="Courier New" w:hAnsi="Courier New"/>
      <w:sz w:val="20"/>
      <w:szCs w:val="20"/>
    </w:rPr>
  </w:style>
  <w:style w:type="paragraph" w:customStyle="1" w:styleId="11fb">
    <w:name w:val="Верхний колонтитул11"/>
    <w:basedOn w:val="a3"/>
    <w:rsid w:val="00006CF5"/>
    <w:pPr>
      <w:tabs>
        <w:tab w:val="center" w:pos="4153"/>
        <w:tab w:val="right" w:pos="8306"/>
      </w:tabs>
    </w:pPr>
    <w:rPr>
      <w:rFonts w:ascii="Arial" w:hAnsi="Arial"/>
      <w:szCs w:val="20"/>
    </w:rPr>
  </w:style>
  <w:style w:type="paragraph" w:customStyle="1" w:styleId="3115">
    <w:name w:val="Заголовок 311"/>
    <w:basedOn w:val="13b"/>
    <w:next w:val="13b"/>
    <w:rsid w:val="00006CF5"/>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006CF5"/>
    <w:pPr>
      <w:keepNext/>
      <w:widowControl/>
      <w:spacing w:line="240" w:lineRule="auto"/>
      <w:ind w:firstLine="0"/>
      <w:jc w:val="left"/>
    </w:pPr>
    <w:rPr>
      <w:sz w:val="24"/>
    </w:rPr>
  </w:style>
  <w:style w:type="paragraph" w:customStyle="1" w:styleId="11fc">
    <w:name w:val="Без интервала11"/>
    <w:rsid w:val="00006CF5"/>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006CF5"/>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006CF5"/>
    <w:pPr>
      <w:widowControl/>
      <w:spacing w:line="240" w:lineRule="auto"/>
      <w:ind w:firstLine="0"/>
    </w:pPr>
    <w:rPr>
      <w:i/>
      <w:sz w:val="26"/>
    </w:rPr>
  </w:style>
  <w:style w:type="paragraph" w:customStyle="1" w:styleId="21ff1">
    <w:name w:val="Цитата21"/>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006CF5"/>
  </w:style>
  <w:style w:type="character" w:customStyle="1" w:styleId="11fe">
    <w:name w:val="Слабое выделение11"/>
    <w:rsid w:val="00006CF5"/>
    <w:rPr>
      <w:i/>
      <w:color w:val="808080"/>
    </w:rPr>
  </w:style>
  <w:style w:type="character" w:customStyle="1" w:styleId="11ff">
    <w:name w:val="Сильное выделение11"/>
    <w:rsid w:val="00006CF5"/>
    <w:rPr>
      <w:b/>
    </w:rPr>
  </w:style>
  <w:style w:type="character" w:customStyle="1" w:styleId="3520">
    <w:name w:val="Знак Знак352"/>
    <w:locked/>
    <w:rsid w:val="00006CF5"/>
    <w:rPr>
      <w:sz w:val="24"/>
      <w:lang w:val="ru-RU" w:eastAsia="ru-RU"/>
    </w:rPr>
  </w:style>
  <w:style w:type="character" w:customStyle="1" w:styleId="1320">
    <w:name w:val="Знак Знак132"/>
    <w:locked/>
    <w:rsid w:val="00006CF5"/>
    <w:rPr>
      <w:lang w:val="ru-RU" w:eastAsia="ar-SA" w:bidi="ar-SA"/>
    </w:rPr>
  </w:style>
  <w:style w:type="character" w:customStyle="1" w:styleId="1221">
    <w:name w:val="Знак Знак122"/>
    <w:locked/>
    <w:rsid w:val="00006CF5"/>
    <w:rPr>
      <w:sz w:val="28"/>
      <w:lang w:val="ru-RU" w:eastAsia="ru-RU"/>
    </w:rPr>
  </w:style>
  <w:style w:type="character" w:customStyle="1" w:styleId="1124">
    <w:name w:val="Знак Знак112"/>
    <w:locked/>
    <w:rsid w:val="00006CF5"/>
    <w:rPr>
      <w:sz w:val="28"/>
      <w:lang w:val="ru-RU" w:eastAsia="ru-RU"/>
    </w:rPr>
  </w:style>
  <w:style w:type="character" w:customStyle="1" w:styleId="922">
    <w:name w:val="Знак Знак92"/>
    <w:locked/>
    <w:rsid w:val="00006CF5"/>
    <w:rPr>
      <w:rFonts w:ascii="Tahoma" w:hAnsi="Tahoma"/>
      <w:lang w:val="ru-RU" w:eastAsia="ru-RU"/>
    </w:rPr>
  </w:style>
  <w:style w:type="character" w:customStyle="1" w:styleId="4020">
    <w:name w:val="Знак Знак402"/>
    <w:locked/>
    <w:rsid w:val="00006CF5"/>
    <w:rPr>
      <w:rFonts w:ascii="Arial" w:hAnsi="Arial"/>
      <w:b/>
      <w:i/>
      <w:sz w:val="28"/>
      <w:lang w:val="ru-RU" w:eastAsia="zh-CN"/>
    </w:rPr>
  </w:style>
  <w:style w:type="character" w:customStyle="1" w:styleId="3920">
    <w:name w:val="Знак Знак392"/>
    <w:locked/>
    <w:rsid w:val="00006CF5"/>
    <w:rPr>
      <w:b/>
      <w:sz w:val="27"/>
      <w:lang w:val="ru-RU" w:eastAsia="zh-CN"/>
    </w:rPr>
  </w:style>
  <w:style w:type="character" w:customStyle="1" w:styleId="3820">
    <w:name w:val="Знак Знак382"/>
    <w:locked/>
    <w:rsid w:val="00006CF5"/>
    <w:rPr>
      <w:b/>
      <w:sz w:val="28"/>
      <w:lang w:val="ru-RU" w:eastAsia="ru-RU"/>
    </w:rPr>
  </w:style>
  <w:style w:type="character" w:customStyle="1" w:styleId="3720">
    <w:name w:val="Знак Знак372"/>
    <w:locked/>
    <w:rsid w:val="00006CF5"/>
    <w:rPr>
      <w:b/>
      <w:i/>
      <w:sz w:val="26"/>
      <w:lang w:val="ru-RU" w:eastAsia="zh-CN"/>
    </w:rPr>
  </w:style>
  <w:style w:type="character" w:customStyle="1" w:styleId="3620">
    <w:name w:val="Знак Знак362"/>
    <w:locked/>
    <w:rsid w:val="00006CF5"/>
    <w:rPr>
      <w:sz w:val="24"/>
      <w:lang w:val="ru-RU" w:eastAsia="ru-RU"/>
    </w:rPr>
  </w:style>
  <w:style w:type="character" w:customStyle="1" w:styleId="3121">
    <w:name w:val="Знак Знак312"/>
    <w:locked/>
    <w:rsid w:val="00006CF5"/>
    <w:rPr>
      <w:rFonts w:ascii="Courier New" w:hAnsi="Courier New"/>
      <w:lang w:val="ru-RU" w:eastAsia="ru-RU"/>
    </w:rPr>
  </w:style>
  <w:style w:type="character" w:customStyle="1" w:styleId="3420">
    <w:name w:val="Знак Знак342"/>
    <w:locked/>
    <w:rsid w:val="00006CF5"/>
    <w:rPr>
      <w:rFonts w:ascii="Calibri" w:hAnsi="Calibri"/>
      <w:i/>
      <w:sz w:val="24"/>
      <w:lang w:val="ru-RU" w:eastAsia="zh-CN"/>
    </w:rPr>
  </w:style>
  <w:style w:type="character" w:customStyle="1" w:styleId="3220">
    <w:name w:val="Знак Знак322"/>
    <w:locked/>
    <w:rsid w:val="00006CF5"/>
    <w:rPr>
      <w:rFonts w:ascii="Arial" w:hAnsi="Arial"/>
      <w:sz w:val="22"/>
      <w:lang w:val="ru-RU" w:eastAsia="ru-RU"/>
    </w:rPr>
  </w:style>
  <w:style w:type="character" w:customStyle="1" w:styleId="2920">
    <w:name w:val="Знак Знак292"/>
    <w:locked/>
    <w:rsid w:val="00006CF5"/>
    <w:rPr>
      <w:sz w:val="24"/>
      <w:lang w:val="ru-RU" w:eastAsia="zh-CN"/>
    </w:rPr>
  </w:style>
  <w:style w:type="character" w:customStyle="1" w:styleId="2820">
    <w:name w:val="Знак Знак282"/>
    <w:locked/>
    <w:rsid w:val="00006CF5"/>
    <w:rPr>
      <w:sz w:val="24"/>
      <w:lang w:val="ru-RU" w:eastAsia="ru-RU"/>
    </w:rPr>
  </w:style>
  <w:style w:type="character" w:customStyle="1" w:styleId="2720">
    <w:name w:val="Знак Знак272"/>
    <w:locked/>
    <w:rsid w:val="00006CF5"/>
    <w:rPr>
      <w:sz w:val="16"/>
      <w:lang w:val="ru-RU" w:eastAsia="ru-RU"/>
    </w:rPr>
  </w:style>
  <w:style w:type="character" w:customStyle="1" w:styleId="2126">
    <w:name w:val="Знак Знак212"/>
    <w:locked/>
    <w:rsid w:val="00006CF5"/>
    <w:rPr>
      <w:rFonts w:ascii="Tahoma" w:hAnsi="Tahoma"/>
      <w:lang w:val="ru-RU" w:eastAsia="ru-RU"/>
    </w:rPr>
  </w:style>
  <w:style w:type="character" w:customStyle="1" w:styleId="2620">
    <w:name w:val="Знак Знак262"/>
    <w:rsid w:val="00006CF5"/>
    <w:rPr>
      <w:rFonts w:ascii="Cambria" w:hAnsi="Cambria"/>
      <w:b/>
      <w:sz w:val="26"/>
    </w:rPr>
  </w:style>
  <w:style w:type="character" w:customStyle="1" w:styleId="2420">
    <w:name w:val="Знак Знак242"/>
    <w:rsid w:val="00006CF5"/>
    <w:rPr>
      <w:rFonts w:ascii="Times New Roman" w:hAnsi="Times New Roman"/>
      <w:b/>
      <w:i/>
      <w:sz w:val="26"/>
    </w:rPr>
  </w:style>
  <w:style w:type="character" w:customStyle="1" w:styleId="2320">
    <w:name w:val="Знак Знак232"/>
    <w:rsid w:val="00006CF5"/>
    <w:rPr>
      <w:rFonts w:ascii="Times New Roman" w:hAnsi="Times New Roman"/>
      <w:b/>
      <w:sz w:val="22"/>
    </w:rPr>
  </w:style>
  <w:style w:type="character" w:customStyle="1" w:styleId="3130">
    <w:name w:val="Знак Знак313"/>
    <w:locked/>
    <w:rsid w:val="00006CF5"/>
    <w:rPr>
      <w:rFonts w:ascii="PragmaticaCTT" w:hAnsi="PragmaticaCTT"/>
      <w:b/>
      <w:sz w:val="24"/>
      <w:lang w:val="ru-RU" w:eastAsia="ru-RU"/>
    </w:rPr>
  </w:style>
  <w:style w:type="character" w:customStyle="1" w:styleId="2015">
    <w:name w:val="Знак Знак2015"/>
    <w:rsid w:val="00006CF5"/>
    <w:rPr>
      <w:rFonts w:ascii="Arial" w:hAnsi="Arial"/>
      <w:sz w:val="22"/>
    </w:rPr>
  </w:style>
  <w:style w:type="character" w:customStyle="1" w:styleId="font55">
    <w:name w:val="font55"/>
    <w:rsid w:val="00006CF5"/>
  </w:style>
  <w:style w:type="character" w:customStyle="1" w:styleId="WW8Num24z4">
    <w:name w:val="WW8Num24z4"/>
    <w:rsid w:val="00006CF5"/>
  </w:style>
  <w:style w:type="character" w:customStyle="1" w:styleId="WW8Num24z5">
    <w:name w:val="WW8Num24z5"/>
    <w:rsid w:val="00006CF5"/>
  </w:style>
  <w:style w:type="character" w:customStyle="1" w:styleId="WW8Num24z6">
    <w:name w:val="WW8Num24z6"/>
    <w:rsid w:val="00006CF5"/>
  </w:style>
  <w:style w:type="character" w:customStyle="1" w:styleId="WW8Num24z7">
    <w:name w:val="WW8Num24z7"/>
    <w:rsid w:val="00006CF5"/>
  </w:style>
  <w:style w:type="character" w:customStyle="1" w:styleId="WW8Num24z8">
    <w:name w:val="WW8Num24z8"/>
    <w:rsid w:val="00006CF5"/>
  </w:style>
  <w:style w:type="character" w:customStyle="1" w:styleId="WW8Num25z4">
    <w:name w:val="WW8Num25z4"/>
    <w:rsid w:val="00006CF5"/>
  </w:style>
  <w:style w:type="character" w:customStyle="1" w:styleId="WW8Num25z5">
    <w:name w:val="WW8Num25z5"/>
    <w:rsid w:val="00006CF5"/>
  </w:style>
  <w:style w:type="character" w:customStyle="1" w:styleId="WW8Num25z6">
    <w:name w:val="WW8Num25z6"/>
    <w:rsid w:val="00006CF5"/>
  </w:style>
  <w:style w:type="character" w:customStyle="1" w:styleId="WW8Num25z7">
    <w:name w:val="WW8Num25z7"/>
    <w:rsid w:val="00006CF5"/>
  </w:style>
  <w:style w:type="character" w:customStyle="1" w:styleId="WW8Num25z8">
    <w:name w:val="WW8Num25z8"/>
    <w:rsid w:val="00006CF5"/>
  </w:style>
  <w:style w:type="character" w:customStyle="1" w:styleId="WW8Num30z2">
    <w:name w:val="WW8Num30z2"/>
    <w:rsid w:val="00006CF5"/>
  </w:style>
  <w:style w:type="character" w:customStyle="1" w:styleId="WW8Num30z4">
    <w:name w:val="WW8Num30z4"/>
    <w:rsid w:val="00006CF5"/>
  </w:style>
  <w:style w:type="character" w:customStyle="1" w:styleId="WW8Num30z5">
    <w:name w:val="WW8Num30z5"/>
    <w:rsid w:val="00006CF5"/>
  </w:style>
  <w:style w:type="character" w:customStyle="1" w:styleId="WW8Num30z6">
    <w:name w:val="WW8Num30z6"/>
    <w:rsid w:val="00006CF5"/>
  </w:style>
  <w:style w:type="character" w:customStyle="1" w:styleId="WW8Num30z7">
    <w:name w:val="WW8Num30z7"/>
    <w:rsid w:val="00006CF5"/>
  </w:style>
  <w:style w:type="character" w:customStyle="1" w:styleId="WW8Num30z8">
    <w:name w:val="WW8Num30z8"/>
    <w:rsid w:val="00006CF5"/>
  </w:style>
  <w:style w:type="character" w:customStyle="1" w:styleId="WW8Num32z4">
    <w:name w:val="WW8Num32z4"/>
    <w:rsid w:val="00006CF5"/>
  </w:style>
  <w:style w:type="character" w:customStyle="1" w:styleId="WW8Num32z5">
    <w:name w:val="WW8Num32z5"/>
    <w:rsid w:val="00006CF5"/>
  </w:style>
  <w:style w:type="character" w:customStyle="1" w:styleId="WW8Num32z6">
    <w:name w:val="WW8Num32z6"/>
    <w:rsid w:val="00006CF5"/>
  </w:style>
  <w:style w:type="character" w:customStyle="1" w:styleId="WW8Num32z7">
    <w:name w:val="WW8Num32z7"/>
    <w:rsid w:val="00006CF5"/>
  </w:style>
  <w:style w:type="character" w:customStyle="1" w:styleId="WW8Num32z8">
    <w:name w:val="WW8Num32z8"/>
    <w:rsid w:val="00006CF5"/>
  </w:style>
  <w:style w:type="character" w:customStyle="1" w:styleId="WW8Num33z1">
    <w:name w:val="WW8Num33z1"/>
    <w:rsid w:val="00006CF5"/>
  </w:style>
  <w:style w:type="character" w:customStyle="1" w:styleId="WW8Num33z2">
    <w:name w:val="WW8Num33z2"/>
    <w:rsid w:val="00006CF5"/>
  </w:style>
  <w:style w:type="character" w:customStyle="1" w:styleId="WW8Num33z5">
    <w:name w:val="WW8Num33z5"/>
    <w:rsid w:val="00006CF5"/>
  </w:style>
  <w:style w:type="character" w:customStyle="1" w:styleId="WW8Num33z6">
    <w:name w:val="WW8Num33z6"/>
    <w:rsid w:val="00006CF5"/>
  </w:style>
  <w:style w:type="character" w:customStyle="1" w:styleId="WW8Num33z7">
    <w:name w:val="WW8Num33z7"/>
    <w:rsid w:val="00006CF5"/>
  </w:style>
  <w:style w:type="character" w:customStyle="1" w:styleId="WW8Num33z8">
    <w:name w:val="WW8Num33z8"/>
    <w:rsid w:val="00006CF5"/>
  </w:style>
  <w:style w:type="character" w:customStyle="1" w:styleId="WW8Num35z2">
    <w:name w:val="WW8Num35z2"/>
    <w:rsid w:val="00006CF5"/>
  </w:style>
  <w:style w:type="character" w:customStyle="1" w:styleId="WW8Num35z4">
    <w:name w:val="WW8Num35z4"/>
    <w:rsid w:val="00006CF5"/>
  </w:style>
  <w:style w:type="character" w:customStyle="1" w:styleId="WW8Num35z5">
    <w:name w:val="WW8Num35z5"/>
    <w:rsid w:val="00006CF5"/>
  </w:style>
  <w:style w:type="character" w:customStyle="1" w:styleId="WW8Num35z6">
    <w:name w:val="WW8Num35z6"/>
    <w:rsid w:val="00006CF5"/>
  </w:style>
  <w:style w:type="character" w:customStyle="1" w:styleId="WW8Num35z7">
    <w:name w:val="WW8Num35z7"/>
    <w:rsid w:val="00006CF5"/>
  </w:style>
  <w:style w:type="character" w:customStyle="1" w:styleId="WW8Num35z8">
    <w:name w:val="WW8Num35z8"/>
    <w:rsid w:val="00006CF5"/>
  </w:style>
  <w:style w:type="character" w:customStyle="1" w:styleId="WW8Num37z2">
    <w:name w:val="WW8Num37z2"/>
    <w:rsid w:val="00006CF5"/>
  </w:style>
  <w:style w:type="character" w:customStyle="1" w:styleId="WW8Num37z4">
    <w:name w:val="WW8Num37z4"/>
    <w:rsid w:val="00006CF5"/>
  </w:style>
  <w:style w:type="character" w:customStyle="1" w:styleId="WW8Num37z5">
    <w:name w:val="WW8Num37z5"/>
    <w:rsid w:val="00006CF5"/>
  </w:style>
  <w:style w:type="character" w:customStyle="1" w:styleId="WW8Num37z6">
    <w:name w:val="WW8Num37z6"/>
    <w:rsid w:val="00006CF5"/>
  </w:style>
  <w:style w:type="character" w:customStyle="1" w:styleId="WW8Num37z7">
    <w:name w:val="WW8Num37z7"/>
    <w:rsid w:val="00006CF5"/>
  </w:style>
  <w:style w:type="character" w:customStyle="1" w:styleId="WW8Num37z8">
    <w:name w:val="WW8Num37z8"/>
    <w:rsid w:val="00006CF5"/>
  </w:style>
  <w:style w:type="character" w:customStyle="1" w:styleId="WW8Num38z1">
    <w:name w:val="WW8Num38z1"/>
    <w:rsid w:val="00006CF5"/>
  </w:style>
  <w:style w:type="character" w:customStyle="1" w:styleId="WW8Num38z2">
    <w:name w:val="WW8Num38z2"/>
    <w:rsid w:val="00006CF5"/>
  </w:style>
  <w:style w:type="character" w:customStyle="1" w:styleId="WW8Num38z3">
    <w:name w:val="WW8Num38z3"/>
    <w:rsid w:val="00006CF5"/>
  </w:style>
  <w:style w:type="character" w:customStyle="1" w:styleId="WW8Num38z4">
    <w:name w:val="WW8Num38z4"/>
    <w:rsid w:val="00006CF5"/>
  </w:style>
  <w:style w:type="character" w:customStyle="1" w:styleId="WW8Num38z5">
    <w:name w:val="WW8Num38z5"/>
    <w:rsid w:val="00006CF5"/>
  </w:style>
  <w:style w:type="character" w:customStyle="1" w:styleId="WW8Num38z6">
    <w:name w:val="WW8Num38z6"/>
    <w:rsid w:val="00006CF5"/>
  </w:style>
  <w:style w:type="character" w:customStyle="1" w:styleId="WW8Num38z7">
    <w:name w:val="WW8Num38z7"/>
    <w:rsid w:val="00006CF5"/>
  </w:style>
  <w:style w:type="character" w:customStyle="1" w:styleId="WW8Num38z8">
    <w:name w:val="WW8Num38z8"/>
    <w:rsid w:val="00006CF5"/>
  </w:style>
  <w:style w:type="character" w:customStyle="1" w:styleId="WW8Num40z1">
    <w:name w:val="WW8Num40z1"/>
    <w:rsid w:val="00006CF5"/>
    <w:rPr>
      <w:rFonts w:ascii="Courier New" w:hAnsi="Courier New"/>
    </w:rPr>
  </w:style>
  <w:style w:type="character" w:customStyle="1" w:styleId="WW8Num40z2">
    <w:name w:val="WW8Num40z2"/>
    <w:rsid w:val="00006CF5"/>
    <w:rPr>
      <w:rFonts w:ascii="Wingdings" w:hAnsi="Wingdings"/>
    </w:rPr>
  </w:style>
  <w:style w:type="character" w:customStyle="1" w:styleId="WW8Num41z1">
    <w:name w:val="WW8Num41z1"/>
    <w:rsid w:val="00006CF5"/>
  </w:style>
  <w:style w:type="character" w:customStyle="1" w:styleId="WW8Num41z2">
    <w:name w:val="WW8Num41z2"/>
    <w:rsid w:val="00006CF5"/>
  </w:style>
  <w:style w:type="character" w:customStyle="1" w:styleId="WW8Num41z3">
    <w:name w:val="WW8Num41z3"/>
    <w:rsid w:val="00006CF5"/>
  </w:style>
  <w:style w:type="character" w:customStyle="1" w:styleId="WW8Num41z4">
    <w:name w:val="WW8Num41z4"/>
    <w:rsid w:val="00006CF5"/>
  </w:style>
  <w:style w:type="character" w:customStyle="1" w:styleId="WW8Num41z5">
    <w:name w:val="WW8Num41z5"/>
    <w:rsid w:val="00006CF5"/>
  </w:style>
  <w:style w:type="character" w:customStyle="1" w:styleId="WW8Num41z6">
    <w:name w:val="WW8Num41z6"/>
    <w:rsid w:val="00006CF5"/>
  </w:style>
  <w:style w:type="character" w:customStyle="1" w:styleId="WW8Num41z7">
    <w:name w:val="WW8Num41z7"/>
    <w:rsid w:val="00006CF5"/>
  </w:style>
  <w:style w:type="character" w:customStyle="1" w:styleId="WW8Num41z8">
    <w:name w:val="WW8Num41z8"/>
    <w:rsid w:val="00006CF5"/>
  </w:style>
  <w:style w:type="character" w:customStyle="1" w:styleId="WW8Num43z1">
    <w:name w:val="WW8Num43z1"/>
    <w:rsid w:val="00006CF5"/>
  </w:style>
  <w:style w:type="character" w:customStyle="1" w:styleId="WW8Num43z2">
    <w:name w:val="WW8Num43z2"/>
    <w:rsid w:val="00006CF5"/>
  </w:style>
  <w:style w:type="character" w:customStyle="1" w:styleId="WW8Num43z3">
    <w:name w:val="WW8Num43z3"/>
    <w:rsid w:val="00006CF5"/>
  </w:style>
  <w:style w:type="character" w:customStyle="1" w:styleId="WW8Num43z4">
    <w:name w:val="WW8Num43z4"/>
    <w:rsid w:val="00006CF5"/>
  </w:style>
  <w:style w:type="character" w:customStyle="1" w:styleId="WW8Num43z5">
    <w:name w:val="WW8Num43z5"/>
    <w:rsid w:val="00006CF5"/>
  </w:style>
  <w:style w:type="character" w:customStyle="1" w:styleId="WW8Num43z6">
    <w:name w:val="WW8Num43z6"/>
    <w:rsid w:val="00006CF5"/>
  </w:style>
  <w:style w:type="character" w:customStyle="1" w:styleId="WW8Num43z7">
    <w:name w:val="WW8Num43z7"/>
    <w:rsid w:val="00006CF5"/>
  </w:style>
  <w:style w:type="character" w:customStyle="1" w:styleId="WW8Num43z8">
    <w:name w:val="WW8Num43z8"/>
    <w:rsid w:val="00006CF5"/>
  </w:style>
  <w:style w:type="character" w:customStyle="1" w:styleId="WW8Num44z2">
    <w:name w:val="WW8Num44z2"/>
    <w:rsid w:val="00006CF5"/>
    <w:rPr>
      <w:rFonts w:ascii="Wingdings" w:hAnsi="Wingdings"/>
    </w:rPr>
  </w:style>
  <w:style w:type="character" w:customStyle="1" w:styleId="WW8Num46z2">
    <w:name w:val="WW8Num46z2"/>
    <w:rsid w:val="00006CF5"/>
    <w:rPr>
      <w:rFonts w:ascii="Wingdings" w:hAnsi="Wingdings"/>
    </w:rPr>
  </w:style>
  <w:style w:type="character" w:customStyle="1" w:styleId="WW8Num47z2">
    <w:name w:val="WW8Num47z2"/>
    <w:rsid w:val="00006CF5"/>
    <w:rPr>
      <w:rFonts w:ascii="Wingdings" w:hAnsi="Wingdings"/>
    </w:rPr>
  </w:style>
  <w:style w:type="character" w:customStyle="1" w:styleId="WW8NumSt31z0">
    <w:name w:val="WW8NumSt31z0"/>
    <w:rsid w:val="00006CF5"/>
    <w:rPr>
      <w:rFonts w:ascii="Times New Roman" w:hAnsi="Times New Roman"/>
      <w:sz w:val="20"/>
    </w:rPr>
  </w:style>
  <w:style w:type="character" w:customStyle="1" w:styleId="FootnoteCharacters">
    <w:name w:val="Footnote Characters"/>
    <w:rsid w:val="00006CF5"/>
    <w:rPr>
      <w:vertAlign w:val="superscript"/>
    </w:rPr>
  </w:style>
  <w:style w:type="character" w:customStyle="1" w:styleId="1fffffff6">
    <w:name w:val="Знак примечания1"/>
    <w:rsid w:val="00006CF5"/>
    <w:rPr>
      <w:sz w:val="16"/>
    </w:rPr>
  </w:style>
  <w:style w:type="character" w:customStyle="1" w:styleId="EndnoteCharacters">
    <w:name w:val="Endnote Characters"/>
    <w:rsid w:val="00006CF5"/>
    <w:rPr>
      <w:vertAlign w:val="superscript"/>
    </w:rPr>
  </w:style>
  <w:style w:type="paragraph" w:customStyle="1" w:styleId="LO-Normal1">
    <w:name w:val="LO-Normal1"/>
    <w:rsid w:val="00006CF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006CF5"/>
    <w:pPr>
      <w:shd w:val="clear" w:color="auto" w:fill="000080"/>
      <w:suppressAutoHyphens/>
    </w:pPr>
    <w:rPr>
      <w:rFonts w:ascii="Tahoma" w:hAnsi="Tahoma" w:cs="Tahoma"/>
      <w:lang w:eastAsia="zh-CN"/>
    </w:rPr>
  </w:style>
  <w:style w:type="paragraph" w:customStyle="1" w:styleId="22f2">
    <w:name w:val="Список 22"/>
    <w:basedOn w:val="a3"/>
    <w:rsid w:val="00006CF5"/>
    <w:pPr>
      <w:suppressAutoHyphens/>
      <w:ind w:left="566" w:hanging="283"/>
    </w:pPr>
    <w:rPr>
      <w:lang w:eastAsia="zh-CN"/>
    </w:rPr>
  </w:style>
  <w:style w:type="paragraph" w:customStyle="1" w:styleId="31f0">
    <w:name w:val="Список 31"/>
    <w:basedOn w:val="a3"/>
    <w:rsid w:val="00006CF5"/>
    <w:pPr>
      <w:suppressAutoHyphens/>
      <w:ind w:left="849" w:hanging="283"/>
    </w:pPr>
    <w:rPr>
      <w:lang w:eastAsia="zh-CN"/>
    </w:rPr>
  </w:style>
  <w:style w:type="paragraph" w:customStyle="1" w:styleId="1fffffff7">
    <w:name w:val="Обычный отступ1"/>
    <w:basedOn w:val="a3"/>
    <w:rsid w:val="00006CF5"/>
    <w:pPr>
      <w:suppressAutoHyphens/>
      <w:ind w:firstLine="720"/>
      <w:jc w:val="both"/>
    </w:pPr>
    <w:rPr>
      <w:sz w:val="28"/>
      <w:szCs w:val="20"/>
      <w:lang w:eastAsia="zh-CN"/>
    </w:rPr>
  </w:style>
  <w:style w:type="paragraph" w:customStyle="1" w:styleId="2ffffd">
    <w:name w:val="Нумерованный список2"/>
    <w:basedOn w:val="a3"/>
    <w:rsid w:val="00006CF5"/>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006CF5"/>
    <w:pPr>
      <w:suppressAutoHyphens/>
      <w:ind w:firstLine="210"/>
    </w:pPr>
    <w:rPr>
      <w:sz w:val="20"/>
      <w:lang w:eastAsia="zh-CN"/>
    </w:rPr>
  </w:style>
  <w:style w:type="paragraph" w:customStyle="1" w:styleId="21ff2">
    <w:name w:val="Нумерованный список 21"/>
    <w:basedOn w:val="a3"/>
    <w:rsid w:val="00006CF5"/>
    <w:pPr>
      <w:tabs>
        <w:tab w:val="left" w:pos="720"/>
      </w:tabs>
      <w:suppressAutoHyphens/>
      <w:ind w:left="720" w:hanging="360"/>
    </w:pPr>
    <w:rPr>
      <w:lang w:eastAsia="zh-CN"/>
    </w:rPr>
  </w:style>
  <w:style w:type="paragraph" w:customStyle="1" w:styleId="42a">
    <w:name w:val="Список 42"/>
    <w:basedOn w:val="a3"/>
    <w:rsid w:val="00006CF5"/>
    <w:pPr>
      <w:suppressAutoHyphens/>
      <w:ind w:left="1132" w:hanging="283"/>
    </w:pPr>
    <w:rPr>
      <w:lang w:eastAsia="zh-CN"/>
    </w:rPr>
  </w:style>
  <w:style w:type="paragraph" w:customStyle="1" w:styleId="22f3">
    <w:name w:val="Маркированный список 22"/>
    <w:basedOn w:val="a3"/>
    <w:rsid w:val="00006CF5"/>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006CF5"/>
    <w:pPr>
      <w:tabs>
        <w:tab w:val="left" w:pos="708"/>
      </w:tabs>
      <w:suppressAutoHyphens/>
      <w:jc w:val="both"/>
    </w:pPr>
    <w:rPr>
      <w:bCs/>
      <w:iCs/>
      <w:sz w:val="28"/>
      <w:szCs w:val="28"/>
      <w:lang w:eastAsia="zh-CN"/>
    </w:rPr>
  </w:style>
  <w:style w:type="paragraph" w:customStyle="1" w:styleId="2ffffe">
    <w:name w:val="Текст примечания2"/>
    <w:basedOn w:val="a3"/>
    <w:rsid w:val="00006CF5"/>
    <w:pPr>
      <w:suppressAutoHyphens/>
    </w:pPr>
    <w:rPr>
      <w:sz w:val="20"/>
      <w:szCs w:val="20"/>
      <w:lang w:eastAsia="zh-CN"/>
    </w:rPr>
  </w:style>
  <w:style w:type="paragraph" w:customStyle="1" w:styleId="2fffff">
    <w:name w:val="Название объекта2"/>
    <w:basedOn w:val="a3"/>
    <w:next w:val="a3"/>
    <w:rsid w:val="00006CF5"/>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006CF5"/>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006CF5"/>
    <w:pPr>
      <w:suppressAutoHyphens/>
      <w:ind w:firstLine="210"/>
    </w:pPr>
    <w:rPr>
      <w:rFonts w:cs="PragmaticaCTT"/>
      <w:sz w:val="20"/>
      <w:lang w:eastAsia="zh-CN"/>
    </w:rPr>
  </w:style>
  <w:style w:type="paragraph" w:customStyle="1" w:styleId="WW-Heading">
    <w:name w:val="WW-Heading"/>
    <w:rsid w:val="00006CF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006CF5"/>
    <w:pPr>
      <w:suppressAutoHyphens/>
      <w:spacing w:before="280" w:after="280"/>
    </w:pPr>
    <w:rPr>
      <w:lang w:eastAsia="zh-CN"/>
    </w:rPr>
  </w:style>
  <w:style w:type="paragraph" w:customStyle="1" w:styleId="1fffffffa">
    <w:name w:val="Текст макроса1"/>
    <w:rsid w:val="00006CF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006CF5"/>
    <w:pPr>
      <w:suppressAutoHyphens/>
      <w:ind w:left="720" w:hanging="360"/>
    </w:pPr>
    <w:rPr>
      <w:lang w:eastAsia="zh-CN"/>
    </w:rPr>
  </w:style>
  <w:style w:type="paragraph" w:customStyle="1" w:styleId="WW-TextBody">
    <w:name w:val="WW-Text Body"/>
    <w:basedOn w:val="a3"/>
    <w:rsid w:val="00006CF5"/>
    <w:pPr>
      <w:suppressAutoHyphens/>
      <w:spacing w:after="120"/>
    </w:pPr>
    <w:rPr>
      <w:lang w:val="en-US" w:eastAsia="zh-CN"/>
    </w:rPr>
  </w:style>
  <w:style w:type="paragraph" w:customStyle="1" w:styleId="WW-Heading4">
    <w:name w:val="WW-Heading 4"/>
    <w:basedOn w:val="a3"/>
    <w:next w:val="a3"/>
    <w:rsid w:val="00006CF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006CF5"/>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006CF5"/>
    <w:pPr>
      <w:suppressAutoHyphens/>
      <w:spacing w:after="120"/>
      <w:ind w:left="566"/>
    </w:pPr>
    <w:rPr>
      <w:sz w:val="20"/>
      <w:szCs w:val="20"/>
      <w:lang w:eastAsia="zh-CN"/>
    </w:rPr>
  </w:style>
  <w:style w:type="paragraph" w:customStyle="1" w:styleId="31f2">
    <w:name w:val="Нумерованный список 31"/>
    <w:basedOn w:val="a3"/>
    <w:rsid w:val="00006CF5"/>
    <w:pPr>
      <w:tabs>
        <w:tab w:val="left" w:pos="360"/>
      </w:tabs>
      <w:suppressAutoHyphens/>
      <w:ind w:left="360" w:hanging="360"/>
    </w:pPr>
    <w:rPr>
      <w:lang w:eastAsia="zh-CN"/>
    </w:rPr>
  </w:style>
  <w:style w:type="paragraph" w:customStyle="1" w:styleId="TableContents">
    <w:name w:val="Table Contents"/>
    <w:basedOn w:val="a3"/>
    <w:rsid w:val="00006CF5"/>
    <w:pPr>
      <w:suppressLineNumbers/>
      <w:suppressAutoHyphens/>
    </w:pPr>
    <w:rPr>
      <w:lang w:eastAsia="zh-CN"/>
    </w:rPr>
  </w:style>
  <w:style w:type="paragraph" w:customStyle="1" w:styleId="TableHeading">
    <w:name w:val="Table Heading"/>
    <w:basedOn w:val="TableContents"/>
    <w:rsid w:val="00006CF5"/>
    <w:pPr>
      <w:jc w:val="center"/>
    </w:pPr>
    <w:rPr>
      <w:b/>
      <w:bCs/>
    </w:rPr>
  </w:style>
  <w:style w:type="character" w:customStyle="1" w:styleId="InternetLink">
    <w:name w:val="Internet Link"/>
    <w:rsid w:val="00006CF5"/>
    <w:rPr>
      <w:color w:val="0000FF"/>
      <w:u w:val="single"/>
    </w:rPr>
  </w:style>
  <w:style w:type="character" w:customStyle="1" w:styleId="23d">
    <w:name w:val="Основной текст с отступом 2 Знак3"/>
    <w:rsid w:val="00006CF5"/>
    <w:rPr>
      <w:rFonts w:ascii="Microsoft Sans Serif" w:hAnsi="Microsoft Sans Serif"/>
      <w:b/>
      <w:spacing w:val="10"/>
      <w:sz w:val="26"/>
    </w:rPr>
  </w:style>
  <w:style w:type="character" w:customStyle="1" w:styleId="34b">
    <w:name w:val="Основной текст с отступом 3 Знак4"/>
    <w:locked/>
    <w:rsid w:val="00006CF5"/>
    <w:rPr>
      <w:rFonts w:ascii="Times New Roman" w:hAnsi="Times New Roman"/>
      <w:sz w:val="24"/>
      <w:lang w:val="en-US"/>
    </w:rPr>
  </w:style>
  <w:style w:type="character" w:customStyle="1" w:styleId="ListLabel7">
    <w:name w:val="ListLabel 7"/>
    <w:rsid w:val="00006CF5"/>
  </w:style>
  <w:style w:type="character" w:customStyle="1" w:styleId="ListLabel8">
    <w:name w:val="ListLabel 8"/>
    <w:rsid w:val="00006CF5"/>
  </w:style>
  <w:style w:type="character" w:customStyle="1" w:styleId="ListLabel9">
    <w:name w:val="ListLabel 9"/>
    <w:rsid w:val="00006CF5"/>
  </w:style>
  <w:style w:type="character" w:customStyle="1" w:styleId="ListLabel10">
    <w:name w:val="ListLabel 10"/>
    <w:rsid w:val="00006CF5"/>
  </w:style>
  <w:style w:type="character" w:customStyle="1" w:styleId="ListLabel11">
    <w:name w:val="ListLabel 11"/>
    <w:rsid w:val="00006CF5"/>
  </w:style>
  <w:style w:type="character" w:customStyle="1" w:styleId="ListLabel12">
    <w:name w:val="ListLabel 12"/>
    <w:rsid w:val="00006CF5"/>
  </w:style>
  <w:style w:type="character" w:customStyle="1" w:styleId="ListLabel13">
    <w:name w:val="ListLabel 13"/>
    <w:rsid w:val="00006CF5"/>
  </w:style>
  <w:style w:type="character" w:customStyle="1" w:styleId="ListLabel14">
    <w:name w:val="ListLabel 14"/>
    <w:rsid w:val="00006CF5"/>
  </w:style>
  <w:style w:type="character" w:customStyle="1" w:styleId="ListLabel15">
    <w:name w:val="ListLabel 15"/>
    <w:rsid w:val="00006CF5"/>
  </w:style>
  <w:style w:type="character" w:customStyle="1" w:styleId="ListLabel16">
    <w:name w:val="ListLabel 16"/>
    <w:rsid w:val="00006CF5"/>
  </w:style>
  <w:style w:type="character" w:customStyle="1" w:styleId="ListLabel17">
    <w:name w:val="ListLabel 17"/>
    <w:rsid w:val="00006CF5"/>
  </w:style>
  <w:style w:type="character" w:customStyle="1" w:styleId="ListLabel18">
    <w:name w:val="ListLabel 18"/>
    <w:rsid w:val="00006CF5"/>
  </w:style>
  <w:style w:type="character" w:customStyle="1" w:styleId="ListLabel19">
    <w:name w:val="ListLabel 19"/>
    <w:rsid w:val="00006CF5"/>
  </w:style>
  <w:style w:type="character" w:customStyle="1" w:styleId="ListLabel20">
    <w:name w:val="ListLabel 20"/>
    <w:rsid w:val="00006CF5"/>
  </w:style>
  <w:style w:type="character" w:customStyle="1" w:styleId="ListLabel21">
    <w:name w:val="ListLabel 21"/>
    <w:rsid w:val="00006CF5"/>
  </w:style>
  <w:style w:type="character" w:customStyle="1" w:styleId="ListLabel22">
    <w:name w:val="ListLabel 22"/>
    <w:rsid w:val="00006CF5"/>
  </w:style>
  <w:style w:type="character" w:customStyle="1" w:styleId="ListLabel23">
    <w:name w:val="ListLabel 23"/>
    <w:rsid w:val="00006CF5"/>
  </w:style>
  <w:style w:type="character" w:customStyle="1" w:styleId="ListLabel24">
    <w:name w:val="ListLabel 24"/>
    <w:rsid w:val="00006CF5"/>
  </w:style>
  <w:style w:type="character" w:customStyle="1" w:styleId="ListLabel25">
    <w:name w:val="ListLabel 25"/>
    <w:rsid w:val="00006CF5"/>
  </w:style>
  <w:style w:type="character" w:customStyle="1" w:styleId="ListLabel26">
    <w:name w:val="ListLabel 26"/>
    <w:rsid w:val="00006CF5"/>
  </w:style>
  <w:style w:type="character" w:customStyle="1" w:styleId="ListLabel27">
    <w:name w:val="ListLabel 27"/>
    <w:rsid w:val="00006CF5"/>
  </w:style>
  <w:style w:type="character" w:customStyle="1" w:styleId="ListLabel28">
    <w:name w:val="ListLabel 28"/>
    <w:rsid w:val="00006CF5"/>
  </w:style>
  <w:style w:type="character" w:customStyle="1" w:styleId="ListLabel29">
    <w:name w:val="ListLabel 29"/>
    <w:rsid w:val="00006CF5"/>
  </w:style>
  <w:style w:type="character" w:customStyle="1" w:styleId="ListLabel30">
    <w:name w:val="ListLabel 30"/>
    <w:rsid w:val="00006CF5"/>
  </w:style>
  <w:style w:type="character" w:customStyle="1" w:styleId="ListLabel31">
    <w:name w:val="ListLabel 31"/>
    <w:rsid w:val="00006CF5"/>
  </w:style>
  <w:style w:type="character" w:customStyle="1" w:styleId="ListLabel32">
    <w:name w:val="ListLabel 32"/>
    <w:rsid w:val="00006CF5"/>
  </w:style>
  <w:style w:type="character" w:customStyle="1" w:styleId="ListLabel33">
    <w:name w:val="ListLabel 33"/>
    <w:rsid w:val="00006CF5"/>
  </w:style>
  <w:style w:type="character" w:customStyle="1" w:styleId="ListLabel34">
    <w:name w:val="ListLabel 34"/>
    <w:rsid w:val="00006CF5"/>
    <w:rPr>
      <w:color w:val="00000A"/>
    </w:rPr>
  </w:style>
  <w:style w:type="character" w:customStyle="1" w:styleId="ListLabel35">
    <w:name w:val="ListLabel 35"/>
    <w:rsid w:val="00006CF5"/>
  </w:style>
  <w:style w:type="character" w:customStyle="1" w:styleId="ListLabel36">
    <w:name w:val="ListLabel 36"/>
    <w:rsid w:val="00006CF5"/>
  </w:style>
  <w:style w:type="character" w:customStyle="1" w:styleId="ListLabel37">
    <w:name w:val="ListLabel 37"/>
    <w:rsid w:val="00006CF5"/>
  </w:style>
  <w:style w:type="character" w:customStyle="1" w:styleId="ListLabel38">
    <w:name w:val="ListLabel 38"/>
    <w:rsid w:val="00006CF5"/>
  </w:style>
  <w:style w:type="character" w:customStyle="1" w:styleId="ListLabel39">
    <w:name w:val="ListLabel 39"/>
    <w:rsid w:val="00006CF5"/>
  </w:style>
  <w:style w:type="character" w:customStyle="1" w:styleId="ListLabel40">
    <w:name w:val="ListLabel 40"/>
    <w:rsid w:val="00006CF5"/>
  </w:style>
  <w:style w:type="character" w:customStyle="1" w:styleId="ListLabel41">
    <w:name w:val="ListLabel 41"/>
    <w:rsid w:val="00006CF5"/>
  </w:style>
  <w:style w:type="character" w:customStyle="1" w:styleId="ListLabel42">
    <w:name w:val="ListLabel 42"/>
    <w:rsid w:val="00006CF5"/>
  </w:style>
  <w:style w:type="character" w:customStyle="1" w:styleId="ListLabel43">
    <w:name w:val="ListLabel 43"/>
    <w:rsid w:val="00006CF5"/>
  </w:style>
  <w:style w:type="character" w:customStyle="1" w:styleId="ListLabel44">
    <w:name w:val="ListLabel 44"/>
    <w:rsid w:val="00006CF5"/>
  </w:style>
  <w:style w:type="character" w:customStyle="1" w:styleId="ListLabel45">
    <w:name w:val="ListLabel 45"/>
    <w:rsid w:val="00006CF5"/>
  </w:style>
  <w:style w:type="character" w:customStyle="1" w:styleId="ListLabel46">
    <w:name w:val="ListLabel 46"/>
    <w:rsid w:val="00006CF5"/>
  </w:style>
  <w:style w:type="character" w:customStyle="1" w:styleId="ListLabel47">
    <w:name w:val="ListLabel 47"/>
    <w:rsid w:val="00006CF5"/>
  </w:style>
  <w:style w:type="character" w:customStyle="1" w:styleId="ListLabel48">
    <w:name w:val="ListLabel 48"/>
    <w:rsid w:val="00006CF5"/>
  </w:style>
  <w:style w:type="character" w:customStyle="1" w:styleId="ListLabel49">
    <w:name w:val="ListLabel 49"/>
    <w:rsid w:val="00006CF5"/>
  </w:style>
  <w:style w:type="character" w:customStyle="1" w:styleId="ListLabel50">
    <w:name w:val="ListLabel 50"/>
    <w:rsid w:val="00006CF5"/>
  </w:style>
  <w:style w:type="character" w:customStyle="1" w:styleId="ListLabel51">
    <w:name w:val="ListLabel 51"/>
    <w:rsid w:val="00006CF5"/>
  </w:style>
  <w:style w:type="character" w:customStyle="1" w:styleId="ListLabel52">
    <w:name w:val="ListLabel 52"/>
    <w:rsid w:val="00006CF5"/>
  </w:style>
  <w:style w:type="character" w:customStyle="1" w:styleId="ListLabel53">
    <w:name w:val="ListLabel 53"/>
    <w:rsid w:val="00006CF5"/>
    <w:rPr>
      <w:color w:val="00000A"/>
      <w:position w:val="0"/>
      <w:sz w:val="24"/>
      <w:u w:val="none"/>
      <w:vertAlign w:val="baseline"/>
    </w:rPr>
  </w:style>
  <w:style w:type="character" w:customStyle="1" w:styleId="ListLabel54">
    <w:name w:val="ListLabel 54"/>
    <w:rsid w:val="00006CF5"/>
    <w:rPr>
      <w:position w:val="0"/>
      <w:sz w:val="20"/>
      <w:u w:val="none"/>
      <w:vertAlign w:val="baseline"/>
    </w:rPr>
  </w:style>
  <w:style w:type="character" w:customStyle="1" w:styleId="ListLabel55">
    <w:name w:val="ListLabel 55"/>
    <w:rsid w:val="00006CF5"/>
    <w:rPr>
      <w:position w:val="0"/>
      <w:sz w:val="20"/>
      <w:u w:val="none"/>
      <w:vertAlign w:val="baseline"/>
    </w:rPr>
  </w:style>
  <w:style w:type="character" w:customStyle="1" w:styleId="ListLabel56">
    <w:name w:val="ListLabel 56"/>
    <w:rsid w:val="00006CF5"/>
  </w:style>
  <w:style w:type="character" w:customStyle="1" w:styleId="ListLabel57">
    <w:name w:val="ListLabel 57"/>
    <w:rsid w:val="00006CF5"/>
  </w:style>
  <w:style w:type="character" w:customStyle="1" w:styleId="ListLabel58">
    <w:name w:val="ListLabel 58"/>
    <w:rsid w:val="00006CF5"/>
  </w:style>
  <w:style w:type="character" w:customStyle="1" w:styleId="ListLabel59">
    <w:name w:val="ListLabel 59"/>
    <w:rsid w:val="00006CF5"/>
  </w:style>
  <w:style w:type="character" w:customStyle="1" w:styleId="ListLabel60">
    <w:name w:val="ListLabel 60"/>
    <w:rsid w:val="00006CF5"/>
  </w:style>
  <w:style w:type="character" w:customStyle="1" w:styleId="ListLabel61">
    <w:name w:val="ListLabel 61"/>
    <w:rsid w:val="00006CF5"/>
  </w:style>
  <w:style w:type="character" w:customStyle="1" w:styleId="ListLabel62">
    <w:name w:val="ListLabel 62"/>
    <w:rsid w:val="00006CF5"/>
  </w:style>
  <w:style w:type="character" w:customStyle="1" w:styleId="ListLabel63">
    <w:name w:val="ListLabel 63"/>
    <w:rsid w:val="00006CF5"/>
    <w:rPr>
      <w:sz w:val="24"/>
    </w:rPr>
  </w:style>
  <w:style w:type="character" w:customStyle="1" w:styleId="ListLabel64">
    <w:name w:val="ListLabel 64"/>
    <w:rsid w:val="00006CF5"/>
  </w:style>
  <w:style w:type="character" w:customStyle="1" w:styleId="ListLabel65">
    <w:name w:val="ListLabel 65"/>
    <w:rsid w:val="00006CF5"/>
  </w:style>
  <w:style w:type="character" w:customStyle="1" w:styleId="ListLabel66">
    <w:name w:val="ListLabel 66"/>
    <w:rsid w:val="00006CF5"/>
  </w:style>
  <w:style w:type="character" w:customStyle="1" w:styleId="ListLabel67">
    <w:name w:val="ListLabel 67"/>
    <w:rsid w:val="00006CF5"/>
  </w:style>
  <w:style w:type="character" w:customStyle="1" w:styleId="ListLabel68">
    <w:name w:val="ListLabel 68"/>
    <w:rsid w:val="00006CF5"/>
  </w:style>
  <w:style w:type="character" w:customStyle="1" w:styleId="ListLabel69">
    <w:name w:val="ListLabel 69"/>
    <w:rsid w:val="00006CF5"/>
  </w:style>
  <w:style w:type="character" w:customStyle="1" w:styleId="ListLabel70">
    <w:name w:val="ListLabel 70"/>
    <w:rsid w:val="00006CF5"/>
  </w:style>
  <w:style w:type="character" w:customStyle="1" w:styleId="ListLabel71">
    <w:name w:val="ListLabel 71"/>
    <w:rsid w:val="00006CF5"/>
  </w:style>
  <w:style w:type="character" w:customStyle="1" w:styleId="ListLabel72">
    <w:name w:val="ListLabel 72"/>
    <w:rsid w:val="00006CF5"/>
  </w:style>
  <w:style w:type="character" w:customStyle="1" w:styleId="ListLabel73">
    <w:name w:val="ListLabel 73"/>
    <w:rsid w:val="00006CF5"/>
  </w:style>
  <w:style w:type="character" w:customStyle="1" w:styleId="ListLabel74">
    <w:name w:val="ListLabel 74"/>
    <w:rsid w:val="00006CF5"/>
  </w:style>
  <w:style w:type="character" w:customStyle="1" w:styleId="ListLabel75">
    <w:name w:val="ListLabel 75"/>
    <w:rsid w:val="00006CF5"/>
  </w:style>
  <w:style w:type="character" w:customStyle="1" w:styleId="ListLabel76">
    <w:name w:val="ListLabel 76"/>
    <w:rsid w:val="00006CF5"/>
  </w:style>
  <w:style w:type="character" w:customStyle="1" w:styleId="ListLabel77">
    <w:name w:val="ListLabel 77"/>
    <w:rsid w:val="00006CF5"/>
  </w:style>
  <w:style w:type="character" w:customStyle="1" w:styleId="ListLabel78">
    <w:name w:val="ListLabel 78"/>
    <w:rsid w:val="00006CF5"/>
    <w:rPr>
      <w:sz w:val="24"/>
    </w:rPr>
  </w:style>
  <w:style w:type="character" w:customStyle="1" w:styleId="ListLabel79">
    <w:name w:val="ListLabel 79"/>
    <w:rsid w:val="00006CF5"/>
  </w:style>
  <w:style w:type="character" w:customStyle="1" w:styleId="ListLabel80">
    <w:name w:val="ListLabel 80"/>
    <w:rsid w:val="00006CF5"/>
  </w:style>
  <w:style w:type="character" w:customStyle="1" w:styleId="ListLabel81">
    <w:name w:val="ListLabel 81"/>
    <w:rsid w:val="00006CF5"/>
  </w:style>
  <w:style w:type="character" w:customStyle="1" w:styleId="ListLabel82">
    <w:name w:val="ListLabel 82"/>
    <w:rsid w:val="00006CF5"/>
  </w:style>
  <w:style w:type="character" w:customStyle="1" w:styleId="ListLabel83">
    <w:name w:val="ListLabel 83"/>
    <w:rsid w:val="00006CF5"/>
  </w:style>
  <w:style w:type="character" w:customStyle="1" w:styleId="ListLabel84">
    <w:name w:val="ListLabel 84"/>
    <w:rsid w:val="00006CF5"/>
  </w:style>
  <w:style w:type="character" w:customStyle="1" w:styleId="ListLabel85">
    <w:name w:val="ListLabel 85"/>
    <w:rsid w:val="00006CF5"/>
  </w:style>
  <w:style w:type="character" w:customStyle="1" w:styleId="ListLabel86">
    <w:name w:val="ListLabel 86"/>
    <w:rsid w:val="00006CF5"/>
  </w:style>
  <w:style w:type="character" w:customStyle="1" w:styleId="ListLabel87">
    <w:name w:val="ListLabel 87"/>
    <w:rsid w:val="00006CF5"/>
  </w:style>
  <w:style w:type="character" w:customStyle="1" w:styleId="ListLabel88">
    <w:name w:val="ListLabel 88"/>
    <w:rsid w:val="00006CF5"/>
  </w:style>
  <w:style w:type="character" w:customStyle="1" w:styleId="ListLabel89">
    <w:name w:val="ListLabel 89"/>
    <w:rsid w:val="00006CF5"/>
  </w:style>
  <w:style w:type="character" w:customStyle="1" w:styleId="ListLabel90">
    <w:name w:val="ListLabel 90"/>
    <w:rsid w:val="00006CF5"/>
  </w:style>
  <w:style w:type="character" w:customStyle="1" w:styleId="ListLabel91">
    <w:name w:val="ListLabel 91"/>
    <w:rsid w:val="00006CF5"/>
  </w:style>
  <w:style w:type="character" w:customStyle="1" w:styleId="ListLabel92">
    <w:name w:val="ListLabel 92"/>
    <w:rsid w:val="00006CF5"/>
  </w:style>
  <w:style w:type="character" w:customStyle="1" w:styleId="ListLabel93">
    <w:name w:val="ListLabel 93"/>
    <w:rsid w:val="00006CF5"/>
  </w:style>
  <w:style w:type="character" w:customStyle="1" w:styleId="ListLabel94">
    <w:name w:val="ListLabel 94"/>
    <w:rsid w:val="00006CF5"/>
  </w:style>
  <w:style w:type="character" w:customStyle="1" w:styleId="ListLabel95">
    <w:name w:val="ListLabel 95"/>
    <w:rsid w:val="00006CF5"/>
  </w:style>
  <w:style w:type="character" w:customStyle="1" w:styleId="ListLabel96">
    <w:name w:val="ListLabel 96"/>
    <w:rsid w:val="00006CF5"/>
    <w:rPr>
      <w:sz w:val="24"/>
    </w:rPr>
  </w:style>
  <w:style w:type="character" w:customStyle="1" w:styleId="ListLabel97">
    <w:name w:val="ListLabel 97"/>
    <w:rsid w:val="00006CF5"/>
  </w:style>
  <w:style w:type="character" w:customStyle="1" w:styleId="ListLabel98">
    <w:name w:val="ListLabel 98"/>
    <w:rsid w:val="00006CF5"/>
  </w:style>
  <w:style w:type="character" w:customStyle="1" w:styleId="ListLabel99">
    <w:name w:val="ListLabel 99"/>
    <w:rsid w:val="00006CF5"/>
  </w:style>
  <w:style w:type="character" w:customStyle="1" w:styleId="ListLabel100">
    <w:name w:val="ListLabel 100"/>
    <w:rsid w:val="00006CF5"/>
  </w:style>
  <w:style w:type="character" w:customStyle="1" w:styleId="ListLabel101">
    <w:name w:val="ListLabel 101"/>
    <w:rsid w:val="00006CF5"/>
  </w:style>
  <w:style w:type="character" w:customStyle="1" w:styleId="ListLabel102">
    <w:name w:val="ListLabel 102"/>
    <w:rsid w:val="00006CF5"/>
  </w:style>
  <w:style w:type="character" w:customStyle="1" w:styleId="ListLabel103">
    <w:name w:val="ListLabel 103"/>
    <w:rsid w:val="00006CF5"/>
  </w:style>
  <w:style w:type="character" w:customStyle="1" w:styleId="ListLabel104">
    <w:name w:val="ListLabel 104"/>
    <w:rsid w:val="00006CF5"/>
  </w:style>
  <w:style w:type="character" w:customStyle="1" w:styleId="ListLabel105">
    <w:name w:val="ListLabel 105"/>
    <w:rsid w:val="00006CF5"/>
  </w:style>
  <w:style w:type="character" w:customStyle="1" w:styleId="ListLabel106">
    <w:name w:val="ListLabel 106"/>
    <w:rsid w:val="00006CF5"/>
  </w:style>
  <w:style w:type="character" w:customStyle="1" w:styleId="ListLabel107">
    <w:name w:val="ListLabel 107"/>
    <w:rsid w:val="00006CF5"/>
  </w:style>
  <w:style w:type="character" w:customStyle="1" w:styleId="ListLabel108">
    <w:name w:val="ListLabel 108"/>
    <w:rsid w:val="00006CF5"/>
  </w:style>
  <w:style w:type="character" w:customStyle="1" w:styleId="ListLabel109">
    <w:name w:val="ListLabel 109"/>
    <w:rsid w:val="00006CF5"/>
  </w:style>
  <w:style w:type="character" w:customStyle="1" w:styleId="ListLabel110">
    <w:name w:val="ListLabel 110"/>
    <w:rsid w:val="00006CF5"/>
  </w:style>
  <w:style w:type="character" w:customStyle="1" w:styleId="ListLabel111">
    <w:name w:val="ListLabel 111"/>
    <w:rsid w:val="00006CF5"/>
  </w:style>
  <w:style w:type="character" w:customStyle="1" w:styleId="ListLabel112">
    <w:name w:val="ListLabel 112"/>
    <w:rsid w:val="00006CF5"/>
  </w:style>
  <w:style w:type="character" w:customStyle="1" w:styleId="ListLabel113">
    <w:name w:val="ListLabel 113"/>
    <w:rsid w:val="00006CF5"/>
  </w:style>
  <w:style w:type="character" w:customStyle="1" w:styleId="ListLabel114">
    <w:name w:val="ListLabel 114"/>
    <w:rsid w:val="00006CF5"/>
    <w:rPr>
      <w:sz w:val="24"/>
    </w:rPr>
  </w:style>
  <w:style w:type="character" w:customStyle="1" w:styleId="ListLabel115">
    <w:name w:val="ListLabel 115"/>
    <w:rsid w:val="00006CF5"/>
  </w:style>
  <w:style w:type="character" w:customStyle="1" w:styleId="ListLabel116">
    <w:name w:val="ListLabel 116"/>
    <w:rsid w:val="00006CF5"/>
  </w:style>
  <w:style w:type="character" w:customStyle="1" w:styleId="ListLabel117">
    <w:name w:val="ListLabel 117"/>
    <w:rsid w:val="00006CF5"/>
  </w:style>
  <w:style w:type="character" w:customStyle="1" w:styleId="ListLabel118">
    <w:name w:val="ListLabel 118"/>
    <w:rsid w:val="00006CF5"/>
  </w:style>
  <w:style w:type="character" w:customStyle="1" w:styleId="ListLabel119">
    <w:name w:val="ListLabel 119"/>
    <w:rsid w:val="00006CF5"/>
  </w:style>
  <w:style w:type="character" w:customStyle="1" w:styleId="ListLabel120">
    <w:name w:val="ListLabel 120"/>
    <w:rsid w:val="00006CF5"/>
  </w:style>
  <w:style w:type="character" w:customStyle="1" w:styleId="ListLabel121">
    <w:name w:val="ListLabel 121"/>
    <w:rsid w:val="00006CF5"/>
  </w:style>
  <w:style w:type="character" w:customStyle="1" w:styleId="ListLabel122">
    <w:name w:val="ListLabel 122"/>
    <w:rsid w:val="00006CF5"/>
  </w:style>
  <w:style w:type="character" w:customStyle="1" w:styleId="ListLabel123">
    <w:name w:val="ListLabel 123"/>
    <w:rsid w:val="00006CF5"/>
  </w:style>
  <w:style w:type="character" w:customStyle="1" w:styleId="ListLabel124">
    <w:name w:val="ListLabel 124"/>
    <w:rsid w:val="00006CF5"/>
  </w:style>
  <w:style w:type="character" w:customStyle="1" w:styleId="ListLabel125">
    <w:name w:val="ListLabel 125"/>
    <w:rsid w:val="00006CF5"/>
  </w:style>
  <w:style w:type="character" w:customStyle="1" w:styleId="ListLabel126">
    <w:name w:val="ListLabel 126"/>
    <w:rsid w:val="00006CF5"/>
  </w:style>
  <w:style w:type="character" w:customStyle="1" w:styleId="ListLabel127">
    <w:name w:val="ListLabel 127"/>
    <w:rsid w:val="00006CF5"/>
  </w:style>
  <w:style w:type="character" w:customStyle="1" w:styleId="ListLabel128">
    <w:name w:val="ListLabel 128"/>
    <w:rsid w:val="00006CF5"/>
  </w:style>
  <w:style w:type="character" w:customStyle="1" w:styleId="ListLabel129">
    <w:name w:val="ListLabel 129"/>
    <w:rsid w:val="00006CF5"/>
  </w:style>
  <w:style w:type="character" w:customStyle="1" w:styleId="ListLabel130">
    <w:name w:val="ListLabel 130"/>
    <w:rsid w:val="00006CF5"/>
  </w:style>
  <w:style w:type="character" w:customStyle="1" w:styleId="ListLabel131">
    <w:name w:val="ListLabel 131"/>
    <w:rsid w:val="00006CF5"/>
  </w:style>
  <w:style w:type="character" w:customStyle="1" w:styleId="ListLabel132">
    <w:name w:val="ListLabel 132"/>
    <w:rsid w:val="00006CF5"/>
  </w:style>
  <w:style w:type="character" w:customStyle="1" w:styleId="ListLabel133">
    <w:name w:val="ListLabel 133"/>
    <w:rsid w:val="00006CF5"/>
  </w:style>
  <w:style w:type="character" w:customStyle="1" w:styleId="ListLabel134">
    <w:name w:val="ListLabel 134"/>
    <w:rsid w:val="00006CF5"/>
  </w:style>
  <w:style w:type="character" w:customStyle="1" w:styleId="ListLabel135">
    <w:name w:val="ListLabel 135"/>
    <w:rsid w:val="00006CF5"/>
  </w:style>
  <w:style w:type="character" w:customStyle="1" w:styleId="ListLabel136">
    <w:name w:val="ListLabel 136"/>
    <w:rsid w:val="00006CF5"/>
  </w:style>
  <w:style w:type="character" w:customStyle="1" w:styleId="ListLabel137">
    <w:name w:val="ListLabel 137"/>
    <w:rsid w:val="00006CF5"/>
  </w:style>
  <w:style w:type="character" w:customStyle="1" w:styleId="ListLabel138">
    <w:name w:val="ListLabel 138"/>
    <w:rsid w:val="00006CF5"/>
  </w:style>
  <w:style w:type="character" w:customStyle="1" w:styleId="ListLabel139">
    <w:name w:val="ListLabel 139"/>
    <w:rsid w:val="00006CF5"/>
  </w:style>
  <w:style w:type="character" w:customStyle="1" w:styleId="ListLabel140">
    <w:name w:val="ListLabel 140"/>
    <w:rsid w:val="00006CF5"/>
  </w:style>
  <w:style w:type="character" w:customStyle="1" w:styleId="ListLabel141">
    <w:name w:val="ListLabel 141"/>
    <w:rsid w:val="00006CF5"/>
  </w:style>
  <w:style w:type="character" w:customStyle="1" w:styleId="ListLabel142">
    <w:name w:val="ListLabel 142"/>
    <w:rsid w:val="00006CF5"/>
  </w:style>
  <w:style w:type="character" w:customStyle="1" w:styleId="ListLabel143">
    <w:name w:val="ListLabel 143"/>
    <w:rsid w:val="00006CF5"/>
  </w:style>
  <w:style w:type="character" w:customStyle="1" w:styleId="ListLabel144">
    <w:name w:val="ListLabel 144"/>
    <w:rsid w:val="00006CF5"/>
  </w:style>
  <w:style w:type="character" w:customStyle="1" w:styleId="ListLabel145">
    <w:name w:val="ListLabel 145"/>
    <w:rsid w:val="00006CF5"/>
  </w:style>
  <w:style w:type="character" w:customStyle="1" w:styleId="ListLabel146">
    <w:name w:val="ListLabel 146"/>
    <w:rsid w:val="00006CF5"/>
  </w:style>
  <w:style w:type="character" w:customStyle="1" w:styleId="ListLabel147">
    <w:name w:val="ListLabel 147"/>
    <w:rsid w:val="00006CF5"/>
  </w:style>
  <w:style w:type="character" w:customStyle="1" w:styleId="ListLabel148">
    <w:name w:val="ListLabel 148"/>
    <w:rsid w:val="00006CF5"/>
  </w:style>
  <w:style w:type="character" w:customStyle="1" w:styleId="ListLabel149">
    <w:name w:val="ListLabel 149"/>
    <w:rsid w:val="00006CF5"/>
  </w:style>
  <w:style w:type="character" w:customStyle="1" w:styleId="ListLabel150">
    <w:name w:val="ListLabel 150"/>
    <w:rsid w:val="00006CF5"/>
    <w:rPr>
      <w:sz w:val="24"/>
    </w:rPr>
  </w:style>
  <w:style w:type="character" w:customStyle="1" w:styleId="ListLabel151">
    <w:name w:val="ListLabel 151"/>
    <w:rsid w:val="00006CF5"/>
  </w:style>
  <w:style w:type="character" w:customStyle="1" w:styleId="ListLabel152">
    <w:name w:val="ListLabel 152"/>
    <w:rsid w:val="00006CF5"/>
  </w:style>
  <w:style w:type="character" w:customStyle="1" w:styleId="ListLabel153">
    <w:name w:val="ListLabel 153"/>
    <w:rsid w:val="00006CF5"/>
  </w:style>
  <w:style w:type="character" w:customStyle="1" w:styleId="ListLabel154">
    <w:name w:val="ListLabel 154"/>
    <w:rsid w:val="00006CF5"/>
  </w:style>
  <w:style w:type="character" w:customStyle="1" w:styleId="ListLabel155">
    <w:name w:val="ListLabel 155"/>
    <w:rsid w:val="00006CF5"/>
  </w:style>
  <w:style w:type="character" w:customStyle="1" w:styleId="ListLabel156">
    <w:name w:val="ListLabel 156"/>
    <w:rsid w:val="00006CF5"/>
  </w:style>
  <w:style w:type="character" w:customStyle="1" w:styleId="ListLabel157">
    <w:name w:val="ListLabel 157"/>
    <w:rsid w:val="00006CF5"/>
  </w:style>
  <w:style w:type="character" w:customStyle="1" w:styleId="ListLabel158">
    <w:name w:val="ListLabel 158"/>
    <w:rsid w:val="00006CF5"/>
  </w:style>
  <w:style w:type="character" w:customStyle="1" w:styleId="ListLabel159">
    <w:name w:val="ListLabel 159"/>
    <w:rsid w:val="00006CF5"/>
    <w:rPr>
      <w:sz w:val="24"/>
    </w:rPr>
  </w:style>
  <w:style w:type="character" w:customStyle="1" w:styleId="ListLabel160">
    <w:name w:val="ListLabel 160"/>
    <w:rsid w:val="00006CF5"/>
  </w:style>
  <w:style w:type="character" w:customStyle="1" w:styleId="ListLabel161">
    <w:name w:val="ListLabel 161"/>
    <w:rsid w:val="00006CF5"/>
  </w:style>
  <w:style w:type="character" w:customStyle="1" w:styleId="ListLabel162">
    <w:name w:val="ListLabel 162"/>
    <w:rsid w:val="00006CF5"/>
  </w:style>
  <w:style w:type="character" w:customStyle="1" w:styleId="ListLabel163">
    <w:name w:val="ListLabel 163"/>
    <w:rsid w:val="00006CF5"/>
  </w:style>
  <w:style w:type="character" w:customStyle="1" w:styleId="ListLabel164">
    <w:name w:val="ListLabel 164"/>
    <w:rsid w:val="00006CF5"/>
  </w:style>
  <w:style w:type="character" w:customStyle="1" w:styleId="ListLabel165">
    <w:name w:val="ListLabel 165"/>
    <w:rsid w:val="00006CF5"/>
  </w:style>
  <w:style w:type="character" w:customStyle="1" w:styleId="ListLabel166">
    <w:name w:val="ListLabel 166"/>
    <w:rsid w:val="00006CF5"/>
  </w:style>
  <w:style w:type="character" w:customStyle="1" w:styleId="ListLabel167">
    <w:name w:val="ListLabel 167"/>
    <w:rsid w:val="00006CF5"/>
  </w:style>
  <w:style w:type="character" w:customStyle="1" w:styleId="ListLabel168">
    <w:name w:val="ListLabel 168"/>
    <w:rsid w:val="00006CF5"/>
    <w:rPr>
      <w:sz w:val="24"/>
    </w:rPr>
  </w:style>
  <w:style w:type="character" w:customStyle="1" w:styleId="ListLabel169">
    <w:name w:val="ListLabel 169"/>
    <w:rsid w:val="00006CF5"/>
  </w:style>
  <w:style w:type="character" w:customStyle="1" w:styleId="ListLabel170">
    <w:name w:val="ListLabel 170"/>
    <w:rsid w:val="00006CF5"/>
  </w:style>
  <w:style w:type="character" w:customStyle="1" w:styleId="ListLabel171">
    <w:name w:val="ListLabel 171"/>
    <w:rsid w:val="00006CF5"/>
  </w:style>
  <w:style w:type="character" w:customStyle="1" w:styleId="ListLabel172">
    <w:name w:val="ListLabel 172"/>
    <w:rsid w:val="00006CF5"/>
  </w:style>
  <w:style w:type="character" w:customStyle="1" w:styleId="ListLabel173">
    <w:name w:val="ListLabel 173"/>
    <w:rsid w:val="00006CF5"/>
  </w:style>
  <w:style w:type="character" w:customStyle="1" w:styleId="ListLabel174">
    <w:name w:val="ListLabel 174"/>
    <w:rsid w:val="00006CF5"/>
  </w:style>
  <w:style w:type="character" w:customStyle="1" w:styleId="ListLabel175">
    <w:name w:val="ListLabel 175"/>
    <w:rsid w:val="00006CF5"/>
  </w:style>
  <w:style w:type="character" w:customStyle="1" w:styleId="ListLabel176">
    <w:name w:val="ListLabel 176"/>
    <w:rsid w:val="00006CF5"/>
  </w:style>
  <w:style w:type="character" w:customStyle="1" w:styleId="ListLabel177">
    <w:name w:val="ListLabel 177"/>
    <w:rsid w:val="00006CF5"/>
  </w:style>
  <w:style w:type="character" w:customStyle="1" w:styleId="ListLabel178">
    <w:name w:val="ListLabel 178"/>
    <w:rsid w:val="00006CF5"/>
  </w:style>
  <w:style w:type="character" w:customStyle="1" w:styleId="ListLabel179">
    <w:name w:val="ListLabel 179"/>
    <w:rsid w:val="00006CF5"/>
  </w:style>
  <w:style w:type="character" w:customStyle="1" w:styleId="ListLabel180">
    <w:name w:val="ListLabel 180"/>
    <w:rsid w:val="00006CF5"/>
  </w:style>
  <w:style w:type="character" w:customStyle="1" w:styleId="ListLabel181">
    <w:name w:val="ListLabel 181"/>
    <w:rsid w:val="00006CF5"/>
  </w:style>
  <w:style w:type="character" w:customStyle="1" w:styleId="ListLabel182">
    <w:name w:val="ListLabel 182"/>
    <w:rsid w:val="00006CF5"/>
  </w:style>
  <w:style w:type="character" w:customStyle="1" w:styleId="ListLabel183">
    <w:name w:val="ListLabel 183"/>
    <w:rsid w:val="00006CF5"/>
  </w:style>
  <w:style w:type="character" w:customStyle="1" w:styleId="ListLabel184">
    <w:name w:val="ListLabel 184"/>
    <w:rsid w:val="00006CF5"/>
  </w:style>
  <w:style w:type="character" w:customStyle="1" w:styleId="ListLabel185">
    <w:name w:val="ListLabel 185"/>
    <w:rsid w:val="00006CF5"/>
  </w:style>
  <w:style w:type="character" w:customStyle="1" w:styleId="ListLabel186">
    <w:name w:val="ListLabel 186"/>
    <w:rsid w:val="00006CF5"/>
    <w:rPr>
      <w:sz w:val="20"/>
    </w:rPr>
  </w:style>
  <w:style w:type="character" w:customStyle="1" w:styleId="ListLabel187">
    <w:name w:val="ListLabel 187"/>
    <w:rsid w:val="00006CF5"/>
  </w:style>
  <w:style w:type="character" w:customStyle="1" w:styleId="ListLabel188">
    <w:name w:val="ListLabel 188"/>
    <w:rsid w:val="00006CF5"/>
  </w:style>
  <w:style w:type="character" w:customStyle="1" w:styleId="ListLabel189">
    <w:name w:val="ListLabel 189"/>
    <w:rsid w:val="00006CF5"/>
  </w:style>
  <w:style w:type="character" w:customStyle="1" w:styleId="ListLabel190">
    <w:name w:val="ListLabel 190"/>
    <w:rsid w:val="00006CF5"/>
  </w:style>
  <w:style w:type="character" w:customStyle="1" w:styleId="ListLabel191">
    <w:name w:val="ListLabel 191"/>
    <w:rsid w:val="00006CF5"/>
  </w:style>
  <w:style w:type="character" w:customStyle="1" w:styleId="ListLabel192">
    <w:name w:val="ListLabel 192"/>
    <w:rsid w:val="00006CF5"/>
  </w:style>
  <w:style w:type="character" w:customStyle="1" w:styleId="ListLabel193">
    <w:name w:val="ListLabel 193"/>
    <w:rsid w:val="00006CF5"/>
  </w:style>
  <w:style w:type="character" w:customStyle="1" w:styleId="ListLabel194">
    <w:name w:val="ListLabel 194"/>
    <w:rsid w:val="00006CF5"/>
  </w:style>
  <w:style w:type="character" w:customStyle="1" w:styleId="ListLabel195">
    <w:name w:val="ListLabel 195"/>
    <w:rsid w:val="00006CF5"/>
    <w:rPr>
      <w:sz w:val="20"/>
    </w:rPr>
  </w:style>
  <w:style w:type="character" w:customStyle="1" w:styleId="ListLabel196">
    <w:name w:val="ListLabel 196"/>
    <w:rsid w:val="00006CF5"/>
  </w:style>
  <w:style w:type="character" w:customStyle="1" w:styleId="ListLabel197">
    <w:name w:val="ListLabel 197"/>
    <w:rsid w:val="00006CF5"/>
  </w:style>
  <w:style w:type="character" w:customStyle="1" w:styleId="ListLabel198">
    <w:name w:val="ListLabel 198"/>
    <w:rsid w:val="00006CF5"/>
  </w:style>
  <w:style w:type="character" w:customStyle="1" w:styleId="ListLabel199">
    <w:name w:val="ListLabel 199"/>
    <w:rsid w:val="00006CF5"/>
  </w:style>
  <w:style w:type="character" w:customStyle="1" w:styleId="ListLabel200">
    <w:name w:val="ListLabel 200"/>
    <w:rsid w:val="00006CF5"/>
  </w:style>
  <w:style w:type="character" w:customStyle="1" w:styleId="ListLabel201">
    <w:name w:val="ListLabel 201"/>
    <w:rsid w:val="00006CF5"/>
  </w:style>
  <w:style w:type="character" w:customStyle="1" w:styleId="ListLabel202">
    <w:name w:val="ListLabel 202"/>
    <w:rsid w:val="00006CF5"/>
  </w:style>
  <w:style w:type="character" w:customStyle="1" w:styleId="ListLabel203">
    <w:name w:val="ListLabel 203"/>
    <w:rsid w:val="00006CF5"/>
  </w:style>
  <w:style w:type="character" w:customStyle="1" w:styleId="ListLabel204">
    <w:name w:val="ListLabel 204"/>
    <w:rsid w:val="00006CF5"/>
  </w:style>
  <w:style w:type="character" w:customStyle="1" w:styleId="ListLabel205">
    <w:name w:val="ListLabel 205"/>
    <w:rsid w:val="00006CF5"/>
  </w:style>
  <w:style w:type="character" w:customStyle="1" w:styleId="ListLabel206">
    <w:name w:val="ListLabel 206"/>
    <w:rsid w:val="00006CF5"/>
  </w:style>
  <w:style w:type="character" w:customStyle="1" w:styleId="ListLabel207">
    <w:name w:val="ListLabel 207"/>
    <w:rsid w:val="00006CF5"/>
  </w:style>
  <w:style w:type="character" w:customStyle="1" w:styleId="ListLabel208">
    <w:name w:val="ListLabel 208"/>
    <w:rsid w:val="00006CF5"/>
  </w:style>
  <w:style w:type="character" w:customStyle="1" w:styleId="ListLabel209">
    <w:name w:val="ListLabel 209"/>
    <w:rsid w:val="00006CF5"/>
  </w:style>
  <w:style w:type="character" w:customStyle="1" w:styleId="ListLabel210">
    <w:name w:val="ListLabel 210"/>
    <w:rsid w:val="00006CF5"/>
  </w:style>
  <w:style w:type="character" w:customStyle="1" w:styleId="ListLabel211">
    <w:name w:val="ListLabel 211"/>
    <w:rsid w:val="00006CF5"/>
  </w:style>
  <w:style w:type="character" w:customStyle="1" w:styleId="ListLabel212">
    <w:name w:val="ListLabel 212"/>
    <w:rsid w:val="00006CF5"/>
  </w:style>
  <w:style w:type="character" w:customStyle="1" w:styleId="ListLabel213">
    <w:name w:val="ListLabel 213"/>
    <w:rsid w:val="00006CF5"/>
  </w:style>
  <w:style w:type="character" w:customStyle="1" w:styleId="ListLabel214">
    <w:name w:val="ListLabel 214"/>
    <w:rsid w:val="00006CF5"/>
  </w:style>
  <w:style w:type="character" w:customStyle="1" w:styleId="ListLabel215">
    <w:name w:val="ListLabel 215"/>
    <w:rsid w:val="00006CF5"/>
  </w:style>
  <w:style w:type="character" w:customStyle="1" w:styleId="ListLabel216">
    <w:name w:val="ListLabel 216"/>
    <w:rsid w:val="00006CF5"/>
  </w:style>
  <w:style w:type="character" w:customStyle="1" w:styleId="ListLabel217">
    <w:name w:val="ListLabel 217"/>
    <w:rsid w:val="00006CF5"/>
  </w:style>
  <w:style w:type="character" w:customStyle="1" w:styleId="ListLabel218">
    <w:name w:val="ListLabel 218"/>
    <w:rsid w:val="00006CF5"/>
  </w:style>
  <w:style w:type="character" w:customStyle="1" w:styleId="ListLabel219">
    <w:name w:val="ListLabel 219"/>
    <w:rsid w:val="00006CF5"/>
  </w:style>
  <w:style w:type="character" w:customStyle="1" w:styleId="ListLabel220">
    <w:name w:val="ListLabel 220"/>
    <w:rsid w:val="00006CF5"/>
  </w:style>
  <w:style w:type="character" w:customStyle="1" w:styleId="ListLabel221">
    <w:name w:val="ListLabel 221"/>
    <w:rsid w:val="00006CF5"/>
  </w:style>
  <w:style w:type="character" w:customStyle="1" w:styleId="ListLabel222">
    <w:name w:val="ListLabel 222"/>
    <w:rsid w:val="00006CF5"/>
  </w:style>
  <w:style w:type="character" w:customStyle="1" w:styleId="ListLabel223">
    <w:name w:val="ListLabel 223"/>
    <w:rsid w:val="00006CF5"/>
  </w:style>
  <w:style w:type="character" w:customStyle="1" w:styleId="ListLabel224">
    <w:name w:val="ListLabel 224"/>
    <w:rsid w:val="00006CF5"/>
  </w:style>
  <w:style w:type="character" w:customStyle="1" w:styleId="ListLabel225">
    <w:name w:val="ListLabel 225"/>
    <w:rsid w:val="00006CF5"/>
  </w:style>
  <w:style w:type="character" w:customStyle="1" w:styleId="ListLabel226">
    <w:name w:val="ListLabel 226"/>
    <w:rsid w:val="00006CF5"/>
    <w:rPr>
      <w:b/>
      <w:sz w:val="20"/>
    </w:rPr>
  </w:style>
  <w:style w:type="character" w:customStyle="1" w:styleId="ListLabel227">
    <w:name w:val="ListLabel 227"/>
    <w:rsid w:val="00006CF5"/>
  </w:style>
  <w:style w:type="character" w:customStyle="1" w:styleId="ListLabel228">
    <w:name w:val="ListLabel 228"/>
    <w:rsid w:val="00006CF5"/>
  </w:style>
  <w:style w:type="character" w:customStyle="1" w:styleId="ListLabel229">
    <w:name w:val="ListLabel 229"/>
    <w:rsid w:val="00006CF5"/>
  </w:style>
  <w:style w:type="character" w:customStyle="1" w:styleId="ListLabel230">
    <w:name w:val="ListLabel 230"/>
    <w:rsid w:val="00006CF5"/>
  </w:style>
  <w:style w:type="character" w:customStyle="1" w:styleId="ListLabel231">
    <w:name w:val="ListLabel 231"/>
    <w:rsid w:val="00006CF5"/>
  </w:style>
  <w:style w:type="character" w:customStyle="1" w:styleId="ListLabel232">
    <w:name w:val="ListLabel 232"/>
    <w:rsid w:val="00006CF5"/>
  </w:style>
  <w:style w:type="character" w:customStyle="1" w:styleId="ListLabel233">
    <w:name w:val="ListLabel 233"/>
    <w:rsid w:val="00006CF5"/>
  </w:style>
  <w:style w:type="character" w:customStyle="1" w:styleId="ListLabel234">
    <w:name w:val="ListLabel 234"/>
    <w:rsid w:val="00006CF5"/>
  </w:style>
  <w:style w:type="character" w:customStyle="1" w:styleId="ListLabel235">
    <w:name w:val="ListLabel 235"/>
    <w:rsid w:val="00006CF5"/>
    <w:rPr>
      <w:sz w:val="20"/>
    </w:rPr>
  </w:style>
  <w:style w:type="character" w:customStyle="1" w:styleId="ListLabel236">
    <w:name w:val="ListLabel 236"/>
    <w:rsid w:val="00006CF5"/>
  </w:style>
  <w:style w:type="character" w:customStyle="1" w:styleId="ListLabel237">
    <w:name w:val="ListLabel 237"/>
    <w:rsid w:val="00006CF5"/>
  </w:style>
  <w:style w:type="character" w:customStyle="1" w:styleId="ListLabel238">
    <w:name w:val="ListLabel 238"/>
    <w:rsid w:val="00006CF5"/>
  </w:style>
  <w:style w:type="character" w:customStyle="1" w:styleId="ListLabel239">
    <w:name w:val="ListLabel 239"/>
    <w:rsid w:val="00006CF5"/>
  </w:style>
  <w:style w:type="character" w:customStyle="1" w:styleId="ListLabel240">
    <w:name w:val="ListLabel 240"/>
    <w:rsid w:val="00006CF5"/>
  </w:style>
  <w:style w:type="character" w:customStyle="1" w:styleId="ListLabel241">
    <w:name w:val="ListLabel 241"/>
    <w:rsid w:val="00006CF5"/>
  </w:style>
  <w:style w:type="character" w:customStyle="1" w:styleId="ListLabel242">
    <w:name w:val="ListLabel 242"/>
    <w:rsid w:val="00006CF5"/>
  </w:style>
  <w:style w:type="character" w:customStyle="1" w:styleId="ListLabel243">
    <w:name w:val="ListLabel 243"/>
    <w:rsid w:val="00006CF5"/>
  </w:style>
  <w:style w:type="character" w:customStyle="1" w:styleId="ListLabel244">
    <w:name w:val="ListLabel 244"/>
    <w:rsid w:val="00006CF5"/>
    <w:rPr>
      <w:sz w:val="20"/>
    </w:rPr>
  </w:style>
  <w:style w:type="character" w:customStyle="1" w:styleId="ListLabel245">
    <w:name w:val="ListLabel 245"/>
    <w:rsid w:val="00006CF5"/>
  </w:style>
  <w:style w:type="character" w:customStyle="1" w:styleId="ListLabel246">
    <w:name w:val="ListLabel 246"/>
    <w:rsid w:val="00006CF5"/>
  </w:style>
  <w:style w:type="character" w:customStyle="1" w:styleId="ListLabel247">
    <w:name w:val="ListLabel 247"/>
    <w:rsid w:val="00006CF5"/>
  </w:style>
  <w:style w:type="character" w:customStyle="1" w:styleId="ListLabel248">
    <w:name w:val="ListLabel 248"/>
    <w:rsid w:val="00006CF5"/>
  </w:style>
  <w:style w:type="character" w:customStyle="1" w:styleId="ListLabel249">
    <w:name w:val="ListLabel 249"/>
    <w:rsid w:val="00006CF5"/>
  </w:style>
  <w:style w:type="character" w:customStyle="1" w:styleId="ListLabel250">
    <w:name w:val="ListLabel 250"/>
    <w:rsid w:val="00006CF5"/>
  </w:style>
  <w:style w:type="character" w:customStyle="1" w:styleId="ListLabel251">
    <w:name w:val="ListLabel 251"/>
    <w:rsid w:val="00006CF5"/>
  </w:style>
  <w:style w:type="character" w:customStyle="1" w:styleId="ListLabel252">
    <w:name w:val="ListLabel 252"/>
    <w:rsid w:val="00006CF5"/>
  </w:style>
  <w:style w:type="character" w:customStyle="1" w:styleId="ListLabel253">
    <w:name w:val="ListLabel 253"/>
    <w:rsid w:val="00006CF5"/>
    <w:rPr>
      <w:sz w:val="20"/>
    </w:rPr>
  </w:style>
  <w:style w:type="character" w:customStyle="1" w:styleId="ListLabel254">
    <w:name w:val="ListLabel 254"/>
    <w:rsid w:val="00006CF5"/>
  </w:style>
  <w:style w:type="character" w:customStyle="1" w:styleId="ListLabel255">
    <w:name w:val="ListLabel 255"/>
    <w:rsid w:val="00006CF5"/>
  </w:style>
  <w:style w:type="character" w:customStyle="1" w:styleId="ListLabel256">
    <w:name w:val="ListLabel 256"/>
    <w:rsid w:val="00006CF5"/>
  </w:style>
  <w:style w:type="character" w:customStyle="1" w:styleId="ListLabel257">
    <w:name w:val="ListLabel 257"/>
    <w:rsid w:val="00006CF5"/>
  </w:style>
  <w:style w:type="character" w:customStyle="1" w:styleId="ListLabel258">
    <w:name w:val="ListLabel 258"/>
    <w:rsid w:val="00006CF5"/>
  </w:style>
  <w:style w:type="character" w:customStyle="1" w:styleId="ListLabel259">
    <w:name w:val="ListLabel 259"/>
    <w:rsid w:val="00006CF5"/>
  </w:style>
  <w:style w:type="character" w:customStyle="1" w:styleId="ListLabel260">
    <w:name w:val="ListLabel 260"/>
    <w:rsid w:val="00006CF5"/>
  </w:style>
  <w:style w:type="character" w:customStyle="1" w:styleId="ListLabel261">
    <w:name w:val="ListLabel 261"/>
    <w:rsid w:val="00006CF5"/>
  </w:style>
  <w:style w:type="character" w:customStyle="1" w:styleId="ListLabel262">
    <w:name w:val="ListLabel 262"/>
    <w:rsid w:val="00006CF5"/>
    <w:rPr>
      <w:sz w:val="20"/>
    </w:rPr>
  </w:style>
  <w:style w:type="character" w:customStyle="1" w:styleId="ListLabel263">
    <w:name w:val="ListLabel 263"/>
    <w:rsid w:val="00006CF5"/>
  </w:style>
  <w:style w:type="character" w:customStyle="1" w:styleId="ListLabel264">
    <w:name w:val="ListLabel 264"/>
    <w:rsid w:val="00006CF5"/>
  </w:style>
  <w:style w:type="character" w:customStyle="1" w:styleId="ListLabel265">
    <w:name w:val="ListLabel 265"/>
    <w:rsid w:val="00006CF5"/>
  </w:style>
  <w:style w:type="character" w:customStyle="1" w:styleId="ListLabel266">
    <w:name w:val="ListLabel 266"/>
    <w:rsid w:val="00006CF5"/>
  </w:style>
  <w:style w:type="character" w:customStyle="1" w:styleId="ListLabel267">
    <w:name w:val="ListLabel 267"/>
    <w:rsid w:val="00006CF5"/>
  </w:style>
  <w:style w:type="character" w:customStyle="1" w:styleId="ListLabel268">
    <w:name w:val="ListLabel 268"/>
    <w:rsid w:val="00006CF5"/>
  </w:style>
  <w:style w:type="character" w:customStyle="1" w:styleId="ListLabel269">
    <w:name w:val="ListLabel 269"/>
    <w:rsid w:val="00006CF5"/>
  </w:style>
  <w:style w:type="character" w:customStyle="1" w:styleId="ListLabel270">
    <w:name w:val="ListLabel 270"/>
    <w:rsid w:val="00006CF5"/>
  </w:style>
  <w:style w:type="character" w:customStyle="1" w:styleId="ListLabel271">
    <w:name w:val="ListLabel 271"/>
    <w:rsid w:val="00006CF5"/>
    <w:rPr>
      <w:sz w:val="20"/>
    </w:rPr>
  </w:style>
  <w:style w:type="character" w:customStyle="1" w:styleId="ListLabel272">
    <w:name w:val="ListLabel 272"/>
    <w:rsid w:val="00006CF5"/>
  </w:style>
  <w:style w:type="character" w:customStyle="1" w:styleId="ListLabel273">
    <w:name w:val="ListLabel 273"/>
    <w:rsid w:val="00006CF5"/>
  </w:style>
  <w:style w:type="character" w:customStyle="1" w:styleId="ListLabel274">
    <w:name w:val="ListLabel 274"/>
    <w:rsid w:val="00006CF5"/>
  </w:style>
  <w:style w:type="character" w:customStyle="1" w:styleId="ListLabel275">
    <w:name w:val="ListLabel 275"/>
    <w:rsid w:val="00006CF5"/>
  </w:style>
  <w:style w:type="character" w:customStyle="1" w:styleId="ListLabel276">
    <w:name w:val="ListLabel 276"/>
    <w:rsid w:val="00006CF5"/>
  </w:style>
  <w:style w:type="character" w:customStyle="1" w:styleId="ListLabel277">
    <w:name w:val="ListLabel 277"/>
    <w:rsid w:val="00006CF5"/>
  </w:style>
  <w:style w:type="character" w:customStyle="1" w:styleId="ListLabel278">
    <w:name w:val="ListLabel 278"/>
    <w:rsid w:val="00006CF5"/>
  </w:style>
  <w:style w:type="character" w:customStyle="1" w:styleId="ListLabel279">
    <w:name w:val="ListLabel 279"/>
    <w:rsid w:val="00006CF5"/>
  </w:style>
  <w:style w:type="character" w:customStyle="1" w:styleId="ListLabel280">
    <w:name w:val="ListLabel 280"/>
    <w:rsid w:val="00006CF5"/>
    <w:rPr>
      <w:sz w:val="20"/>
    </w:rPr>
  </w:style>
  <w:style w:type="character" w:customStyle="1" w:styleId="ListLabel281">
    <w:name w:val="ListLabel 281"/>
    <w:rsid w:val="00006CF5"/>
  </w:style>
  <w:style w:type="character" w:customStyle="1" w:styleId="ListLabel282">
    <w:name w:val="ListLabel 282"/>
    <w:rsid w:val="00006CF5"/>
  </w:style>
  <w:style w:type="character" w:customStyle="1" w:styleId="ListLabel283">
    <w:name w:val="ListLabel 283"/>
    <w:rsid w:val="00006CF5"/>
  </w:style>
  <w:style w:type="character" w:customStyle="1" w:styleId="ListLabel284">
    <w:name w:val="ListLabel 284"/>
    <w:rsid w:val="00006CF5"/>
  </w:style>
  <w:style w:type="character" w:customStyle="1" w:styleId="ListLabel285">
    <w:name w:val="ListLabel 285"/>
    <w:rsid w:val="00006CF5"/>
  </w:style>
  <w:style w:type="character" w:customStyle="1" w:styleId="ListLabel286">
    <w:name w:val="ListLabel 286"/>
    <w:rsid w:val="00006CF5"/>
  </w:style>
  <w:style w:type="character" w:customStyle="1" w:styleId="ListLabel287">
    <w:name w:val="ListLabel 287"/>
    <w:rsid w:val="00006CF5"/>
  </w:style>
  <w:style w:type="character" w:customStyle="1" w:styleId="ListLabel288">
    <w:name w:val="ListLabel 288"/>
    <w:rsid w:val="00006CF5"/>
  </w:style>
  <w:style w:type="character" w:customStyle="1" w:styleId="ListLabel289">
    <w:name w:val="ListLabel 289"/>
    <w:rsid w:val="00006CF5"/>
    <w:rPr>
      <w:b/>
      <w:color w:val="00000A"/>
      <w:sz w:val="20"/>
    </w:rPr>
  </w:style>
  <w:style w:type="character" w:customStyle="1" w:styleId="ListLabel290">
    <w:name w:val="ListLabel 290"/>
    <w:rsid w:val="00006CF5"/>
  </w:style>
  <w:style w:type="character" w:customStyle="1" w:styleId="ListLabel291">
    <w:name w:val="ListLabel 291"/>
    <w:rsid w:val="00006CF5"/>
  </w:style>
  <w:style w:type="character" w:customStyle="1" w:styleId="ListLabel292">
    <w:name w:val="ListLabel 292"/>
    <w:rsid w:val="00006CF5"/>
  </w:style>
  <w:style w:type="character" w:customStyle="1" w:styleId="ListLabel293">
    <w:name w:val="ListLabel 293"/>
    <w:rsid w:val="00006CF5"/>
  </w:style>
  <w:style w:type="character" w:customStyle="1" w:styleId="ListLabel294">
    <w:name w:val="ListLabel 294"/>
    <w:rsid w:val="00006CF5"/>
  </w:style>
  <w:style w:type="character" w:customStyle="1" w:styleId="ListLabel295">
    <w:name w:val="ListLabel 295"/>
    <w:rsid w:val="00006CF5"/>
  </w:style>
  <w:style w:type="character" w:customStyle="1" w:styleId="ListLabel296">
    <w:name w:val="ListLabel 296"/>
    <w:rsid w:val="00006CF5"/>
  </w:style>
  <w:style w:type="character" w:customStyle="1" w:styleId="ListLabel297">
    <w:name w:val="ListLabel 297"/>
    <w:rsid w:val="00006CF5"/>
  </w:style>
  <w:style w:type="character" w:customStyle="1" w:styleId="ListLabel298">
    <w:name w:val="ListLabel 298"/>
    <w:rsid w:val="00006CF5"/>
    <w:rPr>
      <w:b/>
      <w:color w:val="00000A"/>
      <w:sz w:val="20"/>
    </w:rPr>
  </w:style>
  <w:style w:type="character" w:customStyle="1" w:styleId="Bullets">
    <w:name w:val="Bullets"/>
    <w:rsid w:val="00006CF5"/>
    <w:rPr>
      <w:rFonts w:ascii="OpenSymbol" w:hAnsi="OpenSymbol"/>
    </w:rPr>
  </w:style>
  <w:style w:type="character" w:customStyle="1" w:styleId="StrongEmphasis">
    <w:name w:val="Strong Emphasis"/>
    <w:rsid w:val="00006CF5"/>
    <w:rPr>
      <w:b/>
    </w:rPr>
  </w:style>
  <w:style w:type="character" w:customStyle="1" w:styleId="ListLabel299">
    <w:name w:val="ListLabel 299"/>
    <w:rsid w:val="00006CF5"/>
    <w:rPr>
      <w:sz w:val="20"/>
    </w:rPr>
  </w:style>
  <w:style w:type="character" w:customStyle="1" w:styleId="ListLabel300">
    <w:name w:val="ListLabel 300"/>
    <w:rsid w:val="00006CF5"/>
  </w:style>
  <w:style w:type="character" w:customStyle="1" w:styleId="ListLabel301">
    <w:name w:val="ListLabel 301"/>
    <w:rsid w:val="00006CF5"/>
  </w:style>
  <w:style w:type="character" w:customStyle="1" w:styleId="ListLabel302">
    <w:name w:val="ListLabel 302"/>
    <w:rsid w:val="00006CF5"/>
  </w:style>
  <w:style w:type="character" w:customStyle="1" w:styleId="ListLabel303">
    <w:name w:val="ListLabel 303"/>
    <w:rsid w:val="00006CF5"/>
  </w:style>
  <w:style w:type="character" w:customStyle="1" w:styleId="ListLabel304">
    <w:name w:val="ListLabel 304"/>
    <w:rsid w:val="00006CF5"/>
  </w:style>
  <w:style w:type="character" w:customStyle="1" w:styleId="ListLabel305">
    <w:name w:val="ListLabel 305"/>
    <w:rsid w:val="00006CF5"/>
  </w:style>
  <w:style w:type="character" w:customStyle="1" w:styleId="ListLabel306">
    <w:name w:val="ListLabel 306"/>
    <w:rsid w:val="00006CF5"/>
  </w:style>
  <w:style w:type="character" w:customStyle="1" w:styleId="ListLabel307">
    <w:name w:val="ListLabel 307"/>
    <w:rsid w:val="00006CF5"/>
  </w:style>
  <w:style w:type="character" w:customStyle="1" w:styleId="ListLabel308">
    <w:name w:val="ListLabel 308"/>
    <w:rsid w:val="00006CF5"/>
    <w:rPr>
      <w:sz w:val="20"/>
    </w:rPr>
  </w:style>
  <w:style w:type="character" w:customStyle="1" w:styleId="ListLabel309">
    <w:name w:val="ListLabel 309"/>
    <w:rsid w:val="00006CF5"/>
    <w:rPr>
      <w:sz w:val="20"/>
    </w:rPr>
  </w:style>
  <w:style w:type="character" w:customStyle="1" w:styleId="ListLabel310">
    <w:name w:val="ListLabel 310"/>
    <w:rsid w:val="00006CF5"/>
  </w:style>
  <w:style w:type="character" w:customStyle="1" w:styleId="ListLabel311">
    <w:name w:val="ListLabel 311"/>
    <w:rsid w:val="00006CF5"/>
  </w:style>
  <w:style w:type="character" w:customStyle="1" w:styleId="ListLabel312">
    <w:name w:val="ListLabel 312"/>
    <w:rsid w:val="00006CF5"/>
  </w:style>
  <w:style w:type="character" w:customStyle="1" w:styleId="ListLabel313">
    <w:name w:val="ListLabel 313"/>
    <w:rsid w:val="00006CF5"/>
  </w:style>
  <w:style w:type="character" w:customStyle="1" w:styleId="ListLabel314">
    <w:name w:val="ListLabel 314"/>
    <w:rsid w:val="00006CF5"/>
  </w:style>
  <w:style w:type="character" w:customStyle="1" w:styleId="ListLabel315">
    <w:name w:val="ListLabel 315"/>
    <w:rsid w:val="00006CF5"/>
  </w:style>
  <w:style w:type="character" w:customStyle="1" w:styleId="ListLabel316">
    <w:name w:val="ListLabel 316"/>
    <w:rsid w:val="00006CF5"/>
  </w:style>
  <w:style w:type="character" w:customStyle="1" w:styleId="ListLabel317">
    <w:name w:val="ListLabel 317"/>
    <w:rsid w:val="00006CF5"/>
  </w:style>
  <w:style w:type="character" w:customStyle="1" w:styleId="ListLabel318">
    <w:name w:val="ListLabel 318"/>
    <w:rsid w:val="00006CF5"/>
    <w:rPr>
      <w:sz w:val="20"/>
    </w:rPr>
  </w:style>
  <w:style w:type="character" w:customStyle="1" w:styleId="ListLabel319">
    <w:name w:val="ListLabel 319"/>
    <w:rsid w:val="00006CF5"/>
  </w:style>
  <w:style w:type="character" w:customStyle="1" w:styleId="ListLabel320">
    <w:name w:val="ListLabel 320"/>
    <w:rsid w:val="00006CF5"/>
  </w:style>
  <w:style w:type="character" w:customStyle="1" w:styleId="ListLabel321">
    <w:name w:val="ListLabel 321"/>
    <w:rsid w:val="00006CF5"/>
  </w:style>
  <w:style w:type="character" w:customStyle="1" w:styleId="ListLabel322">
    <w:name w:val="ListLabel 322"/>
    <w:rsid w:val="00006CF5"/>
  </w:style>
  <w:style w:type="character" w:customStyle="1" w:styleId="ListLabel323">
    <w:name w:val="ListLabel 323"/>
    <w:rsid w:val="00006CF5"/>
  </w:style>
  <w:style w:type="character" w:customStyle="1" w:styleId="ListLabel324">
    <w:name w:val="ListLabel 324"/>
    <w:rsid w:val="00006CF5"/>
  </w:style>
  <w:style w:type="character" w:customStyle="1" w:styleId="ListLabel325">
    <w:name w:val="ListLabel 325"/>
    <w:rsid w:val="00006CF5"/>
  </w:style>
  <w:style w:type="character" w:customStyle="1" w:styleId="ListLabel326">
    <w:name w:val="ListLabel 326"/>
    <w:rsid w:val="00006CF5"/>
  </w:style>
  <w:style w:type="character" w:customStyle="1" w:styleId="ListLabel327">
    <w:name w:val="ListLabel 327"/>
    <w:rsid w:val="00006CF5"/>
    <w:rPr>
      <w:b/>
      <w:sz w:val="20"/>
    </w:rPr>
  </w:style>
  <w:style w:type="character" w:customStyle="1" w:styleId="ListLabel328">
    <w:name w:val="ListLabel 328"/>
    <w:rsid w:val="00006CF5"/>
  </w:style>
  <w:style w:type="character" w:customStyle="1" w:styleId="ListLabel329">
    <w:name w:val="ListLabel 329"/>
    <w:rsid w:val="00006CF5"/>
  </w:style>
  <w:style w:type="character" w:customStyle="1" w:styleId="ListLabel330">
    <w:name w:val="ListLabel 330"/>
    <w:rsid w:val="00006CF5"/>
  </w:style>
  <w:style w:type="character" w:customStyle="1" w:styleId="ListLabel331">
    <w:name w:val="ListLabel 331"/>
    <w:rsid w:val="00006CF5"/>
  </w:style>
  <w:style w:type="character" w:customStyle="1" w:styleId="ListLabel332">
    <w:name w:val="ListLabel 332"/>
    <w:rsid w:val="00006CF5"/>
  </w:style>
  <w:style w:type="character" w:customStyle="1" w:styleId="ListLabel333">
    <w:name w:val="ListLabel 333"/>
    <w:rsid w:val="00006CF5"/>
  </w:style>
  <w:style w:type="character" w:customStyle="1" w:styleId="ListLabel334">
    <w:name w:val="ListLabel 334"/>
    <w:rsid w:val="00006CF5"/>
  </w:style>
  <w:style w:type="character" w:customStyle="1" w:styleId="ListLabel335">
    <w:name w:val="ListLabel 335"/>
    <w:rsid w:val="00006CF5"/>
  </w:style>
  <w:style w:type="character" w:customStyle="1" w:styleId="ListLabel336">
    <w:name w:val="ListLabel 336"/>
    <w:rsid w:val="00006CF5"/>
    <w:rPr>
      <w:sz w:val="20"/>
    </w:rPr>
  </w:style>
  <w:style w:type="character" w:customStyle="1" w:styleId="ListLabel337">
    <w:name w:val="ListLabel 337"/>
    <w:rsid w:val="00006CF5"/>
  </w:style>
  <w:style w:type="character" w:customStyle="1" w:styleId="ListLabel338">
    <w:name w:val="ListLabel 338"/>
    <w:rsid w:val="00006CF5"/>
  </w:style>
  <w:style w:type="character" w:customStyle="1" w:styleId="ListLabel339">
    <w:name w:val="ListLabel 339"/>
    <w:rsid w:val="00006CF5"/>
  </w:style>
  <w:style w:type="character" w:customStyle="1" w:styleId="ListLabel340">
    <w:name w:val="ListLabel 340"/>
    <w:rsid w:val="00006CF5"/>
  </w:style>
  <w:style w:type="character" w:customStyle="1" w:styleId="ListLabel341">
    <w:name w:val="ListLabel 341"/>
    <w:rsid w:val="00006CF5"/>
  </w:style>
  <w:style w:type="character" w:customStyle="1" w:styleId="ListLabel342">
    <w:name w:val="ListLabel 342"/>
    <w:rsid w:val="00006CF5"/>
  </w:style>
  <w:style w:type="character" w:customStyle="1" w:styleId="ListLabel343">
    <w:name w:val="ListLabel 343"/>
    <w:rsid w:val="00006CF5"/>
  </w:style>
  <w:style w:type="character" w:customStyle="1" w:styleId="ListLabel344">
    <w:name w:val="ListLabel 344"/>
    <w:rsid w:val="00006CF5"/>
  </w:style>
  <w:style w:type="character" w:customStyle="1" w:styleId="ListLabel345">
    <w:name w:val="ListLabel 345"/>
    <w:rsid w:val="00006CF5"/>
    <w:rPr>
      <w:sz w:val="20"/>
    </w:rPr>
  </w:style>
  <w:style w:type="character" w:customStyle="1" w:styleId="ListLabel346">
    <w:name w:val="ListLabel 346"/>
    <w:rsid w:val="00006CF5"/>
  </w:style>
  <w:style w:type="character" w:customStyle="1" w:styleId="ListLabel347">
    <w:name w:val="ListLabel 347"/>
    <w:rsid w:val="00006CF5"/>
  </w:style>
  <w:style w:type="character" w:customStyle="1" w:styleId="ListLabel348">
    <w:name w:val="ListLabel 348"/>
    <w:rsid w:val="00006CF5"/>
  </w:style>
  <w:style w:type="character" w:customStyle="1" w:styleId="ListLabel349">
    <w:name w:val="ListLabel 349"/>
    <w:rsid w:val="00006CF5"/>
  </w:style>
  <w:style w:type="character" w:customStyle="1" w:styleId="ListLabel350">
    <w:name w:val="ListLabel 350"/>
    <w:rsid w:val="00006CF5"/>
  </w:style>
  <w:style w:type="character" w:customStyle="1" w:styleId="ListLabel351">
    <w:name w:val="ListLabel 351"/>
    <w:rsid w:val="00006CF5"/>
  </w:style>
  <w:style w:type="character" w:customStyle="1" w:styleId="ListLabel352">
    <w:name w:val="ListLabel 352"/>
    <w:rsid w:val="00006CF5"/>
  </w:style>
  <w:style w:type="character" w:customStyle="1" w:styleId="ListLabel353">
    <w:name w:val="ListLabel 353"/>
    <w:rsid w:val="00006CF5"/>
  </w:style>
  <w:style w:type="character" w:customStyle="1" w:styleId="ListLabel354">
    <w:name w:val="ListLabel 354"/>
    <w:rsid w:val="00006CF5"/>
    <w:rPr>
      <w:sz w:val="20"/>
    </w:rPr>
  </w:style>
  <w:style w:type="character" w:customStyle="1" w:styleId="ListLabel355">
    <w:name w:val="ListLabel 355"/>
    <w:rsid w:val="00006CF5"/>
  </w:style>
  <w:style w:type="character" w:customStyle="1" w:styleId="ListLabel356">
    <w:name w:val="ListLabel 356"/>
    <w:rsid w:val="00006CF5"/>
  </w:style>
  <w:style w:type="character" w:customStyle="1" w:styleId="ListLabel357">
    <w:name w:val="ListLabel 357"/>
    <w:rsid w:val="00006CF5"/>
  </w:style>
  <w:style w:type="character" w:customStyle="1" w:styleId="ListLabel358">
    <w:name w:val="ListLabel 358"/>
    <w:rsid w:val="00006CF5"/>
  </w:style>
  <w:style w:type="character" w:customStyle="1" w:styleId="ListLabel359">
    <w:name w:val="ListLabel 359"/>
    <w:rsid w:val="00006CF5"/>
  </w:style>
  <w:style w:type="character" w:customStyle="1" w:styleId="ListLabel360">
    <w:name w:val="ListLabel 360"/>
    <w:rsid w:val="00006CF5"/>
  </w:style>
  <w:style w:type="character" w:customStyle="1" w:styleId="ListLabel361">
    <w:name w:val="ListLabel 361"/>
    <w:rsid w:val="00006CF5"/>
  </w:style>
  <w:style w:type="character" w:customStyle="1" w:styleId="ListLabel362">
    <w:name w:val="ListLabel 362"/>
    <w:rsid w:val="00006CF5"/>
  </w:style>
  <w:style w:type="character" w:customStyle="1" w:styleId="ListLabel363">
    <w:name w:val="ListLabel 363"/>
    <w:rsid w:val="00006CF5"/>
    <w:rPr>
      <w:sz w:val="20"/>
    </w:rPr>
  </w:style>
  <w:style w:type="character" w:customStyle="1" w:styleId="ListLabel364">
    <w:name w:val="ListLabel 364"/>
    <w:rsid w:val="00006CF5"/>
  </w:style>
  <w:style w:type="character" w:customStyle="1" w:styleId="ListLabel365">
    <w:name w:val="ListLabel 365"/>
    <w:rsid w:val="00006CF5"/>
  </w:style>
  <w:style w:type="character" w:customStyle="1" w:styleId="ListLabel366">
    <w:name w:val="ListLabel 366"/>
    <w:rsid w:val="00006CF5"/>
  </w:style>
  <w:style w:type="character" w:customStyle="1" w:styleId="ListLabel367">
    <w:name w:val="ListLabel 367"/>
    <w:rsid w:val="00006CF5"/>
  </w:style>
  <w:style w:type="character" w:customStyle="1" w:styleId="ListLabel368">
    <w:name w:val="ListLabel 368"/>
    <w:rsid w:val="00006CF5"/>
  </w:style>
  <w:style w:type="character" w:customStyle="1" w:styleId="ListLabel369">
    <w:name w:val="ListLabel 369"/>
    <w:rsid w:val="00006CF5"/>
  </w:style>
  <w:style w:type="character" w:customStyle="1" w:styleId="ListLabel370">
    <w:name w:val="ListLabel 370"/>
    <w:rsid w:val="00006CF5"/>
  </w:style>
  <w:style w:type="character" w:customStyle="1" w:styleId="ListLabel371">
    <w:name w:val="ListLabel 371"/>
    <w:rsid w:val="00006CF5"/>
  </w:style>
  <w:style w:type="character" w:customStyle="1" w:styleId="ListLabel372">
    <w:name w:val="ListLabel 372"/>
    <w:rsid w:val="00006CF5"/>
    <w:rPr>
      <w:sz w:val="20"/>
    </w:rPr>
  </w:style>
  <w:style w:type="character" w:customStyle="1" w:styleId="ListLabel373">
    <w:name w:val="ListLabel 373"/>
    <w:rsid w:val="00006CF5"/>
  </w:style>
  <w:style w:type="character" w:customStyle="1" w:styleId="ListLabel374">
    <w:name w:val="ListLabel 374"/>
    <w:rsid w:val="00006CF5"/>
  </w:style>
  <w:style w:type="character" w:customStyle="1" w:styleId="ListLabel375">
    <w:name w:val="ListLabel 375"/>
    <w:rsid w:val="00006CF5"/>
  </w:style>
  <w:style w:type="character" w:customStyle="1" w:styleId="ListLabel376">
    <w:name w:val="ListLabel 376"/>
    <w:rsid w:val="00006CF5"/>
  </w:style>
  <w:style w:type="character" w:customStyle="1" w:styleId="ListLabel377">
    <w:name w:val="ListLabel 377"/>
    <w:rsid w:val="00006CF5"/>
  </w:style>
  <w:style w:type="character" w:customStyle="1" w:styleId="ListLabel378">
    <w:name w:val="ListLabel 378"/>
    <w:rsid w:val="00006CF5"/>
  </w:style>
  <w:style w:type="character" w:customStyle="1" w:styleId="ListLabel379">
    <w:name w:val="ListLabel 379"/>
    <w:rsid w:val="00006CF5"/>
  </w:style>
  <w:style w:type="character" w:customStyle="1" w:styleId="ListLabel380">
    <w:name w:val="ListLabel 380"/>
    <w:rsid w:val="00006CF5"/>
  </w:style>
  <w:style w:type="character" w:customStyle="1" w:styleId="ListLabel381">
    <w:name w:val="ListLabel 381"/>
    <w:rsid w:val="00006CF5"/>
    <w:rPr>
      <w:b/>
      <w:color w:val="00000A"/>
      <w:sz w:val="20"/>
    </w:rPr>
  </w:style>
  <w:style w:type="character" w:customStyle="1" w:styleId="ListLabel382">
    <w:name w:val="ListLabel 382"/>
    <w:rsid w:val="00006CF5"/>
  </w:style>
  <w:style w:type="character" w:customStyle="1" w:styleId="ListLabel383">
    <w:name w:val="ListLabel 383"/>
    <w:rsid w:val="00006CF5"/>
  </w:style>
  <w:style w:type="character" w:customStyle="1" w:styleId="ListLabel384">
    <w:name w:val="ListLabel 384"/>
    <w:rsid w:val="00006CF5"/>
  </w:style>
  <w:style w:type="character" w:customStyle="1" w:styleId="ListLabel385">
    <w:name w:val="ListLabel 385"/>
    <w:rsid w:val="00006CF5"/>
  </w:style>
  <w:style w:type="character" w:customStyle="1" w:styleId="ListLabel386">
    <w:name w:val="ListLabel 386"/>
    <w:rsid w:val="00006CF5"/>
  </w:style>
  <w:style w:type="character" w:customStyle="1" w:styleId="ListLabel387">
    <w:name w:val="ListLabel 387"/>
    <w:rsid w:val="00006CF5"/>
  </w:style>
  <w:style w:type="character" w:customStyle="1" w:styleId="ListLabel388">
    <w:name w:val="ListLabel 388"/>
    <w:rsid w:val="00006CF5"/>
  </w:style>
  <w:style w:type="character" w:customStyle="1" w:styleId="ListLabel389">
    <w:name w:val="ListLabel 389"/>
    <w:rsid w:val="00006CF5"/>
  </w:style>
  <w:style w:type="character" w:customStyle="1" w:styleId="ListLabel390">
    <w:name w:val="ListLabel 390"/>
    <w:rsid w:val="00006CF5"/>
    <w:rPr>
      <w:b/>
      <w:color w:val="00000A"/>
      <w:sz w:val="20"/>
    </w:rPr>
  </w:style>
  <w:style w:type="character" w:customStyle="1" w:styleId="ListLabel391">
    <w:name w:val="ListLabel 391"/>
    <w:rsid w:val="00006CF5"/>
  </w:style>
  <w:style w:type="character" w:customStyle="1" w:styleId="ListLabel392">
    <w:name w:val="ListLabel 392"/>
    <w:rsid w:val="00006CF5"/>
  </w:style>
  <w:style w:type="character" w:customStyle="1" w:styleId="ListLabel393">
    <w:name w:val="ListLabel 393"/>
    <w:rsid w:val="00006CF5"/>
  </w:style>
  <w:style w:type="character" w:customStyle="1" w:styleId="ListLabel394">
    <w:name w:val="ListLabel 394"/>
    <w:rsid w:val="00006CF5"/>
  </w:style>
  <w:style w:type="character" w:customStyle="1" w:styleId="ListLabel395">
    <w:name w:val="ListLabel 395"/>
    <w:rsid w:val="00006CF5"/>
  </w:style>
  <w:style w:type="character" w:customStyle="1" w:styleId="ListLabel396">
    <w:name w:val="ListLabel 396"/>
    <w:rsid w:val="00006CF5"/>
  </w:style>
  <w:style w:type="character" w:customStyle="1" w:styleId="ListLabel397">
    <w:name w:val="ListLabel 397"/>
    <w:rsid w:val="00006CF5"/>
  </w:style>
  <w:style w:type="character" w:customStyle="1" w:styleId="ListLabel398">
    <w:name w:val="ListLabel 398"/>
    <w:rsid w:val="00006CF5"/>
  </w:style>
  <w:style w:type="paragraph" w:customStyle="1" w:styleId="Caption1">
    <w:name w:val="Caption1"/>
    <w:basedOn w:val="a3"/>
    <w:rsid w:val="00006CF5"/>
    <w:pPr>
      <w:suppressLineNumbers/>
      <w:spacing w:before="120" w:after="120"/>
    </w:pPr>
    <w:rPr>
      <w:rFonts w:cs="FreeSans"/>
      <w:i/>
      <w:iCs/>
      <w:color w:val="00000A"/>
    </w:rPr>
  </w:style>
  <w:style w:type="paragraph" w:customStyle="1" w:styleId="Footer1">
    <w:name w:val="Footer1"/>
    <w:basedOn w:val="a3"/>
    <w:rsid w:val="00006CF5"/>
    <w:pPr>
      <w:tabs>
        <w:tab w:val="center" w:pos="4677"/>
        <w:tab w:val="right" w:pos="9355"/>
      </w:tabs>
    </w:pPr>
    <w:rPr>
      <w:color w:val="00000A"/>
    </w:rPr>
  </w:style>
  <w:style w:type="paragraph" w:customStyle="1" w:styleId="Header2">
    <w:name w:val="Header2"/>
    <w:basedOn w:val="a3"/>
    <w:rsid w:val="00006CF5"/>
    <w:pPr>
      <w:tabs>
        <w:tab w:val="center" w:pos="4677"/>
        <w:tab w:val="right" w:pos="9355"/>
      </w:tabs>
    </w:pPr>
    <w:rPr>
      <w:color w:val="00000A"/>
    </w:rPr>
  </w:style>
  <w:style w:type="paragraph" w:customStyle="1" w:styleId="TOC11">
    <w:name w:val="TOC 11"/>
    <w:basedOn w:val="a3"/>
    <w:rsid w:val="00006CF5"/>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006CF5"/>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006CF5"/>
    <w:pPr>
      <w:ind w:left="238"/>
    </w:pPr>
    <w:rPr>
      <w:color w:val="00000A"/>
    </w:rPr>
  </w:style>
  <w:style w:type="paragraph" w:customStyle="1" w:styleId="1fffffffc">
    <w:name w:val="ͮ𬠫1"/>
    <w:rsid w:val="00006CF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006CF5"/>
    <w:pPr>
      <w:ind w:left="480"/>
    </w:pPr>
    <w:rPr>
      <w:color w:val="00000A"/>
    </w:rPr>
  </w:style>
  <w:style w:type="paragraph" w:customStyle="1" w:styleId="TOC41">
    <w:name w:val="TOC 41"/>
    <w:basedOn w:val="a3"/>
    <w:rsid w:val="00006CF5"/>
    <w:pPr>
      <w:widowControl w:val="0"/>
      <w:tabs>
        <w:tab w:val="left" w:pos="502"/>
        <w:tab w:val="left" w:pos="3330"/>
      </w:tabs>
      <w:ind w:left="502" w:hanging="720"/>
    </w:pPr>
    <w:rPr>
      <w:color w:val="00000A"/>
    </w:rPr>
  </w:style>
  <w:style w:type="paragraph" w:customStyle="1" w:styleId="TOC51">
    <w:name w:val="TOC 51"/>
    <w:basedOn w:val="a3"/>
    <w:rsid w:val="00006CF5"/>
    <w:pPr>
      <w:spacing w:after="100" w:line="276" w:lineRule="auto"/>
      <w:ind w:left="880"/>
    </w:pPr>
    <w:rPr>
      <w:rFonts w:ascii="Calibri" w:hAnsi="Calibri"/>
      <w:color w:val="00000A"/>
      <w:sz w:val="22"/>
      <w:szCs w:val="22"/>
    </w:rPr>
  </w:style>
  <w:style w:type="paragraph" w:customStyle="1" w:styleId="TOC61">
    <w:name w:val="TOC 61"/>
    <w:basedOn w:val="a3"/>
    <w:rsid w:val="00006CF5"/>
    <w:pPr>
      <w:spacing w:after="100" w:line="276" w:lineRule="auto"/>
      <w:ind w:left="1100"/>
    </w:pPr>
    <w:rPr>
      <w:rFonts w:ascii="Calibri" w:hAnsi="Calibri"/>
      <w:color w:val="00000A"/>
      <w:sz w:val="22"/>
      <w:szCs w:val="22"/>
    </w:rPr>
  </w:style>
  <w:style w:type="paragraph" w:customStyle="1" w:styleId="TOC71">
    <w:name w:val="TOC 71"/>
    <w:basedOn w:val="a3"/>
    <w:rsid w:val="00006CF5"/>
    <w:pPr>
      <w:spacing w:after="100" w:line="276" w:lineRule="auto"/>
      <w:ind w:left="1320"/>
    </w:pPr>
    <w:rPr>
      <w:rFonts w:ascii="Calibri" w:hAnsi="Calibri"/>
      <w:color w:val="00000A"/>
      <w:sz w:val="22"/>
      <w:szCs w:val="22"/>
    </w:rPr>
  </w:style>
  <w:style w:type="paragraph" w:customStyle="1" w:styleId="TOC81">
    <w:name w:val="TOC 81"/>
    <w:basedOn w:val="a3"/>
    <w:rsid w:val="00006CF5"/>
    <w:pPr>
      <w:spacing w:after="100" w:line="276" w:lineRule="auto"/>
      <w:ind w:left="1540"/>
    </w:pPr>
    <w:rPr>
      <w:rFonts w:ascii="Calibri" w:hAnsi="Calibri"/>
      <w:color w:val="00000A"/>
      <w:sz w:val="22"/>
      <w:szCs w:val="22"/>
    </w:rPr>
  </w:style>
  <w:style w:type="paragraph" w:customStyle="1" w:styleId="TOC91">
    <w:name w:val="TOC 91"/>
    <w:basedOn w:val="a3"/>
    <w:rsid w:val="00006CF5"/>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006CF5"/>
    <w:rPr>
      <w:color w:val="00000A"/>
    </w:rPr>
  </w:style>
  <w:style w:type="paragraph" w:customStyle="1" w:styleId="9b">
    <w:name w:val="Стиль9"/>
    <w:rsid w:val="00006C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006CF5"/>
    <w:rPr>
      <w:sz w:val="16"/>
    </w:rPr>
  </w:style>
  <w:style w:type="paragraph" w:customStyle="1" w:styleId="7f0">
    <w:name w:val="Знак7"/>
    <w:basedOn w:val="a3"/>
    <w:rsid w:val="00006CF5"/>
    <w:pPr>
      <w:spacing w:after="160" w:line="240" w:lineRule="exact"/>
    </w:pPr>
    <w:rPr>
      <w:rFonts w:ascii="Verdana" w:hAnsi="Verdana"/>
      <w:sz w:val="20"/>
      <w:szCs w:val="20"/>
      <w:lang w:val="en-US" w:eastAsia="en-US"/>
    </w:rPr>
  </w:style>
  <w:style w:type="character" w:customStyle="1" w:styleId="6230">
    <w:name w:val="Знак Знак623"/>
    <w:rsid w:val="00006CF5"/>
    <w:rPr>
      <w:rFonts w:ascii="Cambria" w:hAnsi="Cambria"/>
      <w:b/>
      <w:kern w:val="1"/>
      <w:sz w:val="32"/>
      <w:lang w:val="ru-RU" w:eastAsia="ar-SA" w:bidi="ar-SA"/>
    </w:rPr>
  </w:style>
  <w:style w:type="paragraph" w:customStyle="1" w:styleId="TOCHeading1">
    <w:name w:val="TOC Heading1"/>
    <w:basedOn w:val="11"/>
    <w:next w:val="a3"/>
    <w:rsid w:val="00006CF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006CF5"/>
    <w:rPr>
      <w:i/>
      <w:color w:val="000000"/>
      <w:sz w:val="24"/>
    </w:rPr>
  </w:style>
  <w:style w:type="character" w:customStyle="1" w:styleId="IntenseQuoteChar5">
    <w:name w:val="Intense Quote Char5"/>
    <w:locked/>
    <w:rsid w:val="00006CF5"/>
    <w:rPr>
      <w:b/>
      <w:i/>
      <w:color w:val="4F81BD"/>
      <w:sz w:val="24"/>
    </w:rPr>
  </w:style>
  <w:style w:type="paragraph" w:customStyle="1" w:styleId="11ff0">
    <w:name w:val="Знак Знак Знак Знак Знак Знак Знак Знак Знак Знак Знак Знак Знак11"/>
    <w:basedOn w:val="a3"/>
    <w:rsid w:val="00006CF5"/>
    <w:pPr>
      <w:spacing w:after="160" w:line="240" w:lineRule="exact"/>
    </w:pPr>
    <w:rPr>
      <w:rFonts w:ascii="Verdana" w:hAnsi="Verdana"/>
      <w:lang w:val="en-US" w:eastAsia="en-US"/>
    </w:rPr>
  </w:style>
  <w:style w:type="paragraph" w:customStyle="1" w:styleId="BodyText221">
    <w:name w:val="Body Text 221"/>
    <w:basedOn w:val="a3"/>
    <w:rsid w:val="00006CF5"/>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006CF5"/>
    <w:pPr>
      <w:suppressAutoHyphens/>
      <w:ind w:firstLine="454"/>
    </w:pPr>
    <w:rPr>
      <w:b/>
      <w:caps/>
      <w:lang w:eastAsia="zh-CN"/>
    </w:rPr>
  </w:style>
  <w:style w:type="paragraph" w:customStyle="1" w:styleId="Heading212">
    <w:name w:val="Heading 212"/>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006CF5"/>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006CF5"/>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006CF5"/>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006CF5"/>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006CF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006CF5"/>
    <w:rPr>
      <w:rFonts w:ascii="Cambria" w:hAnsi="Cambria"/>
      <w:b/>
      <w:i/>
      <w:sz w:val="28"/>
    </w:rPr>
  </w:style>
  <w:style w:type="character" w:customStyle="1" w:styleId="7110">
    <w:name w:val="Знак Знак711"/>
    <w:rsid w:val="00006CF5"/>
    <w:rPr>
      <w:sz w:val="16"/>
      <w:lang w:val="ru-RU" w:eastAsia="ru-RU"/>
    </w:rPr>
  </w:style>
  <w:style w:type="character" w:customStyle="1" w:styleId="1890">
    <w:name w:val="Знак Знак189"/>
    <w:rsid w:val="00006CF5"/>
    <w:rPr>
      <w:rFonts w:ascii="Courier New" w:hAnsi="Courier New"/>
    </w:rPr>
  </w:style>
  <w:style w:type="character" w:customStyle="1" w:styleId="931">
    <w:name w:val="Знак Знак93"/>
    <w:locked/>
    <w:rsid w:val="00006CF5"/>
    <w:rPr>
      <w:rFonts w:ascii="Tahoma" w:hAnsi="Tahoma"/>
      <w:lang w:val="ru-RU" w:eastAsia="ru-RU"/>
    </w:rPr>
  </w:style>
  <w:style w:type="character" w:customStyle="1" w:styleId="1330">
    <w:name w:val="Знак Знак133"/>
    <w:locked/>
    <w:rsid w:val="00006CF5"/>
    <w:rPr>
      <w:lang w:val="ru-RU" w:eastAsia="ar-SA" w:bidi="ar-SA"/>
    </w:rPr>
  </w:style>
  <w:style w:type="character" w:customStyle="1" w:styleId="1133">
    <w:name w:val="Знак Знак113"/>
    <w:locked/>
    <w:rsid w:val="00006CF5"/>
    <w:rPr>
      <w:sz w:val="28"/>
      <w:lang w:val="ru-RU" w:eastAsia="ru-RU"/>
    </w:rPr>
  </w:style>
  <w:style w:type="character" w:customStyle="1" w:styleId="1192">
    <w:name w:val="Знак1 Знак Знак19"/>
    <w:locked/>
    <w:rsid w:val="00006CF5"/>
    <w:rPr>
      <w:rFonts w:ascii="Times New Roman" w:hAnsi="Times New Roman"/>
      <w:sz w:val="24"/>
      <w:lang w:eastAsia="ru-RU"/>
    </w:rPr>
  </w:style>
  <w:style w:type="character" w:customStyle="1" w:styleId="694">
    <w:name w:val="Знак6 Знак Знак9"/>
    <w:rsid w:val="00006CF5"/>
    <w:rPr>
      <w:sz w:val="24"/>
      <w:lang w:val="ru-RU" w:eastAsia="ru-RU"/>
    </w:rPr>
  </w:style>
  <w:style w:type="character" w:customStyle="1" w:styleId="QuoteChar6">
    <w:name w:val="Quote Char6"/>
    <w:locked/>
    <w:rsid w:val="00006CF5"/>
    <w:rPr>
      <w:rFonts w:ascii="Times New Roman" w:hAnsi="Times New Roman"/>
      <w:i/>
      <w:color w:val="000000"/>
      <w:sz w:val="24"/>
    </w:rPr>
  </w:style>
  <w:style w:type="character" w:customStyle="1" w:styleId="IntenseQuoteChar6">
    <w:name w:val="Intense Quote Char6"/>
    <w:locked/>
    <w:rsid w:val="00006CF5"/>
    <w:rPr>
      <w:rFonts w:ascii="Times New Roman" w:hAnsi="Times New Roman"/>
      <w:b/>
      <w:i/>
      <w:color w:val="4F81BD"/>
      <w:sz w:val="24"/>
    </w:rPr>
  </w:style>
  <w:style w:type="character" w:customStyle="1" w:styleId="821">
    <w:name w:val="Знак Знак82"/>
    <w:locked/>
    <w:rsid w:val="00006CF5"/>
    <w:rPr>
      <w:rFonts w:ascii="Arial" w:hAnsi="Arial"/>
      <w:sz w:val="24"/>
      <w:lang w:val="ru-RU" w:eastAsia="ru-RU"/>
    </w:rPr>
  </w:style>
  <w:style w:type="character" w:customStyle="1" w:styleId="2012">
    <w:name w:val="Знак Знак2012"/>
    <w:rsid w:val="00006CF5"/>
    <w:rPr>
      <w:rFonts w:ascii="Arial" w:hAnsi="Arial"/>
      <w:sz w:val="22"/>
    </w:rPr>
  </w:style>
  <w:style w:type="character" w:customStyle="1" w:styleId="2014">
    <w:name w:val="Знак Знак2014"/>
    <w:rsid w:val="00006CF5"/>
    <w:rPr>
      <w:rFonts w:ascii="Arial" w:hAnsi="Arial"/>
      <w:sz w:val="22"/>
    </w:rPr>
  </w:style>
  <w:style w:type="paragraph" w:customStyle="1" w:styleId="89">
    <w:name w:val="Абзац списка8"/>
    <w:basedOn w:val="a3"/>
    <w:rsid w:val="00006CF5"/>
    <w:pPr>
      <w:spacing w:after="200" w:line="276" w:lineRule="auto"/>
      <w:ind w:left="720"/>
    </w:pPr>
    <w:rPr>
      <w:rFonts w:ascii="Calibri" w:hAnsi="Calibri"/>
      <w:sz w:val="22"/>
      <w:szCs w:val="22"/>
      <w:lang w:eastAsia="en-US"/>
    </w:rPr>
  </w:style>
  <w:style w:type="paragraph" w:customStyle="1" w:styleId="14a">
    <w:name w:val="Обычный14"/>
    <w:rsid w:val="00006CF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006CF5"/>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006CF5"/>
    <w:pPr>
      <w:keepNext/>
      <w:widowControl/>
      <w:snapToGrid/>
      <w:ind w:left="0" w:firstLine="0"/>
      <w:outlineLvl w:val="2"/>
    </w:pPr>
    <w:rPr>
      <w:sz w:val="24"/>
    </w:rPr>
  </w:style>
  <w:style w:type="paragraph" w:customStyle="1" w:styleId="8a">
    <w:name w:val="Основной текст8"/>
    <w:basedOn w:val="14a"/>
    <w:rsid w:val="00006CF5"/>
    <w:pPr>
      <w:widowControl/>
      <w:snapToGrid/>
      <w:spacing w:line="360" w:lineRule="auto"/>
      <w:ind w:left="0" w:firstLine="0"/>
    </w:pPr>
    <w:rPr>
      <w:sz w:val="24"/>
    </w:rPr>
  </w:style>
  <w:style w:type="numbering" w:customStyle="1" w:styleId="224">
    <w:name w:val="Стиль Стиль нумерованный + многоуровневый224"/>
    <w:rsid w:val="00006CF5"/>
    <w:pPr>
      <w:numPr>
        <w:numId w:val="34"/>
      </w:numPr>
    </w:pPr>
  </w:style>
  <w:style w:type="paragraph" w:styleId="affe">
    <w:name w:val="Title"/>
    <w:basedOn w:val="a3"/>
    <w:next w:val="a3"/>
    <w:link w:val="54"/>
    <w:qFormat/>
    <w:rsid w:val="00006CF5"/>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006CF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29480">
      <w:bodyDiv w:val="1"/>
      <w:marLeft w:val="0"/>
      <w:marRight w:val="0"/>
      <w:marTop w:val="0"/>
      <w:marBottom w:val="0"/>
      <w:divBdr>
        <w:top w:val="none" w:sz="0" w:space="0" w:color="auto"/>
        <w:left w:val="none" w:sz="0" w:space="0" w:color="auto"/>
        <w:bottom w:val="none" w:sz="0" w:space="0" w:color="auto"/>
        <w:right w:val="none" w:sz="0" w:space="0" w:color="auto"/>
      </w:divBdr>
    </w:div>
    <w:div w:id="530188802">
      <w:bodyDiv w:val="1"/>
      <w:marLeft w:val="0"/>
      <w:marRight w:val="0"/>
      <w:marTop w:val="0"/>
      <w:marBottom w:val="0"/>
      <w:divBdr>
        <w:top w:val="none" w:sz="0" w:space="0" w:color="auto"/>
        <w:left w:val="none" w:sz="0" w:space="0" w:color="auto"/>
        <w:bottom w:val="none" w:sz="0" w:space="0" w:color="auto"/>
        <w:right w:val="none" w:sz="0" w:space="0" w:color="auto"/>
      </w:divBdr>
    </w:div>
    <w:div w:id="945624502">
      <w:bodyDiv w:val="1"/>
      <w:marLeft w:val="0"/>
      <w:marRight w:val="0"/>
      <w:marTop w:val="0"/>
      <w:marBottom w:val="0"/>
      <w:divBdr>
        <w:top w:val="none" w:sz="0" w:space="0" w:color="auto"/>
        <w:left w:val="none" w:sz="0" w:space="0" w:color="auto"/>
        <w:bottom w:val="none" w:sz="0" w:space="0" w:color="auto"/>
        <w:right w:val="none" w:sz="0" w:space="0" w:color="auto"/>
      </w:divBdr>
    </w:div>
    <w:div w:id="1266688506">
      <w:bodyDiv w:val="1"/>
      <w:marLeft w:val="0"/>
      <w:marRight w:val="0"/>
      <w:marTop w:val="0"/>
      <w:marBottom w:val="0"/>
      <w:divBdr>
        <w:top w:val="none" w:sz="0" w:space="0" w:color="auto"/>
        <w:left w:val="none" w:sz="0" w:space="0" w:color="auto"/>
        <w:bottom w:val="none" w:sz="0" w:space="0" w:color="auto"/>
        <w:right w:val="none" w:sz="0" w:space="0" w:color="auto"/>
      </w:divBdr>
    </w:div>
    <w:div w:id="185618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5381</Words>
  <Characters>30674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dcterms:created xsi:type="dcterms:W3CDTF">2023-04-23T15:51:00Z</dcterms:created>
  <dcterms:modified xsi:type="dcterms:W3CDTF">2023-04-24T15:43:00Z</dcterms:modified>
</cp:coreProperties>
</file>